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683B" w:rsidRPr="003B683B" w:rsidRDefault="003B683B" w:rsidP="003B683B">
      <w:pPr>
        <w:jc w:val="center"/>
        <w:rPr>
          <w:b/>
          <w:bCs/>
          <w:sz w:val="28"/>
          <w:szCs w:val="28"/>
        </w:rPr>
      </w:pPr>
      <w:r w:rsidRPr="003B683B">
        <w:rPr>
          <w:b/>
          <w:bCs/>
          <w:sz w:val="28"/>
          <w:szCs w:val="28"/>
        </w:rPr>
        <w:t>Phụ lục I</w:t>
      </w:r>
    </w:p>
    <w:p w:rsidR="00875EFA" w:rsidRDefault="00875EFA">
      <w:pPr>
        <w:pStyle w:val="BodyText"/>
        <w:spacing w:before="0"/>
        <w:rPr>
          <w:sz w:val="20"/>
        </w:rPr>
      </w:pPr>
    </w:p>
    <w:p w:rsidR="00875EFA" w:rsidRDefault="00875EFA">
      <w:pPr>
        <w:pStyle w:val="BodyText"/>
        <w:spacing w:before="3"/>
        <w:rPr>
          <w:sz w:val="11"/>
        </w:rPr>
      </w:pPr>
    </w:p>
    <w:tbl>
      <w:tblPr>
        <w:tblW w:w="0" w:type="auto"/>
        <w:tblInd w:w="1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56"/>
        <w:gridCol w:w="7997"/>
      </w:tblGrid>
      <w:tr w:rsidR="00875EFA">
        <w:trPr>
          <w:trHeight w:val="692"/>
        </w:trPr>
        <w:tc>
          <w:tcPr>
            <w:tcW w:w="5756" w:type="dxa"/>
          </w:tcPr>
          <w:p w:rsidR="00875EFA" w:rsidRDefault="00F06CC7">
            <w:pPr>
              <w:pStyle w:val="TableParagraph"/>
              <w:spacing w:line="311" w:lineRule="exact"/>
              <w:ind w:left="200"/>
              <w:rPr>
                <w:sz w:val="28"/>
              </w:rPr>
            </w:pPr>
            <w:r>
              <w:rPr>
                <w:sz w:val="28"/>
              </w:rPr>
              <w:t>TRƯỜNG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THCS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ĐỨC CHÍNH</w:t>
            </w:r>
          </w:p>
          <w:p w:rsidR="00875EFA" w:rsidRDefault="00F06CC7">
            <w:pPr>
              <w:pStyle w:val="TableParagraph"/>
              <w:spacing w:before="4"/>
              <w:ind w:left="200"/>
              <w:rPr>
                <w:b/>
                <w:sz w:val="28"/>
              </w:rPr>
            </w:pPr>
            <w:r>
              <w:rPr>
                <w:b/>
                <w:sz w:val="28"/>
              </w:rPr>
              <w:t>TỔ KHOA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HỌC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TỰ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NHIÊN</w:t>
            </w:r>
          </w:p>
        </w:tc>
        <w:tc>
          <w:tcPr>
            <w:tcW w:w="7997" w:type="dxa"/>
          </w:tcPr>
          <w:p w:rsidR="00875EFA" w:rsidRDefault="00F06CC7">
            <w:pPr>
              <w:pStyle w:val="TableParagraph"/>
              <w:spacing w:line="315" w:lineRule="exact"/>
              <w:ind w:left="1938" w:right="18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CỘNG</w:t>
            </w:r>
            <w:r>
              <w:rPr>
                <w:b/>
                <w:spacing w:val="-1"/>
                <w:sz w:val="28"/>
              </w:rPr>
              <w:t xml:space="preserve"> </w:t>
            </w:r>
            <w:r w:rsidR="003B683B">
              <w:rPr>
                <w:b/>
                <w:sz w:val="28"/>
              </w:rPr>
              <w:t>H</w:t>
            </w:r>
            <w:r w:rsidR="003B683B">
              <w:rPr>
                <w:b/>
                <w:sz w:val="28"/>
                <w:lang w:val="en-US"/>
              </w:rPr>
              <w:t>ÒA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XÃ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HỘI CHỦ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NGHĨA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VIỆT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NAM</w:t>
            </w:r>
          </w:p>
          <w:p w:rsidR="00875EFA" w:rsidRDefault="00F06CC7">
            <w:pPr>
              <w:pStyle w:val="TableParagraph"/>
              <w:ind w:left="1938" w:right="18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Độc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lập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-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Tự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do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-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Hạnh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phúc</w:t>
            </w:r>
          </w:p>
        </w:tc>
      </w:tr>
    </w:tbl>
    <w:p w:rsidR="00875EFA" w:rsidRDefault="00875EFA">
      <w:pPr>
        <w:pStyle w:val="BodyText"/>
        <w:spacing w:before="0"/>
        <w:rPr>
          <w:sz w:val="20"/>
        </w:rPr>
      </w:pPr>
    </w:p>
    <w:p w:rsidR="00875EFA" w:rsidRDefault="00875EFA">
      <w:pPr>
        <w:pStyle w:val="BodyText"/>
        <w:spacing w:before="0"/>
        <w:rPr>
          <w:sz w:val="20"/>
        </w:rPr>
      </w:pPr>
    </w:p>
    <w:p w:rsidR="00875EFA" w:rsidRDefault="00875EFA">
      <w:pPr>
        <w:pStyle w:val="BodyText"/>
        <w:spacing w:before="0"/>
        <w:rPr>
          <w:sz w:val="20"/>
        </w:rPr>
      </w:pPr>
    </w:p>
    <w:p w:rsidR="00875EFA" w:rsidRDefault="00875EFA">
      <w:pPr>
        <w:pStyle w:val="BodyText"/>
        <w:spacing w:before="0"/>
        <w:rPr>
          <w:sz w:val="20"/>
        </w:rPr>
      </w:pPr>
    </w:p>
    <w:p w:rsidR="00875EFA" w:rsidRDefault="00875EFA">
      <w:pPr>
        <w:pStyle w:val="BodyText"/>
        <w:spacing w:before="6"/>
        <w:rPr>
          <w:sz w:val="19"/>
        </w:rPr>
      </w:pPr>
    </w:p>
    <w:p w:rsidR="003B683B" w:rsidRDefault="001E2636" w:rsidP="003B683B">
      <w:pPr>
        <w:jc w:val="center"/>
        <w:rPr>
          <w:b/>
          <w:sz w:val="28"/>
          <w:lang w:val="en-US"/>
        </w:rPr>
      </w:pPr>
      <w:r>
        <w:rPr>
          <w:noProof/>
        </w:rPr>
        <w:pict>
          <v:line id="_x0000_s1026" style="position:absolute;left:0;text-align:left;z-index:251657216;mso-position-horizontal-relative:page;mso-width-relative:page;mso-height-relative:page" from="59.5pt,-58.4pt" to="203.8pt,-58.4pt" strokeweight=".5pt">
            <w10:wrap anchorx="page"/>
          </v:line>
        </w:pict>
      </w:r>
      <w:r>
        <w:rPr>
          <w:noProof/>
        </w:rPr>
        <w:pict>
          <v:line id="_x0000_s1027" style="position:absolute;left:0;text-align:left;z-index:251658240;mso-position-horizontal-relative:page;mso-width-relative:page;mso-height-relative:page" from="495.85pt,-57.45pt" to="663.15pt,-57.45pt" strokeweight=".5pt">
            <w10:wrap anchorx="page"/>
          </v:line>
        </w:pict>
      </w:r>
      <w:r w:rsidR="00F06CC7">
        <w:rPr>
          <w:b/>
          <w:sz w:val="28"/>
        </w:rPr>
        <w:t>KẾ HOẠCH DẠY HỌC CỦA TỔ CHUYÊN MÔN</w:t>
      </w:r>
    </w:p>
    <w:p w:rsidR="003B683B" w:rsidRDefault="00F06CC7" w:rsidP="003B683B">
      <w:pPr>
        <w:jc w:val="center"/>
        <w:rPr>
          <w:b/>
          <w:spacing w:val="-67"/>
          <w:sz w:val="28"/>
          <w:lang w:val="en-US"/>
        </w:rPr>
      </w:pP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MÔN HỌC: GIÁO DỤC THỂ CHẤT, KHỐI LỚP 6</w:t>
      </w:r>
      <w:r>
        <w:rPr>
          <w:b/>
          <w:spacing w:val="-67"/>
          <w:sz w:val="28"/>
        </w:rPr>
        <w:t xml:space="preserve"> </w:t>
      </w:r>
    </w:p>
    <w:p w:rsidR="003B683B" w:rsidRPr="003B683B" w:rsidRDefault="003B683B" w:rsidP="003B683B">
      <w:pPr>
        <w:jc w:val="center"/>
        <w:rPr>
          <w:b/>
          <w:sz w:val="28"/>
          <w:szCs w:val="28"/>
        </w:rPr>
      </w:pPr>
      <w:r w:rsidRPr="003B683B">
        <w:rPr>
          <w:sz w:val="28"/>
          <w:szCs w:val="28"/>
          <w:lang w:val="vi-VN"/>
        </w:rPr>
        <w:t xml:space="preserve"> </w:t>
      </w:r>
      <w:r w:rsidRPr="003B683B">
        <w:rPr>
          <w:b/>
          <w:sz w:val="28"/>
          <w:szCs w:val="28"/>
          <w:lang w:val="vi-VN"/>
        </w:rPr>
        <w:t>(Năm học 20</w:t>
      </w:r>
      <w:r w:rsidRPr="003B683B">
        <w:rPr>
          <w:b/>
          <w:sz w:val="28"/>
          <w:szCs w:val="28"/>
        </w:rPr>
        <w:t>22</w:t>
      </w:r>
      <w:r w:rsidRPr="003B683B">
        <w:rPr>
          <w:b/>
          <w:sz w:val="28"/>
          <w:szCs w:val="28"/>
          <w:lang w:val="vi-VN"/>
        </w:rPr>
        <w:t>-20</w:t>
      </w:r>
      <w:r w:rsidRPr="003B683B">
        <w:rPr>
          <w:b/>
          <w:sz w:val="28"/>
          <w:szCs w:val="28"/>
        </w:rPr>
        <w:t>23</w:t>
      </w:r>
      <w:r w:rsidRPr="003B683B">
        <w:rPr>
          <w:b/>
          <w:sz w:val="28"/>
          <w:szCs w:val="28"/>
          <w:lang w:val="vi-VN"/>
        </w:rPr>
        <w:t>)</w:t>
      </w:r>
    </w:p>
    <w:p w:rsidR="003B683B" w:rsidRPr="003B683B" w:rsidRDefault="003B683B" w:rsidP="003B683B">
      <w:pPr>
        <w:jc w:val="center"/>
        <w:rPr>
          <w:b/>
          <w:sz w:val="28"/>
          <w:szCs w:val="28"/>
        </w:rPr>
      </w:pPr>
      <w:r w:rsidRPr="003B683B">
        <w:rPr>
          <w:bCs/>
          <w:sz w:val="28"/>
          <w:szCs w:val="28"/>
        </w:rPr>
        <w:t>(</w:t>
      </w:r>
      <w:r w:rsidRPr="003B683B">
        <w:rPr>
          <w:bCs/>
          <w:i/>
          <w:sz w:val="28"/>
          <w:szCs w:val="28"/>
        </w:rPr>
        <w:t>Kèm theo Công văn số  5512/BGDĐT-GDTrH ngày 18 tháng 12 năm 2020 của Bộ GDĐT</w:t>
      </w:r>
      <w:r w:rsidRPr="003B683B">
        <w:rPr>
          <w:bCs/>
          <w:sz w:val="28"/>
          <w:szCs w:val="28"/>
        </w:rPr>
        <w:t>)</w:t>
      </w:r>
    </w:p>
    <w:p w:rsidR="003B683B" w:rsidRDefault="003B683B" w:rsidP="003B683B">
      <w:pPr>
        <w:jc w:val="center"/>
        <w:rPr>
          <w:b/>
          <w:bCs/>
          <w:lang w:val="vi-VN"/>
        </w:rPr>
      </w:pPr>
      <w:r>
        <w:rPr>
          <w:b/>
          <w:bCs/>
          <w:noProof/>
        </w:rPr>
        <mc:AlternateContent>
          <mc:Choice Requires="wps">
            <w:drawing>
              <wp:anchor distT="4294967294" distB="4294967294" distL="114300" distR="114300" simplePos="0" relativeHeight="251660288" behindDoc="0" locked="0" layoutInCell="1" allowOverlap="1" wp14:anchorId="4E73E07F" wp14:editId="4E7857C8">
                <wp:simplePos x="0" y="0"/>
                <wp:positionH relativeFrom="column">
                  <wp:posOffset>3318510</wp:posOffset>
                </wp:positionH>
                <wp:positionV relativeFrom="paragraph">
                  <wp:posOffset>9525</wp:posOffset>
                </wp:positionV>
                <wp:extent cx="2394585" cy="0"/>
                <wp:effectExtent l="0" t="0" r="24765" b="19050"/>
                <wp:wrapNone/>
                <wp:docPr id="3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39458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3" o:spid="_x0000_s1026" style="position:absolute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261.3pt,.75pt" to="449.85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" strokecolor="black [3040]">
                <o:lock v:ext="edit" shapetype="f"/>
              </v:line>
            </w:pict>
          </mc:Fallback>
        </mc:AlternateContent>
      </w:r>
    </w:p>
    <w:p w:rsidR="00875EFA" w:rsidRDefault="00875EFA" w:rsidP="003B683B">
      <w:pPr>
        <w:spacing w:before="89"/>
        <w:ind w:left="4461" w:right="4859" w:hanging="4"/>
        <w:jc w:val="center"/>
        <w:rPr>
          <w:b/>
          <w:i/>
          <w:sz w:val="30"/>
        </w:rPr>
      </w:pPr>
    </w:p>
    <w:p w:rsidR="00875EFA" w:rsidRDefault="00875EFA">
      <w:pPr>
        <w:pStyle w:val="BodyText"/>
        <w:spacing w:before="9"/>
        <w:rPr>
          <w:b/>
          <w:i/>
          <w:sz w:val="25"/>
        </w:rPr>
      </w:pPr>
    </w:p>
    <w:p w:rsidR="00875EFA" w:rsidRDefault="00F06CC7">
      <w:pPr>
        <w:pStyle w:val="ListParagraph"/>
        <w:numPr>
          <w:ilvl w:val="0"/>
          <w:numId w:val="1"/>
        </w:numPr>
        <w:tabs>
          <w:tab w:val="left" w:pos="1130"/>
        </w:tabs>
        <w:spacing w:before="1" w:line="321" w:lineRule="exact"/>
        <w:ind w:hanging="251"/>
        <w:rPr>
          <w:b/>
          <w:sz w:val="28"/>
        </w:rPr>
      </w:pPr>
      <w:r>
        <w:rPr>
          <w:b/>
          <w:sz w:val="28"/>
        </w:rPr>
        <w:t>Đặc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điểm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tình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hình</w:t>
      </w:r>
    </w:p>
    <w:p w:rsidR="00875EFA" w:rsidRDefault="00F06CC7">
      <w:pPr>
        <w:pStyle w:val="ListParagraph"/>
        <w:numPr>
          <w:ilvl w:val="1"/>
          <w:numId w:val="1"/>
        </w:numPr>
        <w:tabs>
          <w:tab w:val="left" w:pos="1161"/>
          <w:tab w:val="left" w:pos="3802"/>
        </w:tabs>
        <w:spacing w:line="321" w:lineRule="exact"/>
        <w:ind w:hanging="282"/>
        <w:rPr>
          <w:sz w:val="28"/>
        </w:rPr>
      </w:pPr>
      <w:r>
        <w:rPr>
          <w:b/>
          <w:sz w:val="28"/>
        </w:rPr>
        <w:t>Số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lớp:</w:t>
      </w:r>
      <w:r>
        <w:rPr>
          <w:b/>
          <w:sz w:val="28"/>
          <w:lang w:val="en-MY"/>
        </w:rPr>
        <w:t xml:space="preserve">  02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;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Số học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sinh</w:t>
      </w:r>
      <w:r w:rsidR="003B683B">
        <w:rPr>
          <w:b/>
          <w:sz w:val="28"/>
          <w:lang w:val="en-US"/>
        </w:rPr>
        <w:t>: 68</w:t>
      </w:r>
      <w:r>
        <w:rPr>
          <w:b/>
          <w:sz w:val="28"/>
        </w:rPr>
        <w:t>;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Số học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sinh học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chuyên đề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lựa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chọn</w:t>
      </w:r>
      <w:r>
        <w:rPr>
          <w:b/>
          <w:spacing w:val="-1"/>
          <w:sz w:val="28"/>
        </w:rPr>
        <w:t xml:space="preserve"> </w:t>
      </w:r>
      <w:r>
        <w:rPr>
          <w:sz w:val="28"/>
        </w:rPr>
        <w:t>(nếu</w:t>
      </w:r>
      <w:r>
        <w:rPr>
          <w:spacing w:val="1"/>
          <w:sz w:val="28"/>
        </w:rPr>
        <w:t xml:space="preserve"> </w:t>
      </w:r>
      <w:r>
        <w:rPr>
          <w:sz w:val="28"/>
        </w:rPr>
        <w:t>có)</w:t>
      </w:r>
      <w:r>
        <w:rPr>
          <w:b/>
          <w:sz w:val="28"/>
        </w:rPr>
        <w:t>:</w:t>
      </w:r>
      <w:r>
        <w:rPr>
          <w:b/>
          <w:spacing w:val="-2"/>
          <w:sz w:val="28"/>
        </w:rPr>
        <w:t xml:space="preserve"> </w:t>
      </w:r>
      <w:r>
        <w:rPr>
          <w:sz w:val="28"/>
        </w:rPr>
        <w:t>0</w:t>
      </w:r>
    </w:p>
    <w:p w:rsidR="00875EFA" w:rsidRDefault="00F06CC7">
      <w:pPr>
        <w:pStyle w:val="ListParagraph"/>
        <w:numPr>
          <w:ilvl w:val="1"/>
          <w:numId w:val="1"/>
        </w:numPr>
        <w:tabs>
          <w:tab w:val="left" w:pos="1161"/>
        </w:tabs>
        <w:spacing w:line="322" w:lineRule="exact"/>
        <w:ind w:hanging="282"/>
        <w:rPr>
          <w:sz w:val="28"/>
        </w:rPr>
      </w:pPr>
      <w:r>
        <w:rPr>
          <w:b/>
          <w:sz w:val="28"/>
        </w:rPr>
        <w:t>Tình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hình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đội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ngũ:</w:t>
      </w:r>
      <w:r>
        <w:rPr>
          <w:b/>
          <w:spacing w:val="-2"/>
          <w:sz w:val="28"/>
        </w:rPr>
        <w:t xml:space="preserve"> </w:t>
      </w:r>
      <w:r w:rsidR="003B683B">
        <w:rPr>
          <w:b/>
          <w:spacing w:val="-2"/>
          <w:sz w:val="28"/>
          <w:lang w:val="en-US"/>
        </w:rPr>
        <w:tab/>
      </w:r>
      <w:r>
        <w:rPr>
          <w:b/>
          <w:sz w:val="28"/>
        </w:rPr>
        <w:t>Số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giáo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viên</w:t>
      </w:r>
      <w:r w:rsidR="003B683B">
        <w:rPr>
          <w:b/>
          <w:sz w:val="28"/>
          <w:lang w:val="en-US"/>
        </w:rPr>
        <w:t xml:space="preserve"> 01</w:t>
      </w:r>
      <w:r>
        <w:rPr>
          <w:sz w:val="28"/>
        </w:rPr>
        <w:t>;</w:t>
      </w:r>
      <w:r>
        <w:rPr>
          <w:spacing w:val="-1"/>
          <w:sz w:val="28"/>
        </w:rPr>
        <w:t xml:space="preserve"> </w:t>
      </w:r>
      <w:r>
        <w:rPr>
          <w:b/>
          <w:sz w:val="28"/>
        </w:rPr>
        <w:t>Trình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độ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đào tạo</w:t>
      </w:r>
      <w:r>
        <w:rPr>
          <w:sz w:val="28"/>
        </w:rPr>
        <w:t>:</w:t>
      </w:r>
      <w:r>
        <w:rPr>
          <w:spacing w:val="-1"/>
          <w:sz w:val="28"/>
        </w:rPr>
        <w:t xml:space="preserve"> </w:t>
      </w:r>
      <w:r w:rsidR="003B683B">
        <w:rPr>
          <w:spacing w:val="-1"/>
          <w:sz w:val="28"/>
          <w:lang w:val="en-US"/>
        </w:rPr>
        <w:t>Đại học: 01</w:t>
      </w:r>
    </w:p>
    <w:p w:rsidR="00875EFA" w:rsidRDefault="00F06CC7" w:rsidP="003B683B">
      <w:pPr>
        <w:ind w:left="3039" w:firstLine="561"/>
        <w:rPr>
          <w:sz w:val="28"/>
        </w:rPr>
      </w:pPr>
      <w:r>
        <w:rPr>
          <w:b/>
          <w:sz w:val="28"/>
        </w:rPr>
        <w:t>Mức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đạt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chuẩn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nghề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nghiệp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giáo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viên:</w:t>
      </w:r>
      <w:r>
        <w:rPr>
          <w:b/>
          <w:spacing w:val="-3"/>
          <w:sz w:val="28"/>
        </w:rPr>
        <w:t xml:space="preserve"> </w:t>
      </w:r>
      <w:r>
        <w:rPr>
          <w:sz w:val="28"/>
        </w:rPr>
        <w:t>Tốt</w:t>
      </w:r>
    </w:p>
    <w:p w:rsidR="00875EFA" w:rsidRDefault="00F06CC7">
      <w:pPr>
        <w:pStyle w:val="ListParagraph"/>
        <w:numPr>
          <w:ilvl w:val="1"/>
          <w:numId w:val="1"/>
        </w:numPr>
        <w:tabs>
          <w:tab w:val="left" w:pos="1161"/>
        </w:tabs>
        <w:spacing w:before="4"/>
        <w:ind w:hanging="282"/>
        <w:rPr>
          <w:b/>
          <w:sz w:val="28"/>
        </w:rPr>
      </w:pPr>
      <w:r>
        <w:rPr>
          <w:b/>
          <w:sz w:val="28"/>
        </w:rPr>
        <w:t>Thiết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bị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dạy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học:</w:t>
      </w:r>
    </w:p>
    <w:p w:rsidR="00875EFA" w:rsidRDefault="00875EFA">
      <w:pPr>
        <w:pStyle w:val="BodyText"/>
        <w:spacing w:before="1"/>
        <w:rPr>
          <w:b/>
        </w:rPr>
      </w:pPr>
    </w:p>
    <w:tbl>
      <w:tblPr>
        <w:tblW w:w="0" w:type="auto"/>
        <w:tblInd w:w="7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2"/>
        <w:gridCol w:w="3915"/>
        <w:gridCol w:w="1260"/>
        <w:gridCol w:w="5672"/>
        <w:gridCol w:w="2304"/>
      </w:tblGrid>
      <w:tr w:rsidR="00875EFA">
        <w:trPr>
          <w:trHeight w:val="645"/>
        </w:trPr>
        <w:tc>
          <w:tcPr>
            <w:tcW w:w="852" w:type="dxa"/>
          </w:tcPr>
          <w:p w:rsidR="00875EFA" w:rsidRDefault="00F06CC7">
            <w:pPr>
              <w:pStyle w:val="TableParagraph"/>
              <w:spacing w:before="160"/>
              <w:ind w:left="143" w:right="12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STT</w:t>
            </w:r>
          </w:p>
        </w:tc>
        <w:tc>
          <w:tcPr>
            <w:tcW w:w="3915" w:type="dxa"/>
          </w:tcPr>
          <w:p w:rsidR="00875EFA" w:rsidRDefault="00F06CC7">
            <w:pPr>
              <w:pStyle w:val="TableParagraph"/>
              <w:spacing w:before="160"/>
              <w:ind w:left="988"/>
              <w:rPr>
                <w:b/>
                <w:sz w:val="28"/>
              </w:rPr>
            </w:pPr>
            <w:r>
              <w:rPr>
                <w:b/>
                <w:sz w:val="28"/>
              </w:rPr>
              <w:t>Thiết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bị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dạy học</w:t>
            </w:r>
          </w:p>
        </w:tc>
        <w:tc>
          <w:tcPr>
            <w:tcW w:w="1260" w:type="dxa"/>
          </w:tcPr>
          <w:p w:rsidR="00875EFA" w:rsidRDefault="00F06CC7">
            <w:pPr>
              <w:pStyle w:val="TableParagraph"/>
              <w:spacing w:line="320" w:lineRule="exact"/>
              <w:ind w:left="258" w:right="25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Số</w:t>
            </w:r>
          </w:p>
          <w:p w:rsidR="00875EFA" w:rsidRDefault="00F06CC7">
            <w:pPr>
              <w:pStyle w:val="TableParagraph"/>
              <w:spacing w:before="2" w:line="304" w:lineRule="exact"/>
              <w:ind w:left="260" w:right="25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lượng</w:t>
            </w:r>
          </w:p>
        </w:tc>
        <w:tc>
          <w:tcPr>
            <w:tcW w:w="5672" w:type="dxa"/>
          </w:tcPr>
          <w:p w:rsidR="00875EFA" w:rsidRDefault="00F06CC7">
            <w:pPr>
              <w:pStyle w:val="TableParagraph"/>
              <w:spacing w:before="160"/>
              <w:ind w:left="1053"/>
              <w:rPr>
                <w:b/>
                <w:sz w:val="28"/>
              </w:rPr>
            </w:pPr>
            <w:r>
              <w:rPr>
                <w:b/>
                <w:sz w:val="28"/>
              </w:rPr>
              <w:t>Các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bài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thí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nghiệm/thực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hành</w:t>
            </w:r>
          </w:p>
        </w:tc>
        <w:tc>
          <w:tcPr>
            <w:tcW w:w="2304" w:type="dxa"/>
          </w:tcPr>
          <w:p w:rsidR="00875EFA" w:rsidRDefault="00F06CC7">
            <w:pPr>
              <w:pStyle w:val="TableParagraph"/>
              <w:spacing w:before="160"/>
              <w:ind w:left="671"/>
              <w:rPr>
                <w:b/>
                <w:sz w:val="28"/>
              </w:rPr>
            </w:pPr>
            <w:r>
              <w:rPr>
                <w:b/>
                <w:sz w:val="28"/>
              </w:rPr>
              <w:t>Ghi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chú</w:t>
            </w:r>
          </w:p>
        </w:tc>
      </w:tr>
      <w:tr w:rsidR="00875EFA">
        <w:trPr>
          <w:trHeight w:val="321"/>
        </w:trPr>
        <w:tc>
          <w:tcPr>
            <w:tcW w:w="852" w:type="dxa"/>
          </w:tcPr>
          <w:p w:rsidR="00875EFA" w:rsidRDefault="00F06CC7">
            <w:pPr>
              <w:pStyle w:val="TableParagraph"/>
              <w:spacing w:line="301" w:lineRule="exact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915" w:type="dxa"/>
          </w:tcPr>
          <w:p w:rsidR="00875EFA" w:rsidRDefault="00F06CC7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Còi,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Tranh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ảnh</w:t>
            </w:r>
          </w:p>
        </w:tc>
        <w:tc>
          <w:tcPr>
            <w:tcW w:w="1260" w:type="dxa"/>
          </w:tcPr>
          <w:p w:rsidR="00875EFA" w:rsidRDefault="00F06CC7">
            <w:pPr>
              <w:pStyle w:val="TableParagraph"/>
              <w:spacing w:line="301" w:lineRule="exact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5672" w:type="dxa"/>
          </w:tcPr>
          <w:p w:rsidR="00875EFA" w:rsidRDefault="00F06CC7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Tất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cả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các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tiết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dạy</w:t>
            </w:r>
          </w:p>
        </w:tc>
        <w:tc>
          <w:tcPr>
            <w:tcW w:w="2304" w:type="dxa"/>
          </w:tcPr>
          <w:p w:rsidR="00875EFA" w:rsidRDefault="00F06CC7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GV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tự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trang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bị</w:t>
            </w:r>
          </w:p>
        </w:tc>
      </w:tr>
      <w:tr w:rsidR="00875EFA">
        <w:trPr>
          <w:trHeight w:val="321"/>
        </w:trPr>
        <w:tc>
          <w:tcPr>
            <w:tcW w:w="852" w:type="dxa"/>
          </w:tcPr>
          <w:p w:rsidR="00875EFA" w:rsidRDefault="00F06CC7">
            <w:pPr>
              <w:pStyle w:val="TableParagraph"/>
              <w:spacing w:line="301" w:lineRule="exact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915" w:type="dxa"/>
          </w:tcPr>
          <w:p w:rsidR="00875EFA" w:rsidRDefault="00F06CC7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Đồng hồ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bấm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giây</w:t>
            </w:r>
          </w:p>
        </w:tc>
        <w:tc>
          <w:tcPr>
            <w:tcW w:w="1260" w:type="dxa"/>
          </w:tcPr>
          <w:p w:rsidR="00875EFA" w:rsidRDefault="00F06CC7">
            <w:pPr>
              <w:pStyle w:val="TableParagraph"/>
              <w:spacing w:line="301" w:lineRule="exact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5672" w:type="dxa"/>
          </w:tcPr>
          <w:p w:rsidR="00875EFA" w:rsidRDefault="00F06CC7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Chủ đề: chạy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cự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ly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ngắn (60m)</w:t>
            </w:r>
          </w:p>
        </w:tc>
        <w:tc>
          <w:tcPr>
            <w:tcW w:w="2304" w:type="dxa"/>
          </w:tcPr>
          <w:p w:rsidR="00875EFA" w:rsidRDefault="00F06CC7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GV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tự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trang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bị</w:t>
            </w:r>
          </w:p>
        </w:tc>
      </w:tr>
      <w:tr w:rsidR="00875EFA">
        <w:trPr>
          <w:trHeight w:val="323"/>
        </w:trPr>
        <w:tc>
          <w:tcPr>
            <w:tcW w:w="852" w:type="dxa"/>
          </w:tcPr>
          <w:p w:rsidR="00875EFA" w:rsidRDefault="00F06CC7">
            <w:pPr>
              <w:pStyle w:val="TableParagraph"/>
              <w:spacing w:line="304" w:lineRule="exact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3915" w:type="dxa"/>
          </w:tcPr>
          <w:p w:rsidR="00875EFA" w:rsidRDefault="00F06CC7">
            <w:pPr>
              <w:pStyle w:val="TableParagraph"/>
              <w:spacing w:line="304" w:lineRule="exact"/>
              <w:ind w:left="107"/>
              <w:rPr>
                <w:sz w:val="28"/>
              </w:rPr>
            </w:pPr>
            <w:r>
              <w:rPr>
                <w:sz w:val="28"/>
              </w:rPr>
              <w:t>Bóng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ném</w:t>
            </w:r>
          </w:p>
        </w:tc>
        <w:tc>
          <w:tcPr>
            <w:tcW w:w="1260" w:type="dxa"/>
          </w:tcPr>
          <w:p w:rsidR="00875EFA" w:rsidRDefault="00F06CC7">
            <w:pPr>
              <w:pStyle w:val="TableParagraph"/>
              <w:spacing w:line="304" w:lineRule="exact"/>
              <w:ind w:left="260" w:right="250"/>
              <w:jc w:val="center"/>
              <w:rPr>
                <w:sz w:val="28"/>
              </w:rPr>
            </w:pPr>
            <w:r>
              <w:rPr>
                <w:sz w:val="28"/>
              </w:rPr>
              <w:t>30</w:t>
            </w:r>
          </w:p>
        </w:tc>
        <w:tc>
          <w:tcPr>
            <w:tcW w:w="5672" w:type="dxa"/>
          </w:tcPr>
          <w:p w:rsidR="00875EFA" w:rsidRDefault="00F06CC7">
            <w:pPr>
              <w:pStyle w:val="TableParagraph"/>
              <w:spacing w:line="304" w:lineRule="exact"/>
              <w:ind w:left="107"/>
              <w:rPr>
                <w:sz w:val="28"/>
              </w:rPr>
            </w:pPr>
            <w:r>
              <w:rPr>
                <w:sz w:val="28"/>
              </w:rPr>
              <w:t>Chủ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đề: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ném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bóng</w:t>
            </w:r>
          </w:p>
        </w:tc>
        <w:tc>
          <w:tcPr>
            <w:tcW w:w="2304" w:type="dxa"/>
          </w:tcPr>
          <w:p w:rsidR="00875EFA" w:rsidRDefault="00875EFA">
            <w:pPr>
              <w:pStyle w:val="TableParagraph"/>
              <w:rPr>
                <w:sz w:val="24"/>
              </w:rPr>
            </w:pPr>
          </w:p>
        </w:tc>
      </w:tr>
      <w:tr w:rsidR="00875EFA">
        <w:trPr>
          <w:trHeight w:val="321"/>
        </w:trPr>
        <w:tc>
          <w:tcPr>
            <w:tcW w:w="852" w:type="dxa"/>
          </w:tcPr>
          <w:p w:rsidR="00875EFA" w:rsidRDefault="00F06CC7">
            <w:pPr>
              <w:pStyle w:val="TableParagraph"/>
              <w:spacing w:line="301" w:lineRule="exact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3915" w:type="dxa"/>
          </w:tcPr>
          <w:p w:rsidR="00875EFA" w:rsidRDefault="00F06CC7">
            <w:pPr>
              <w:pStyle w:val="TableParagraph"/>
              <w:spacing w:line="301" w:lineRule="exact"/>
              <w:ind w:left="177"/>
              <w:rPr>
                <w:sz w:val="28"/>
              </w:rPr>
            </w:pPr>
            <w:r>
              <w:rPr>
                <w:sz w:val="28"/>
              </w:rPr>
              <w:t>Quả cầu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đá</w:t>
            </w:r>
          </w:p>
        </w:tc>
        <w:tc>
          <w:tcPr>
            <w:tcW w:w="1260" w:type="dxa"/>
          </w:tcPr>
          <w:p w:rsidR="00875EFA" w:rsidRDefault="00F06CC7">
            <w:pPr>
              <w:pStyle w:val="TableParagraph"/>
              <w:spacing w:line="301" w:lineRule="exact"/>
              <w:ind w:left="260" w:right="249"/>
              <w:jc w:val="center"/>
              <w:rPr>
                <w:sz w:val="28"/>
              </w:rPr>
            </w:pPr>
            <w:r>
              <w:rPr>
                <w:sz w:val="28"/>
              </w:rPr>
              <w:t>80</w:t>
            </w:r>
          </w:p>
        </w:tc>
        <w:tc>
          <w:tcPr>
            <w:tcW w:w="5672" w:type="dxa"/>
          </w:tcPr>
          <w:p w:rsidR="00875EFA" w:rsidRDefault="00F06CC7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Chủ đề: TTTC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(Đá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cầu)</w:t>
            </w:r>
          </w:p>
        </w:tc>
        <w:tc>
          <w:tcPr>
            <w:tcW w:w="2304" w:type="dxa"/>
          </w:tcPr>
          <w:p w:rsidR="00875EFA" w:rsidRDefault="00875EFA">
            <w:pPr>
              <w:pStyle w:val="TableParagraph"/>
              <w:rPr>
                <w:sz w:val="24"/>
              </w:rPr>
            </w:pPr>
          </w:p>
        </w:tc>
      </w:tr>
      <w:tr w:rsidR="00875EFA">
        <w:trPr>
          <w:trHeight w:val="323"/>
        </w:trPr>
        <w:tc>
          <w:tcPr>
            <w:tcW w:w="852" w:type="dxa"/>
          </w:tcPr>
          <w:p w:rsidR="00875EFA" w:rsidRDefault="00F06CC7">
            <w:pPr>
              <w:pStyle w:val="TableParagraph"/>
              <w:spacing w:line="304" w:lineRule="exact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3915" w:type="dxa"/>
          </w:tcPr>
          <w:p w:rsidR="00875EFA" w:rsidRDefault="00F06CC7">
            <w:pPr>
              <w:pStyle w:val="TableParagraph"/>
              <w:spacing w:line="304" w:lineRule="exact"/>
              <w:ind w:left="107"/>
              <w:rPr>
                <w:sz w:val="28"/>
              </w:rPr>
            </w:pPr>
            <w:r>
              <w:rPr>
                <w:sz w:val="28"/>
              </w:rPr>
              <w:t>Cột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và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lưới</w:t>
            </w:r>
          </w:p>
        </w:tc>
        <w:tc>
          <w:tcPr>
            <w:tcW w:w="1260" w:type="dxa"/>
          </w:tcPr>
          <w:p w:rsidR="00875EFA" w:rsidRDefault="00F06CC7">
            <w:pPr>
              <w:pStyle w:val="TableParagraph"/>
              <w:spacing w:line="304" w:lineRule="exact"/>
              <w:ind w:left="260" w:right="251"/>
              <w:jc w:val="center"/>
              <w:rPr>
                <w:sz w:val="28"/>
              </w:rPr>
            </w:pPr>
            <w:r>
              <w:rPr>
                <w:sz w:val="28"/>
              </w:rPr>
              <w:t>8bộ</w:t>
            </w:r>
          </w:p>
        </w:tc>
        <w:tc>
          <w:tcPr>
            <w:tcW w:w="5672" w:type="dxa"/>
          </w:tcPr>
          <w:p w:rsidR="00875EFA" w:rsidRDefault="00F06CC7">
            <w:pPr>
              <w:pStyle w:val="TableParagraph"/>
              <w:spacing w:line="304" w:lineRule="exact"/>
              <w:ind w:left="107"/>
              <w:rPr>
                <w:sz w:val="28"/>
              </w:rPr>
            </w:pPr>
            <w:r>
              <w:rPr>
                <w:sz w:val="28"/>
              </w:rPr>
              <w:t>Chủ đề: TTTC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(Đá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cầu)</w:t>
            </w:r>
          </w:p>
        </w:tc>
        <w:tc>
          <w:tcPr>
            <w:tcW w:w="2304" w:type="dxa"/>
          </w:tcPr>
          <w:p w:rsidR="00875EFA" w:rsidRDefault="00875EFA">
            <w:pPr>
              <w:pStyle w:val="TableParagraph"/>
              <w:rPr>
                <w:sz w:val="24"/>
              </w:rPr>
            </w:pPr>
          </w:p>
        </w:tc>
      </w:tr>
    </w:tbl>
    <w:p w:rsidR="00875EFA" w:rsidRDefault="00F06CC7">
      <w:pPr>
        <w:pStyle w:val="ListParagraph"/>
        <w:numPr>
          <w:ilvl w:val="1"/>
          <w:numId w:val="1"/>
        </w:numPr>
        <w:tabs>
          <w:tab w:val="left" w:pos="1161"/>
        </w:tabs>
        <w:ind w:hanging="282"/>
        <w:rPr>
          <w:b/>
          <w:sz w:val="28"/>
        </w:rPr>
      </w:pPr>
      <w:r>
        <w:rPr>
          <w:b/>
          <w:sz w:val="28"/>
        </w:rPr>
        <w:t>Phòng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học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bộ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môn/phòng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thí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nghiệm/phòng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đa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năng/sân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chơi,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bãi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tập</w:t>
      </w:r>
    </w:p>
    <w:p w:rsidR="00875EFA" w:rsidRDefault="00875EFA">
      <w:pPr>
        <w:pStyle w:val="BodyText"/>
        <w:spacing w:before="11"/>
        <w:rPr>
          <w:b/>
          <w:sz w:val="27"/>
        </w:rPr>
      </w:pPr>
    </w:p>
    <w:tbl>
      <w:tblPr>
        <w:tblW w:w="0" w:type="auto"/>
        <w:tblInd w:w="7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2"/>
        <w:gridCol w:w="3118"/>
        <w:gridCol w:w="1701"/>
        <w:gridCol w:w="5417"/>
        <w:gridCol w:w="2913"/>
      </w:tblGrid>
      <w:tr w:rsidR="00875EFA">
        <w:trPr>
          <w:trHeight w:val="321"/>
        </w:trPr>
        <w:tc>
          <w:tcPr>
            <w:tcW w:w="852" w:type="dxa"/>
          </w:tcPr>
          <w:p w:rsidR="00875EFA" w:rsidRDefault="00F06CC7">
            <w:pPr>
              <w:pStyle w:val="TableParagraph"/>
              <w:spacing w:line="301" w:lineRule="exact"/>
              <w:ind w:left="143" w:right="12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STT</w:t>
            </w:r>
          </w:p>
        </w:tc>
        <w:tc>
          <w:tcPr>
            <w:tcW w:w="3118" w:type="dxa"/>
          </w:tcPr>
          <w:p w:rsidR="00875EFA" w:rsidRDefault="00F06CC7">
            <w:pPr>
              <w:pStyle w:val="TableParagraph"/>
              <w:spacing w:line="301" w:lineRule="exact"/>
              <w:ind w:left="854" w:right="84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Tên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phòng</w:t>
            </w:r>
          </w:p>
        </w:tc>
        <w:tc>
          <w:tcPr>
            <w:tcW w:w="1701" w:type="dxa"/>
          </w:tcPr>
          <w:p w:rsidR="00875EFA" w:rsidRDefault="00F06CC7">
            <w:pPr>
              <w:pStyle w:val="TableParagraph"/>
              <w:spacing w:line="301" w:lineRule="exact"/>
              <w:ind w:left="299" w:right="28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Số lượng</w:t>
            </w:r>
          </w:p>
        </w:tc>
        <w:tc>
          <w:tcPr>
            <w:tcW w:w="5417" w:type="dxa"/>
          </w:tcPr>
          <w:p w:rsidR="00875EFA" w:rsidRDefault="00F06CC7">
            <w:pPr>
              <w:pStyle w:val="TableParagraph"/>
              <w:spacing w:line="301" w:lineRule="exact"/>
              <w:ind w:left="952" w:right="94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Phạm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vi và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nội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dung sử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dụng</w:t>
            </w:r>
          </w:p>
        </w:tc>
        <w:tc>
          <w:tcPr>
            <w:tcW w:w="2913" w:type="dxa"/>
          </w:tcPr>
          <w:p w:rsidR="00875EFA" w:rsidRDefault="00F06CC7">
            <w:pPr>
              <w:pStyle w:val="TableParagraph"/>
              <w:spacing w:line="301" w:lineRule="exact"/>
              <w:ind w:left="978"/>
              <w:rPr>
                <w:b/>
                <w:sz w:val="28"/>
              </w:rPr>
            </w:pPr>
            <w:r>
              <w:rPr>
                <w:b/>
                <w:sz w:val="28"/>
              </w:rPr>
              <w:t>Ghi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chú</w:t>
            </w:r>
          </w:p>
        </w:tc>
      </w:tr>
      <w:tr w:rsidR="00875EFA">
        <w:trPr>
          <w:trHeight w:val="323"/>
        </w:trPr>
        <w:tc>
          <w:tcPr>
            <w:tcW w:w="852" w:type="dxa"/>
          </w:tcPr>
          <w:p w:rsidR="00875EFA" w:rsidRDefault="00F06CC7">
            <w:pPr>
              <w:pStyle w:val="TableParagraph"/>
              <w:spacing w:line="304" w:lineRule="exact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118" w:type="dxa"/>
          </w:tcPr>
          <w:p w:rsidR="00875EFA" w:rsidRDefault="00F06CC7">
            <w:pPr>
              <w:pStyle w:val="TableParagraph"/>
              <w:spacing w:line="304" w:lineRule="exact"/>
              <w:ind w:left="854" w:right="848"/>
              <w:jc w:val="center"/>
              <w:rPr>
                <w:sz w:val="28"/>
              </w:rPr>
            </w:pPr>
            <w:r>
              <w:rPr>
                <w:sz w:val="28"/>
              </w:rPr>
              <w:t>Sân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thể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chất</w:t>
            </w:r>
          </w:p>
        </w:tc>
        <w:tc>
          <w:tcPr>
            <w:tcW w:w="1701" w:type="dxa"/>
          </w:tcPr>
          <w:p w:rsidR="00875EFA" w:rsidRDefault="00F06CC7">
            <w:pPr>
              <w:pStyle w:val="TableParagraph"/>
              <w:spacing w:line="304" w:lineRule="exact"/>
              <w:ind w:left="299" w:right="287"/>
              <w:jc w:val="center"/>
              <w:rPr>
                <w:sz w:val="28"/>
              </w:rPr>
            </w:pPr>
            <w:r>
              <w:rPr>
                <w:sz w:val="28"/>
              </w:rPr>
              <w:t>01</w:t>
            </w:r>
          </w:p>
        </w:tc>
        <w:tc>
          <w:tcPr>
            <w:tcW w:w="5417" w:type="dxa"/>
          </w:tcPr>
          <w:p w:rsidR="00875EFA" w:rsidRDefault="00F06CC7">
            <w:pPr>
              <w:pStyle w:val="TableParagraph"/>
              <w:spacing w:line="304" w:lineRule="exact"/>
              <w:ind w:left="950" w:right="941"/>
              <w:jc w:val="center"/>
              <w:rPr>
                <w:sz w:val="28"/>
              </w:rPr>
            </w:pPr>
            <w:r>
              <w:rPr>
                <w:sz w:val="28"/>
              </w:rPr>
              <w:t>Các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bài học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trong KHGD</w:t>
            </w:r>
          </w:p>
        </w:tc>
        <w:tc>
          <w:tcPr>
            <w:tcW w:w="2913" w:type="dxa"/>
          </w:tcPr>
          <w:p w:rsidR="00875EFA" w:rsidRDefault="00875EFA">
            <w:pPr>
              <w:pStyle w:val="TableParagraph"/>
              <w:rPr>
                <w:sz w:val="24"/>
              </w:rPr>
            </w:pPr>
          </w:p>
        </w:tc>
      </w:tr>
    </w:tbl>
    <w:p w:rsidR="00875EFA" w:rsidRDefault="00875EFA">
      <w:pPr>
        <w:rPr>
          <w:sz w:val="24"/>
        </w:rPr>
        <w:sectPr w:rsidR="00875EFA">
          <w:type w:val="continuous"/>
          <w:pgSz w:w="16850" w:h="11910" w:orient="landscape"/>
          <w:pgMar w:top="1100" w:right="420" w:bottom="280" w:left="820" w:header="720" w:footer="720" w:gutter="0"/>
          <w:cols w:space="720"/>
        </w:sectPr>
      </w:pPr>
    </w:p>
    <w:p w:rsidR="00875EFA" w:rsidRDefault="00F06CC7">
      <w:pPr>
        <w:pStyle w:val="ListParagraph"/>
        <w:numPr>
          <w:ilvl w:val="0"/>
          <w:numId w:val="1"/>
        </w:numPr>
        <w:tabs>
          <w:tab w:val="left" w:pos="1240"/>
        </w:tabs>
        <w:spacing w:before="69" w:after="5"/>
        <w:ind w:left="1239" w:hanging="361"/>
        <w:rPr>
          <w:b/>
          <w:sz w:val="28"/>
        </w:rPr>
      </w:pPr>
      <w:r>
        <w:rPr>
          <w:b/>
          <w:sz w:val="28"/>
        </w:rPr>
        <w:lastRenderedPageBreak/>
        <w:t>Kế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hoạch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dạy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học</w:t>
      </w:r>
    </w:p>
    <w:tbl>
      <w:tblPr>
        <w:tblW w:w="0" w:type="auto"/>
        <w:tblInd w:w="7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2"/>
        <w:gridCol w:w="3514"/>
        <w:gridCol w:w="1265"/>
        <w:gridCol w:w="7242"/>
        <w:gridCol w:w="1843"/>
      </w:tblGrid>
      <w:tr w:rsidR="00875EFA">
        <w:trPr>
          <w:trHeight w:val="964"/>
        </w:trPr>
        <w:tc>
          <w:tcPr>
            <w:tcW w:w="852" w:type="dxa"/>
          </w:tcPr>
          <w:p w:rsidR="00875EFA" w:rsidRDefault="00F06CC7">
            <w:pPr>
              <w:pStyle w:val="TableParagraph"/>
              <w:spacing w:before="158" w:line="322" w:lineRule="exact"/>
              <w:ind w:left="163"/>
              <w:rPr>
                <w:b/>
                <w:sz w:val="28"/>
              </w:rPr>
            </w:pPr>
            <w:r>
              <w:rPr>
                <w:b/>
                <w:sz w:val="28"/>
              </w:rPr>
              <w:t>STT</w:t>
            </w:r>
          </w:p>
          <w:p w:rsidR="00875EFA" w:rsidRDefault="00F06CC7">
            <w:pPr>
              <w:pStyle w:val="TableParagraph"/>
              <w:ind w:left="187"/>
              <w:rPr>
                <w:b/>
                <w:sz w:val="28"/>
              </w:rPr>
            </w:pPr>
            <w:r>
              <w:rPr>
                <w:b/>
                <w:sz w:val="28"/>
              </w:rPr>
              <w:t>Tiết</w:t>
            </w:r>
          </w:p>
        </w:tc>
        <w:tc>
          <w:tcPr>
            <w:tcW w:w="3514" w:type="dxa"/>
          </w:tcPr>
          <w:p w:rsidR="00875EFA" w:rsidRDefault="00F06CC7">
            <w:pPr>
              <w:pStyle w:val="TableParagraph"/>
              <w:ind w:left="1118" w:right="137" w:hanging="953"/>
              <w:rPr>
                <w:b/>
                <w:sz w:val="28"/>
              </w:rPr>
            </w:pPr>
            <w:r>
              <w:rPr>
                <w:b/>
                <w:sz w:val="28"/>
              </w:rPr>
              <w:t>Bài học/bài kiểm tra, đánh</w:t>
            </w:r>
            <w:r>
              <w:rPr>
                <w:b/>
                <w:spacing w:val="-68"/>
                <w:sz w:val="28"/>
              </w:rPr>
              <w:t xml:space="preserve"> </w:t>
            </w:r>
            <w:r>
              <w:rPr>
                <w:b/>
                <w:sz w:val="28"/>
              </w:rPr>
              <w:t>giá định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kì</w:t>
            </w:r>
          </w:p>
        </w:tc>
        <w:tc>
          <w:tcPr>
            <w:tcW w:w="1265" w:type="dxa"/>
          </w:tcPr>
          <w:p w:rsidR="00875EFA" w:rsidRDefault="00F06CC7">
            <w:pPr>
              <w:pStyle w:val="TableParagraph"/>
              <w:spacing w:before="158"/>
              <w:ind w:left="244" w:right="21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Số tiết</w:t>
            </w:r>
          </w:p>
        </w:tc>
        <w:tc>
          <w:tcPr>
            <w:tcW w:w="7242" w:type="dxa"/>
          </w:tcPr>
          <w:p w:rsidR="00875EFA" w:rsidRDefault="00F06CC7">
            <w:pPr>
              <w:pStyle w:val="TableParagraph"/>
              <w:spacing w:line="320" w:lineRule="exact"/>
              <w:ind w:left="2645" w:right="262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Yêu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cầu cần đạt</w:t>
            </w:r>
          </w:p>
        </w:tc>
        <w:tc>
          <w:tcPr>
            <w:tcW w:w="1843" w:type="dxa"/>
          </w:tcPr>
          <w:p w:rsidR="00875EFA" w:rsidRDefault="00F06CC7">
            <w:pPr>
              <w:pStyle w:val="TableParagraph"/>
              <w:spacing w:line="320" w:lineRule="exact"/>
              <w:ind w:left="443"/>
              <w:rPr>
                <w:b/>
                <w:sz w:val="28"/>
              </w:rPr>
            </w:pPr>
            <w:r>
              <w:rPr>
                <w:b/>
                <w:sz w:val="28"/>
              </w:rPr>
              <w:t>Ghi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chú</w:t>
            </w:r>
          </w:p>
        </w:tc>
      </w:tr>
      <w:tr w:rsidR="00875EFA">
        <w:trPr>
          <w:trHeight w:val="323"/>
        </w:trPr>
        <w:tc>
          <w:tcPr>
            <w:tcW w:w="12873" w:type="dxa"/>
            <w:gridSpan w:val="4"/>
          </w:tcPr>
          <w:p w:rsidR="00875EFA" w:rsidRDefault="00F06CC7">
            <w:pPr>
              <w:pStyle w:val="TableParagraph"/>
              <w:spacing w:line="304" w:lineRule="exact"/>
              <w:ind w:left="5756" w:right="574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HỌC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KÌ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I</w:t>
            </w:r>
          </w:p>
        </w:tc>
        <w:tc>
          <w:tcPr>
            <w:tcW w:w="1843" w:type="dxa"/>
          </w:tcPr>
          <w:p w:rsidR="00875EFA" w:rsidRDefault="00875EFA">
            <w:pPr>
              <w:pStyle w:val="TableParagraph"/>
              <w:rPr>
                <w:sz w:val="24"/>
              </w:rPr>
            </w:pPr>
          </w:p>
        </w:tc>
      </w:tr>
      <w:tr w:rsidR="00875EFA">
        <w:trPr>
          <w:trHeight w:val="321"/>
        </w:trPr>
        <w:tc>
          <w:tcPr>
            <w:tcW w:w="852" w:type="dxa"/>
          </w:tcPr>
          <w:p w:rsidR="00875EFA" w:rsidRDefault="00875EFA">
            <w:pPr>
              <w:pStyle w:val="TableParagraph"/>
              <w:rPr>
                <w:sz w:val="24"/>
              </w:rPr>
            </w:pPr>
          </w:p>
        </w:tc>
        <w:tc>
          <w:tcPr>
            <w:tcW w:w="3514" w:type="dxa"/>
          </w:tcPr>
          <w:p w:rsidR="00875EFA" w:rsidRDefault="00F06CC7">
            <w:pPr>
              <w:pStyle w:val="TableParagraph"/>
              <w:spacing w:line="301" w:lineRule="exact"/>
              <w:ind w:left="232"/>
              <w:rPr>
                <w:b/>
                <w:sz w:val="28"/>
              </w:rPr>
            </w:pPr>
            <w:r>
              <w:rPr>
                <w:b/>
                <w:color w:val="FF0000"/>
                <w:sz w:val="28"/>
              </w:rPr>
              <w:t>Chủ</w:t>
            </w:r>
            <w:r>
              <w:rPr>
                <w:b/>
                <w:color w:val="FF0000"/>
                <w:spacing w:val="-3"/>
                <w:sz w:val="28"/>
              </w:rPr>
              <w:t xml:space="preserve"> </w:t>
            </w:r>
            <w:r>
              <w:rPr>
                <w:b/>
                <w:color w:val="FF0000"/>
                <w:sz w:val="28"/>
              </w:rPr>
              <w:t>đề</w:t>
            </w:r>
            <w:r>
              <w:rPr>
                <w:b/>
                <w:color w:val="FF0000"/>
                <w:spacing w:val="-1"/>
                <w:sz w:val="28"/>
              </w:rPr>
              <w:t xml:space="preserve"> </w:t>
            </w:r>
            <w:r>
              <w:rPr>
                <w:b/>
                <w:color w:val="FF0000"/>
                <w:sz w:val="28"/>
              </w:rPr>
              <w:t>1:</w:t>
            </w:r>
            <w:r>
              <w:rPr>
                <w:b/>
                <w:color w:val="FF0000"/>
                <w:spacing w:val="-1"/>
                <w:sz w:val="28"/>
              </w:rPr>
              <w:t xml:space="preserve"> </w:t>
            </w:r>
            <w:r>
              <w:rPr>
                <w:b/>
                <w:color w:val="FF0000"/>
                <w:sz w:val="28"/>
              </w:rPr>
              <w:t>Bài tập</w:t>
            </w:r>
            <w:r>
              <w:rPr>
                <w:b/>
                <w:color w:val="FF0000"/>
                <w:spacing w:val="-1"/>
                <w:sz w:val="28"/>
              </w:rPr>
              <w:t xml:space="preserve"> </w:t>
            </w:r>
            <w:r>
              <w:rPr>
                <w:b/>
                <w:color w:val="FF0000"/>
                <w:sz w:val="28"/>
              </w:rPr>
              <w:t>thể</w:t>
            </w:r>
            <w:r>
              <w:rPr>
                <w:b/>
                <w:color w:val="FF0000"/>
                <w:spacing w:val="-1"/>
                <w:sz w:val="28"/>
              </w:rPr>
              <w:t xml:space="preserve"> </w:t>
            </w:r>
            <w:r>
              <w:rPr>
                <w:b/>
                <w:color w:val="FF0000"/>
                <w:sz w:val="28"/>
              </w:rPr>
              <w:t>dục</w:t>
            </w:r>
          </w:p>
        </w:tc>
        <w:tc>
          <w:tcPr>
            <w:tcW w:w="1265" w:type="dxa"/>
          </w:tcPr>
          <w:p w:rsidR="00875EFA" w:rsidRDefault="00F06CC7">
            <w:pPr>
              <w:pStyle w:val="TableParagraph"/>
              <w:spacing w:line="301" w:lineRule="exact"/>
              <w:ind w:left="218" w:right="21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07</w:t>
            </w:r>
          </w:p>
        </w:tc>
        <w:tc>
          <w:tcPr>
            <w:tcW w:w="7242" w:type="dxa"/>
          </w:tcPr>
          <w:p w:rsidR="00875EFA" w:rsidRDefault="00875EFA"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</w:tcPr>
          <w:p w:rsidR="00875EFA" w:rsidRDefault="00875EFA">
            <w:pPr>
              <w:pStyle w:val="TableParagraph"/>
              <w:rPr>
                <w:sz w:val="24"/>
              </w:rPr>
            </w:pPr>
          </w:p>
        </w:tc>
      </w:tr>
      <w:tr w:rsidR="00875EFA">
        <w:trPr>
          <w:trHeight w:val="1610"/>
        </w:trPr>
        <w:tc>
          <w:tcPr>
            <w:tcW w:w="852" w:type="dxa"/>
          </w:tcPr>
          <w:p w:rsidR="00875EFA" w:rsidRDefault="00875EFA">
            <w:pPr>
              <w:pStyle w:val="TableParagraph"/>
              <w:rPr>
                <w:b/>
                <w:sz w:val="30"/>
              </w:rPr>
            </w:pPr>
          </w:p>
          <w:p w:rsidR="00875EFA" w:rsidRDefault="00875EFA">
            <w:pPr>
              <w:pStyle w:val="TableParagraph"/>
              <w:spacing w:before="8"/>
              <w:rPr>
                <w:b/>
                <w:sz w:val="25"/>
              </w:rPr>
            </w:pPr>
          </w:p>
          <w:p w:rsidR="00875EFA" w:rsidRDefault="00F06CC7">
            <w:pPr>
              <w:pStyle w:val="TableParagraph"/>
              <w:spacing w:before="1"/>
              <w:ind w:left="1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3514" w:type="dxa"/>
          </w:tcPr>
          <w:p w:rsidR="00875EFA" w:rsidRDefault="00F06CC7">
            <w:pPr>
              <w:pStyle w:val="TableParagraph"/>
              <w:numPr>
                <w:ilvl w:val="0"/>
                <w:numId w:val="2"/>
              </w:numPr>
              <w:tabs>
                <w:tab w:val="left" w:pos="271"/>
              </w:tabs>
              <w:spacing w:line="315" w:lineRule="exact"/>
              <w:ind w:left="270"/>
              <w:jc w:val="both"/>
              <w:rPr>
                <w:sz w:val="28"/>
              </w:rPr>
            </w:pPr>
            <w:r>
              <w:rPr>
                <w:sz w:val="28"/>
              </w:rPr>
              <w:t>Học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từ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nhịp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1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đến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nhịp 8</w:t>
            </w:r>
          </w:p>
          <w:p w:rsidR="00875EFA" w:rsidRDefault="00F06CC7">
            <w:pPr>
              <w:pStyle w:val="TableParagraph"/>
              <w:numPr>
                <w:ilvl w:val="0"/>
                <w:numId w:val="2"/>
              </w:numPr>
              <w:tabs>
                <w:tab w:val="left" w:pos="303"/>
              </w:tabs>
              <w:ind w:right="96" w:firstLine="0"/>
              <w:jc w:val="both"/>
              <w:rPr>
                <w:sz w:val="28"/>
              </w:rPr>
            </w:pPr>
            <w:r>
              <w:rPr>
                <w:sz w:val="28"/>
              </w:rPr>
              <w:t>Trò chơi “Vận chuyển qua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cầu”,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hoặc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do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giáo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viên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chọn.(sgk )</w:t>
            </w:r>
          </w:p>
        </w:tc>
        <w:tc>
          <w:tcPr>
            <w:tcW w:w="1265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  <w:tc>
          <w:tcPr>
            <w:tcW w:w="7242" w:type="dxa"/>
          </w:tcPr>
          <w:p w:rsidR="00875EFA" w:rsidRDefault="00F06CC7">
            <w:pPr>
              <w:pStyle w:val="TableParagraph"/>
              <w:numPr>
                <w:ilvl w:val="0"/>
                <w:numId w:val="3"/>
              </w:numPr>
              <w:tabs>
                <w:tab w:val="left" w:pos="259"/>
              </w:tabs>
              <w:spacing w:line="315" w:lineRule="exact"/>
              <w:ind w:left="258"/>
              <w:rPr>
                <w:sz w:val="28"/>
              </w:rPr>
            </w:pPr>
            <w:r>
              <w:rPr>
                <w:sz w:val="28"/>
              </w:rPr>
              <w:t>Thực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hiện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đúng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từ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nhịp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1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đến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nhịp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8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của.</w:t>
            </w:r>
          </w:p>
          <w:p w:rsidR="00875EFA" w:rsidRDefault="00F06CC7">
            <w:pPr>
              <w:pStyle w:val="TableParagraph"/>
              <w:numPr>
                <w:ilvl w:val="0"/>
                <w:numId w:val="3"/>
              </w:numPr>
              <w:tabs>
                <w:tab w:val="left" w:pos="300"/>
              </w:tabs>
              <w:ind w:right="101" w:firstLine="0"/>
              <w:rPr>
                <w:sz w:val="28"/>
              </w:rPr>
            </w:pPr>
            <w:r>
              <w:rPr>
                <w:sz w:val="28"/>
              </w:rPr>
              <w:t>Biết</w:t>
            </w:r>
            <w:r>
              <w:rPr>
                <w:spacing w:val="36"/>
                <w:sz w:val="28"/>
              </w:rPr>
              <w:t xml:space="preserve"> </w:t>
            </w:r>
            <w:r>
              <w:rPr>
                <w:sz w:val="28"/>
              </w:rPr>
              <w:t>điều</w:t>
            </w:r>
            <w:r>
              <w:rPr>
                <w:spacing w:val="38"/>
                <w:sz w:val="28"/>
              </w:rPr>
              <w:t xml:space="preserve"> </w:t>
            </w:r>
            <w:r>
              <w:rPr>
                <w:sz w:val="28"/>
              </w:rPr>
              <w:t>chỉnh</w:t>
            </w:r>
            <w:r>
              <w:rPr>
                <w:spacing w:val="37"/>
                <w:sz w:val="28"/>
              </w:rPr>
              <w:t xml:space="preserve"> </w:t>
            </w:r>
            <w:r>
              <w:rPr>
                <w:sz w:val="28"/>
              </w:rPr>
              <w:t>,</w:t>
            </w:r>
            <w:r>
              <w:rPr>
                <w:spacing w:val="37"/>
                <w:sz w:val="28"/>
              </w:rPr>
              <w:t xml:space="preserve"> </w:t>
            </w:r>
            <w:r>
              <w:rPr>
                <w:sz w:val="28"/>
              </w:rPr>
              <w:t>sửa</w:t>
            </w:r>
            <w:r>
              <w:rPr>
                <w:spacing w:val="38"/>
                <w:sz w:val="28"/>
              </w:rPr>
              <w:t xml:space="preserve"> </w:t>
            </w:r>
            <w:r>
              <w:rPr>
                <w:sz w:val="28"/>
              </w:rPr>
              <w:t>sai</w:t>
            </w:r>
            <w:r>
              <w:rPr>
                <w:spacing w:val="39"/>
                <w:sz w:val="28"/>
              </w:rPr>
              <w:t xml:space="preserve"> </w:t>
            </w:r>
            <w:r>
              <w:rPr>
                <w:sz w:val="28"/>
              </w:rPr>
              <w:t>thông</w:t>
            </w:r>
            <w:r>
              <w:rPr>
                <w:spacing w:val="36"/>
                <w:sz w:val="28"/>
              </w:rPr>
              <w:t xml:space="preserve"> </w:t>
            </w:r>
            <w:r>
              <w:rPr>
                <w:sz w:val="28"/>
              </w:rPr>
              <w:t>qua</w:t>
            </w:r>
            <w:r>
              <w:rPr>
                <w:spacing w:val="35"/>
                <w:sz w:val="28"/>
              </w:rPr>
              <w:t xml:space="preserve"> </w:t>
            </w:r>
            <w:r>
              <w:rPr>
                <w:sz w:val="28"/>
              </w:rPr>
              <w:t>nghe,</w:t>
            </w:r>
            <w:r>
              <w:rPr>
                <w:spacing w:val="36"/>
                <w:sz w:val="28"/>
              </w:rPr>
              <w:t xml:space="preserve"> </w:t>
            </w:r>
            <w:r>
              <w:rPr>
                <w:sz w:val="28"/>
              </w:rPr>
              <w:t>quan</w:t>
            </w:r>
            <w:r>
              <w:rPr>
                <w:spacing w:val="36"/>
                <w:sz w:val="28"/>
              </w:rPr>
              <w:t xml:space="preserve"> </w:t>
            </w:r>
            <w:r>
              <w:rPr>
                <w:sz w:val="28"/>
              </w:rPr>
              <w:t>sát</w:t>
            </w:r>
            <w:r>
              <w:rPr>
                <w:spacing w:val="36"/>
                <w:sz w:val="28"/>
              </w:rPr>
              <w:t xml:space="preserve"> </w:t>
            </w:r>
            <w:r>
              <w:rPr>
                <w:sz w:val="28"/>
              </w:rPr>
              <w:t>và</w:t>
            </w:r>
            <w:r>
              <w:rPr>
                <w:spacing w:val="36"/>
                <w:sz w:val="28"/>
              </w:rPr>
              <w:t xml:space="preserve"> </w:t>
            </w:r>
            <w:r>
              <w:rPr>
                <w:sz w:val="28"/>
              </w:rPr>
              <w:t>quá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trình tập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luyện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.</w:t>
            </w:r>
          </w:p>
          <w:p w:rsidR="00875EFA" w:rsidRDefault="00F06CC7">
            <w:pPr>
              <w:pStyle w:val="TableParagraph"/>
              <w:numPr>
                <w:ilvl w:val="0"/>
                <w:numId w:val="3"/>
              </w:numPr>
              <w:tabs>
                <w:tab w:val="left" w:pos="259"/>
              </w:tabs>
              <w:spacing w:before="1"/>
              <w:ind w:left="258"/>
              <w:rPr>
                <w:sz w:val="28"/>
              </w:rPr>
            </w:pPr>
            <w:r>
              <w:rPr>
                <w:sz w:val="28"/>
              </w:rPr>
              <w:t>Biết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vận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dụng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tổ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chức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trò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chơi phát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triển</w:t>
            </w:r>
            <w:r>
              <w:rPr>
                <w:spacing w:val="65"/>
                <w:sz w:val="28"/>
              </w:rPr>
              <w:t xml:space="preserve"> </w:t>
            </w:r>
            <w:r>
              <w:rPr>
                <w:sz w:val="28"/>
              </w:rPr>
              <w:t>khéo léo</w:t>
            </w:r>
          </w:p>
        </w:tc>
        <w:tc>
          <w:tcPr>
            <w:tcW w:w="1843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</w:tr>
      <w:tr w:rsidR="00875EFA">
        <w:trPr>
          <w:trHeight w:val="1610"/>
        </w:trPr>
        <w:tc>
          <w:tcPr>
            <w:tcW w:w="852" w:type="dxa"/>
          </w:tcPr>
          <w:p w:rsidR="00875EFA" w:rsidRDefault="00875EFA">
            <w:pPr>
              <w:pStyle w:val="TableParagraph"/>
              <w:rPr>
                <w:b/>
                <w:sz w:val="30"/>
              </w:rPr>
            </w:pPr>
          </w:p>
          <w:p w:rsidR="00875EFA" w:rsidRDefault="00875EFA">
            <w:pPr>
              <w:pStyle w:val="TableParagraph"/>
              <w:spacing w:before="8"/>
              <w:rPr>
                <w:b/>
                <w:sz w:val="25"/>
              </w:rPr>
            </w:pPr>
          </w:p>
          <w:p w:rsidR="00875EFA" w:rsidRDefault="00F06CC7">
            <w:pPr>
              <w:pStyle w:val="TableParagraph"/>
              <w:ind w:left="1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3514" w:type="dxa"/>
          </w:tcPr>
          <w:p w:rsidR="00875EFA" w:rsidRDefault="00F06CC7">
            <w:pPr>
              <w:pStyle w:val="TableParagraph"/>
              <w:numPr>
                <w:ilvl w:val="0"/>
                <w:numId w:val="4"/>
              </w:numPr>
              <w:tabs>
                <w:tab w:val="left" w:pos="295"/>
              </w:tabs>
              <w:ind w:right="98" w:firstLine="0"/>
              <w:rPr>
                <w:sz w:val="28"/>
              </w:rPr>
            </w:pPr>
            <w:r>
              <w:rPr>
                <w:sz w:val="28"/>
              </w:rPr>
              <w:t>Ôn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tập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từ</w:t>
            </w:r>
            <w:r>
              <w:rPr>
                <w:spacing w:val="44"/>
                <w:sz w:val="28"/>
              </w:rPr>
              <w:t xml:space="preserve"> </w:t>
            </w:r>
            <w:r>
              <w:rPr>
                <w:sz w:val="28"/>
              </w:rPr>
              <w:t>nhịp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1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đến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nhịp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8</w:t>
            </w:r>
          </w:p>
          <w:p w:rsidR="00875EFA" w:rsidRDefault="00F06CC7">
            <w:pPr>
              <w:pStyle w:val="TableParagraph"/>
              <w:numPr>
                <w:ilvl w:val="0"/>
                <w:numId w:val="4"/>
              </w:numPr>
              <w:tabs>
                <w:tab w:val="left" w:pos="271"/>
              </w:tabs>
              <w:spacing w:line="322" w:lineRule="exact"/>
              <w:ind w:left="270" w:hanging="164"/>
              <w:rPr>
                <w:sz w:val="28"/>
              </w:rPr>
            </w:pPr>
            <w:r>
              <w:rPr>
                <w:sz w:val="28"/>
              </w:rPr>
              <w:t>Học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từ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nhịp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9 đến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nhịp 16</w:t>
            </w:r>
          </w:p>
        </w:tc>
        <w:tc>
          <w:tcPr>
            <w:tcW w:w="1265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  <w:tc>
          <w:tcPr>
            <w:tcW w:w="7242" w:type="dxa"/>
          </w:tcPr>
          <w:p w:rsidR="00875EFA" w:rsidRDefault="00F06CC7">
            <w:pPr>
              <w:pStyle w:val="TableParagraph"/>
              <w:numPr>
                <w:ilvl w:val="0"/>
                <w:numId w:val="5"/>
              </w:numPr>
              <w:tabs>
                <w:tab w:val="left" w:pos="283"/>
              </w:tabs>
              <w:ind w:right="97" w:firstLine="0"/>
              <w:rPr>
                <w:sz w:val="28"/>
              </w:rPr>
            </w:pPr>
            <w:r>
              <w:rPr>
                <w:sz w:val="28"/>
              </w:rPr>
              <w:t>Thực</w:t>
            </w:r>
            <w:r>
              <w:rPr>
                <w:spacing w:val="21"/>
                <w:sz w:val="28"/>
              </w:rPr>
              <w:t xml:space="preserve"> </w:t>
            </w:r>
            <w:r>
              <w:rPr>
                <w:sz w:val="28"/>
              </w:rPr>
              <w:t>hiện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tốt,</w:t>
            </w:r>
            <w:r>
              <w:rPr>
                <w:spacing w:val="21"/>
                <w:sz w:val="28"/>
              </w:rPr>
              <w:t xml:space="preserve"> </w:t>
            </w:r>
            <w:r>
              <w:rPr>
                <w:sz w:val="28"/>
              </w:rPr>
              <w:t>chuẩn,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đều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nhịp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điệu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động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tác</w:t>
            </w:r>
            <w:r>
              <w:rPr>
                <w:spacing w:val="28"/>
                <w:sz w:val="28"/>
              </w:rPr>
              <w:t xml:space="preserve"> </w:t>
            </w:r>
            <w:r>
              <w:rPr>
                <w:sz w:val="28"/>
              </w:rPr>
              <w:t>từ</w:t>
            </w:r>
            <w:r>
              <w:rPr>
                <w:spacing w:val="21"/>
                <w:sz w:val="28"/>
              </w:rPr>
              <w:t xml:space="preserve"> </w:t>
            </w:r>
            <w:r>
              <w:rPr>
                <w:sz w:val="28"/>
              </w:rPr>
              <w:t>nhịp</w:t>
            </w:r>
            <w:r>
              <w:rPr>
                <w:spacing w:val="19"/>
                <w:sz w:val="28"/>
              </w:rPr>
              <w:t xml:space="preserve"> </w:t>
            </w:r>
            <w:r>
              <w:rPr>
                <w:sz w:val="28"/>
              </w:rPr>
              <w:t>1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đến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nhịp 8</w:t>
            </w:r>
          </w:p>
          <w:p w:rsidR="00875EFA" w:rsidRDefault="00F06CC7">
            <w:pPr>
              <w:pStyle w:val="TableParagraph"/>
              <w:numPr>
                <w:ilvl w:val="0"/>
                <w:numId w:val="5"/>
              </w:numPr>
              <w:tabs>
                <w:tab w:val="left" w:pos="259"/>
              </w:tabs>
              <w:spacing w:line="322" w:lineRule="exact"/>
              <w:ind w:left="258" w:hanging="164"/>
              <w:rPr>
                <w:sz w:val="28"/>
              </w:rPr>
            </w:pPr>
            <w:r>
              <w:rPr>
                <w:sz w:val="28"/>
              </w:rPr>
              <w:t>Thực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hiện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cơ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bản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đúng từ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nhịp 9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đến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nhịp 16</w:t>
            </w:r>
          </w:p>
          <w:p w:rsidR="00875EFA" w:rsidRDefault="00F06CC7">
            <w:pPr>
              <w:pStyle w:val="TableParagraph"/>
              <w:numPr>
                <w:ilvl w:val="0"/>
                <w:numId w:val="5"/>
              </w:numPr>
              <w:tabs>
                <w:tab w:val="left" w:pos="300"/>
              </w:tabs>
              <w:spacing w:line="322" w:lineRule="exact"/>
              <w:ind w:right="102" w:firstLine="0"/>
              <w:rPr>
                <w:sz w:val="28"/>
              </w:rPr>
            </w:pPr>
            <w:r>
              <w:rPr>
                <w:sz w:val="28"/>
              </w:rPr>
              <w:t>Biết</w:t>
            </w:r>
            <w:r>
              <w:rPr>
                <w:spacing w:val="36"/>
                <w:sz w:val="28"/>
              </w:rPr>
              <w:t xml:space="preserve"> </w:t>
            </w:r>
            <w:r>
              <w:rPr>
                <w:sz w:val="28"/>
              </w:rPr>
              <w:t>điều</w:t>
            </w:r>
            <w:r>
              <w:rPr>
                <w:spacing w:val="37"/>
                <w:sz w:val="28"/>
              </w:rPr>
              <w:t xml:space="preserve"> </w:t>
            </w:r>
            <w:r>
              <w:rPr>
                <w:sz w:val="28"/>
              </w:rPr>
              <w:t>chỉnh</w:t>
            </w:r>
            <w:r>
              <w:rPr>
                <w:spacing w:val="37"/>
                <w:sz w:val="28"/>
              </w:rPr>
              <w:t xml:space="preserve"> </w:t>
            </w:r>
            <w:r>
              <w:rPr>
                <w:sz w:val="28"/>
              </w:rPr>
              <w:t>,</w:t>
            </w:r>
            <w:r>
              <w:rPr>
                <w:spacing w:val="37"/>
                <w:sz w:val="28"/>
              </w:rPr>
              <w:t xml:space="preserve"> </w:t>
            </w:r>
            <w:r>
              <w:rPr>
                <w:sz w:val="28"/>
              </w:rPr>
              <w:t>sửa</w:t>
            </w:r>
            <w:r>
              <w:rPr>
                <w:spacing w:val="38"/>
                <w:sz w:val="28"/>
              </w:rPr>
              <w:t xml:space="preserve"> </w:t>
            </w:r>
            <w:r>
              <w:rPr>
                <w:sz w:val="28"/>
              </w:rPr>
              <w:t>sai</w:t>
            </w:r>
            <w:r>
              <w:rPr>
                <w:spacing w:val="39"/>
                <w:sz w:val="28"/>
              </w:rPr>
              <w:t xml:space="preserve"> </w:t>
            </w:r>
            <w:r>
              <w:rPr>
                <w:sz w:val="28"/>
              </w:rPr>
              <w:t>thông</w:t>
            </w:r>
            <w:r>
              <w:rPr>
                <w:spacing w:val="36"/>
                <w:sz w:val="28"/>
              </w:rPr>
              <w:t xml:space="preserve"> </w:t>
            </w:r>
            <w:r>
              <w:rPr>
                <w:sz w:val="28"/>
              </w:rPr>
              <w:t>qua</w:t>
            </w:r>
            <w:r>
              <w:rPr>
                <w:spacing w:val="35"/>
                <w:sz w:val="28"/>
              </w:rPr>
              <w:t xml:space="preserve"> </w:t>
            </w:r>
            <w:r>
              <w:rPr>
                <w:sz w:val="28"/>
              </w:rPr>
              <w:t>nghe,</w:t>
            </w:r>
            <w:r>
              <w:rPr>
                <w:spacing w:val="36"/>
                <w:sz w:val="28"/>
              </w:rPr>
              <w:t xml:space="preserve"> </w:t>
            </w:r>
            <w:r>
              <w:rPr>
                <w:sz w:val="28"/>
              </w:rPr>
              <w:t>quan</w:t>
            </w:r>
            <w:r>
              <w:rPr>
                <w:spacing w:val="36"/>
                <w:sz w:val="28"/>
              </w:rPr>
              <w:t xml:space="preserve"> </w:t>
            </w:r>
            <w:r>
              <w:rPr>
                <w:sz w:val="28"/>
              </w:rPr>
              <w:t>sát</w:t>
            </w:r>
            <w:r>
              <w:rPr>
                <w:spacing w:val="36"/>
                <w:sz w:val="28"/>
              </w:rPr>
              <w:t xml:space="preserve"> </w:t>
            </w:r>
            <w:r>
              <w:rPr>
                <w:sz w:val="28"/>
              </w:rPr>
              <w:t>và</w:t>
            </w:r>
            <w:r>
              <w:rPr>
                <w:spacing w:val="36"/>
                <w:sz w:val="28"/>
              </w:rPr>
              <w:t xml:space="preserve"> </w:t>
            </w:r>
            <w:r>
              <w:rPr>
                <w:sz w:val="28"/>
              </w:rPr>
              <w:t>quá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trình tập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luyện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.</w:t>
            </w:r>
          </w:p>
        </w:tc>
        <w:tc>
          <w:tcPr>
            <w:tcW w:w="1843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</w:tr>
      <w:tr w:rsidR="00875EFA">
        <w:trPr>
          <w:trHeight w:val="1610"/>
        </w:trPr>
        <w:tc>
          <w:tcPr>
            <w:tcW w:w="852" w:type="dxa"/>
          </w:tcPr>
          <w:p w:rsidR="00875EFA" w:rsidRDefault="00875EFA">
            <w:pPr>
              <w:pStyle w:val="TableParagraph"/>
              <w:rPr>
                <w:b/>
                <w:sz w:val="30"/>
              </w:rPr>
            </w:pPr>
          </w:p>
          <w:p w:rsidR="00875EFA" w:rsidRDefault="00875EFA">
            <w:pPr>
              <w:pStyle w:val="TableParagraph"/>
              <w:spacing w:before="8"/>
              <w:rPr>
                <w:b/>
                <w:sz w:val="25"/>
              </w:rPr>
            </w:pPr>
          </w:p>
          <w:p w:rsidR="00875EFA" w:rsidRDefault="00F06CC7">
            <w:pPr>
              <w:pStyle w:val="TableParagraph"/>
              <w:ind w:left="1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3514" w:type="dxa"/>
          </w:tcPr>
          <w:p w:rsidR="00875EFA" w:rsidRDefault="00F06CC7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Luyện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tập:</w:t>
            </w:r>
          </w:p>
          <w:p w:rsidR="00875EFA" w:rsidRDefault="00F06CC7">
            <w:pPr>
              <w:pStyle w:val="TableParagraph"/>
              <w:numPr>
                <w:ilvl w:val="0"/>
                <w:numId w:val="6"/>
              </w:numPr>
              <w:tabs>
                <w:tab w:val="left" w:pos="534"/>
                <w:tab w:val="left" w:pos="535"/>
              </w:tabs>
              <w:ind w:right="97" w:firstLine="69"/>
              <w:rPr>
                <w:sz w:val="28"/>
              </w:rPr>
            </w:pPr>
            <w:r>
              <w:rPr>
                <w:sz w:val="28"/>
              </w:rPr>
              <w:t>Phối</w:t>
            </w:r>
            <w:r>
              <w:rPr>
                <w:spacing w:val="58"/>
                <w:sz w:val="28"/>
              </w:rPr>
              <w:t xml:space="preserve"> </w:t>
            </w:r>
            <w:r>
              <w:rPr>
                <w:sz w:val="28"/>
              </w:rPr>
              <w:t>hơp</w:t>
            </w:r>
            <w:r>
              <w:rPr>
                <w:spacing w:val="59"/>
                <w:sz w:val="28"/>
              </w:rPr>
              <w:t xml:space="preserve"> </w:t>
            </w:r>
            <w:r>
              <w:rPr>
                <w:sz w:val="28"/>
              </w:rPr>
              <w:t>từ</w:t>
            </w:r>
            <w:r>
              <w:rPr>
                <w:spacing w:val="59"/>
                <w:sz w:val="28"/>
              </w:rPr>
              <w:t xml:space="preserve"> </w:t>
            </w:r>
            <w:r>
              <w:rPr>
                <w:sz w:val="28"/>
              </w:rPr>
              <w:t>nhịp</w:t>
            </w:r>
            <w:r>
              <w:rPr>
                <w:spacing w:val="60"/>
                <w:sz w:val="28"/>
              </w:rPr>
              <w:t xml:space="preserve"> </w:t>
            </w:r>
            <w:r>
              <w:rPr>
                <w:sz w:val="28"/>
              </w:rPr>
              <w:t>1</w:t>
            </w:r>
            <w:r>
              <w:rPr>
                <w:spacing w:val="59"/>
                <w:sz w:val="28"/>
              </w:rPr>
              <w:t xml:space="preserve"> </w:t>
            </w:r>
            <w:r>
              <w:rPr>
                <w:sz w:val="28"/>
              </w:rPr>
              <w:t>đến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nhịp 16</w:t>
            </w:r>
          </w:p>
          <w:p w:rsidR="00875EFA" w:rsidRDefault="00F06CC7">
            <w:pPr>
              <w:pStyle w:val="TableParagraph"/>
              <w:numPr>
                <w:ilvl w:val="0"/>
                <w:numId w:val="6"/>
              </w:numPr>
              <w:tabs>
                <w:tab w:val="left" w:pos="312"/>
              </w:tabs>
              <w:spacing w:line="324" w:lineRule="exact"/>
              <w:ind w:right="98" w:firstLine="0"/>
              <w:rPr>
                <w:sz w:val="28"/>
              </w:rPr>
            </w:pPr>
            <w:r>
              <w:rPr>
                <w:sz w:val="28"/>
              </w:rPr>
              <w:t>Trò</w:t>
            </w:r>
            <w:r>
              <w:rPr>
                <w:spacing w:val="37"/>
                <w:sz w:val="28"/>
              </w:rPr>
              <w:t xml:space="preserve"> </w:t>
            </w:r>
            <w:r>
              <w:rPr>
                <w:sz w:val="28"/>
              </w:rPr>
              <w:t>chơi:</w:t>
            </w:r>
            <w:r>
              <w:rPr>
                <w:spacing w:val="36"/>
                <w:sz w:val="28"/>
              </w:rPr>
              <w:t xml:space="preserve"> </w:t>
            </w:r>
            <w:r>
              <w:rPr>
                <w:sz w:val="28"/>
              </w:rPr>
              <w:t>Vượt</w:t>
            </w:r>
            <w:r>
              <w:rPr>
                <w:spacing w:val="36"/>
                <w:sz w:val="28"/>
              </w:rPr>
              <w:t xml:space="preserve"> </w:t>
            </w:r>
            <w:r>
              <w:rPr>
                <w:sz w:val="28"/>
              </w:rPr>
              <w:t>sông</w:t>
            </w:r>
            <w:r>
              <w:rPr>
                <w:spacing w:val="35"/>
                <w:sz w:val="28"/>
              </w:rPr>
              <w:t xml:space="preserve"> </w:t>
            </w:r>
            <w:r>
              <w:rPr>
                <w:sz w:val="28"/>
              </w:rPr>
              <w:t>(giáo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viên chọn)</w:t>
            </w:r>
          </w:p>
        </w:tc>
        <w:tc>
          <w:tcPr>
            <w:tcW w:w="1265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  <w:tc>
          <w:tcPr>
            <w:tcW w:w="7242" w:type="dxa"/>
          </w:tcPr>
          <w:p w:rsidR="00875EFA" w:rsidRDefault="00F06CC7">
            <w:pPr>
              <w:pStyle w:val="TableParagraph"/>
              <w:numPr>
                <w:ilvl w:val="0"/>
                <w:numId w:val="7"/>
              </w:numPr>
              <w:tabs>
                <w:tab w:val="left" w:pos="259"/>
              </w:tabs>
              <w:spacing w:line="315" w:lineRule="exact"/>
              <w:rPr>
                <w:sz w:val="28"/>
              </w:rPr>
            </w:pPr>
            <w:r>
              <w:rPr>
                <w:sz w:val="28"/>
              </w:rPr>
              <w:t>Thực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hiện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nhịp điệu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động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tác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đều đẹp</w:t>
            </w:r>
            <w:r>
              <w:rPr>
                <w:spacing w:val="69"/>
                <w:sz w:val="28"/>
              </w:rPr>
              <w:t xml:space="preserve"> </w:t>
            </w:r>
            <w:r>
              <w:rPr>
                <w:sz w:val="28"/>
              </w:rPr>
              <w:t>từ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nhịp 1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đến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nhịp 16</w:t>
            </w:r>
          </w:p>
          <w:p w:rsidR="00875EFA" w:rsidRDefault="00F06CC7">
            <w:pPr>
              <w:pStyle w:val="TableParagraph"/>
              <w:numPr>
                <w:ilvl w:val="0"/>
                <w:numId w:val="7"/>
              </w:numPr>
              <w:tabs>
                <w:tab w:val="left" w:pos="259"/>
              </w:tabs>
              <w:spacing w:line="322" w:lineRule="exact"/>
              <w:rPr>
                <w:sz w:val="28"/>
              </w:rPr>
            </w:pPr>
            <w:r>
              <w:rPr>
                <w:sz w:val="28"/>
              </w:rPr>
              <w:t>Biết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triển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khai,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điều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khiển tổ,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nhóm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tập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luyện</w:t>
            </w:r>
          </w:p>
          <w:p w:rsidR="00875EFA" w:rsidRDefault="00F06CC7">
            <w:pPr>
              <w:pStyle w:val="TableParagraph"/>
              <w:numPr>
                <w:ilvl w:val="0"/>
                <w:numId w:val="7"/>
              </w:numPr>
              <w:tabs>
                <w:tab w:val="left" w:pos="259"/>
              </w:tabs>
              <w:rPr>
                <w:sz w:val="28"/>
              </w:rPr>
            </w:pPr>
            <w:r>
              <w:rPr>
                <w:sz w:val="28"/>
              </w:rPr>
              <w:t>Tích cực,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tự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giác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và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đoàn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kết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trong tập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luyện</w:t>
            </w:r>
          </w:p>
        </w:tc>
        <w:tc>
          <w:tcPr>
            <w:tcW w:w="1843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</w:tr>
      <w:tr w:rsidR="00875EFA">
        <w:trPr>
          <w:trHeight w:val="1932"/>
        </w:trPr>
        <w:tc>
          <w:tcPr>
            <w:tcW w:w="852" w:type="dxa"/>
          </w:tcPr>
          <w:p w:rsidR="00875EFA" w:rsidRDefault="00875EFA">
            <w:pPr>
              <w:pStyle w:val="TableParagraph"/>
              <w:rPr>
                <w:b/>
                <w:sz w:val="30"/>
              </w:rPr>
            </w:pPr>
          </w:p>
          <w:p w:rsidR="00875EFA" w:rsidRDefault="00875EFA">
            <w:pPr>
              <w:pStyle w:val="TableParagraph"/>
              <w:spacing w:before="8"/>
              <w:rPr>
                <w:b/>
                <w:sz w:val="39"/>
              </w:rPr>
            </w:pPr>
          </w:p>
          <w:p w:rsidR="00875EFA" w:rsidRDefault="00F06CC7">
            <w:pPr>
              <w:pStyle w:val="TableParagraph"/>
              <w:ind w:left="1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3514" w:type="dxa"/>
          </w:tcPr>
          <w:p w:rsidR="00875EFA" w:rsidRDefault="00F06CC7">
            <w:pPr>
              <w:pStyle w:val="TableParagraph"/>
              <w:numPr>
                <w:ilvl w:val="0"/>
                <w:numId w:val="8"/>
              </w:numPr>
              <w:tabs>
                <w:tab w:val="left" w:pos="437"/>
              </w:tabs>
              <w:ind w:right="96" w:firstLine="0"/>
              <w:jc w:val="both"/>
              <w:rPr>
                <w:sz w:val="28"/>
              </w:rPr>
            </w:pPr>
            <w:r>
              <w:rPr>
                <w:sz w:val="28"/>
              </w:rPr>
              <w:t>Học từ nhịp 17 đến nhịp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24</w:t>
            </w:r>
          </w:p>
          <w:p w:rsidR="00875EFA" w:rsidRDefault="00F06CC7">
            <w:pPr>
              <w:pStyle w:val="TableParagraph"/>
              <w:numPr>
                <w:ilvl w:val="0"/>
                <w:numId w:val="8"/>
              </w:numPr>
              <w:tabs>
                <w:tab w:val="left" w:pos="387"/>
              </w:tabs>
              <w:ind w:right="95" w:firstLine="0"/>
              <w:jc w:val="both"/>
              <w:rPr>
                <w:sz w:val="28"/>
              </w:rPr>
            </w:pPr>
            <w:r>
              <w:rPr>
                <w:sz w:val="28"/>
              </w:rPr>
              <w:t>Trò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chơi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“Ai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làm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đúng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nhất”,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hoặc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do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giáo</w:t>
            </w:r>
            <w:r>
              <w:rPr>
                <w:spacing w:val="71"/>
                <w:sz w:val="28"/>
              </w:rPr>
              <w:t xml:space="preserve"> </w:t>
            </w:r>
            <w:r>
              <w:rPr>
                <w:sz w:val="28"/>
              </w:rPr>
              <w:t>viên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chọn</w:t>
            </w:r>
          </w:p>
        </w:tc>
        <w:tc>
          <w:tcPr>
            <w:tcW w:w="1265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  <w:tc>
          <w:tcPr>
            <w:tcW w:w="7242" w:type="dxa"/>
          </w:tcPr>
          <w:p w:rsidR="00875EFA" w:rsidRDefault="00F06CC7">
            <w:pPr>
              <w:pStyle w:val="TableParagraph"/>
              <w:numPr>
                <w:ilvl w:val="0"/>
                <w:numId w:val="9"/>
              </w:numPr>
              <w:tabs>
                <w:tab w:val="left" w:pos="288"/>
              </w:tabs>
              <w:ind w:right="95" w:firstLine="0"/>
              <w:rPr>
                <w:sz w:val="28"/>
              </w:rPr>
            </w:pPr>
            <w:r>
              <w:rPr>
                <w:sz w:val="28"/>
              </w:rPr>
              <w:t>Thực</w:t>
            </w:r>
            <w:r>
              <w:rPr>
                <w:spacing w:val="26"/>
                <w:sz w:val="28"/>
              </w:rPr>
              <w:t xml:space="preserve"> </w:t>
            </w:r>
            <w:r>
              <w:rPr>
                <w:sz w:val="28"/>
              </w:rPr>
              <w:t>hiện</w:t>
            </w:r>
            <w:r>
              <w:rPr>
                <w:spacing w:val="29"/>
                <w:sz w:val="28"/>
              </w:rPr>
              <w:t xml:space="preserve"> </w:t>
            </w:r>
            <w:r>
              <w:rPr>
                <w:sz w:val="28"/>
              </w:rPr>
              <w:t>cơ</w:t>
            </w:r>
            <w:r>
              <w:rPr>
                <w:spacing w:val="24"/>
                <w:sz w:val="28"/>
              </w:rPr>
              <w:t xml:space="preserve"> </w:t>
            </w:r>
            <w:r>
              <w:rPr>
                <w:sz w:val="28"/>
              </w:rPr>
              <w:t>bản</w:t>
            </w:r>
            <w:r>
              <w:rPr>
                <w:spacing w:val="26"/>
                <w:sz w:val="28"/>
              </w:rPr>
              <w:t xml:space="preserve"> </w:t>
            </w:r>
            <w:r>
              <w:rPr>
                <w:sz w:val="28"/>
              </w:rPr>
              <w:t>đúng</w:t>
            </w:r>
            <w:r>
              <w:rPr>
                <w:spacing w:val="27"/>
                <w:sz w:val="28"/>
              </w:rPr>
              <w:t xml:space="preserve"> </w:t>
            </w:r>
            <w:r>
              <w:rPr>
                <w:sz w:val="28"/>
              </w:rPr>
              <w:t>từ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nhịp</w:t>
            </w:r>
            <w:r>
              <w:rPr>
                <w:spacing w:val="27"/>
                <w:sz w:val="28"/>
              </w:rPr>
              <w:t xml:space="preserve"> </w:t>
            </w:r>
            <w:r>
              <w:rPr>
                <w:sz w:val="28"/>
              </w:rPr>
              <w:t>17</w:t>
            </w:r>
            <w:r>
              <w:rPr>
                <w:spacing w:val="26"/>
                <w:sz w:val="28"/>
              </w:rPr>
              <w:t xml:space="preserve"> </w:t>
            </w:r>
            <w:r>
              <w:rPr>
                <w:sz w:val="28"/>
              </w:rPr>
              <w:t>đến</w:t>
            </w:r>
            <w:r>
              <w:rPr>
                <w:spacing w:val="24"/>
                <w:sz w:val="28"/>
              </w:rPr>
              <w:t xml:space="preserve"> </w:t>
            </w:r>
            <w:r>
              <w:rPr>
                <w:sz w:val="28"/>
              </w:rPr>
              <w:t>nhịp</w:t>
            </w:r>
            <w:r>
              <w:rPr>
                <w:spacing w:val="27"/>
                <w:sz w:val="28"/>
              </w:rPr>
              <w:t xml:space="preserve"> </w:t>
            </w:r>
            <w:r>
              <w:rPr>
                <w:sz w:val="28"/>
              </w:rPr>
              <w:t>24</w:t>
            </w:r>
            <w:r>
              <w:rPr>
                <w:spacing w:val="29"/>
                <w:sz w:val="28"/>
              </w:rPr>
              <w:t xml:space="preserve"> </w:t>
            </w:r>
            <w:r>
              <w:rPr>
                <w:sz w:val="28"/>
              </w:rPr>
              <w:t>của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bài</w:t>
            </w:r>
            <w:r>
              <w:rPr>
                <w:spacing w:val="27"/>
                <w:sz w:val="28"/>
              </w:rPr>
              <w:t xml:space="preserve"> </w:t>
            </w:r>
            <w:r>
              <w:rPr>
                <w:sz w:val="28"/>
              </w:rPr>
              <w:t>thể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dục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liên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hoàn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32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nhịp</w:t>
            </w:r>
          </w:p>
          <w:p w:rsidR="00875EFA" w:rsidRDefault="00F06CC7">
            <w:pPr>
              <w:pStyle w:val="TableParagraph"/>
              <w:numPr>
                <w:ilvl w:val="0"/>
                <w:numId w:val="9"/>
              </w:numPr>
              <w:tabs>
                <w:tab w:val="left" w:pos="300"/>
              </w:tabs>
              <w:ind w:right="102" w:firstLine="0"/>
              <w:rPr>
                <w:sz w:val="28"/>
              </w:rPr>
            </w:pPr>
            <w:r>
              <w:rPr>
                <w:sz w:val="28"/>
              </w:rPr>
              <w:t>Biết</w:t>
            </w:r>
            <w:r>
              <w:rPr>
                <w:spacing w:val="36"/>
                <w:sz w:val="28"/>
              </w:rPr>
              <w:t xml:space="preserve"> </w:t>
            </w:r>
            <w:r>
              <w:rPr>
                <w:sz w:val="28"/>
              </w:rPr>
              <w:t>điều</w:t>
            </w:r>
            <w:r>
              <w:rPr>
                <w:spacing w:val="37"/>
                <w:sz w:val="28"/>
              </w:rPr>
              <w:t xml:space="preserve"> </w:t>
            </w:r>
            <w:r>
              <w:rPr>
                <w:sz w:val="28"/>
              </w:rPr>
              <w:t>chỉnh</w:t>
            </w:r>
            <w:r>
              <w:rPr>
                <w:spacing w:val="37"/>
                <w:sz w:val="28"/>
              </w:rPr>
              <w:t xml:space="preserve"> </w:t>
            </w:r>
            <w:r>
              <w:rPr>
                <w:sz w:val="28"/>
              </w:rPr>
              <w:t>,</w:t>
            </w:r>
            <w:r>
              <w:rPr>
                <w:spacing w:val="37"/>
                <w:sz w:val="28"/>
              </w:rPr>
              <w:t xml:space="preserve"> </w:t>
            </w:r>
            <w:r>
              <w:rPr>
                <w:sz w:val="28"/>
              </w:rPr>
              <w:t>sửa</w:t>
            </w:r>
            <w:r>
              <w:rPr>
                <w:spacing w:val="38"/>
                <w:sz w:val="28"/>
              </w:rPr>
              <w:t xml:space="preserve"> </w:t>
            </w:r>
            <w:r>
              <w:rPr>
                <w:sz w:val="28"/>
              </w:rPr>
              <w:t>sai</w:t>
            </w:r>
            <w:r>
              <w:rPr>
                <w:spacing w:val="39"/>
                <w:sz w:val="28"/>
              </w:rPr>
              <w:t xml:space="preserve"> </w:t>
            </w:r>
            <w:r>
              <w:rPr>
                <w:sz w:val="28"/>
              </w:rPr>
              <w:t>thông</w:t>
            </w:r>
            <w:r>
              <w:rPr>
                <w:spacing w:val="36"/>
                <w:sz w:val="28"/>
              </w:rPr>
              <w:t xml:space="preserve"> </w:t>
            </w:r>
            <w:r>
              <w:rPr>
                <w:sz w:val="28"/>
              </w:rPr>
              <w:t>qua</w:t>
            </w:r>
            <w:r>
              <w:rPr>
                <w:spacing w:val="35"/>
                <w:sz w:val="28"/>
              </w:rPr>
              <w:t xml:space="preserve"> </w:t>
            </w:r>
            <w:r>
              <w:rPr>
                <w:sz w:val="28"/>
              </w:rPr>
              <w:t>nghe,</w:t>
            </w:r>
            <w:r>
              <w:rPr>
                <w:spacing w:val="36"/>
                <w:sz w:val="28"/>
              </w:rPr>
              <w:t xml:space="preserve"> </w:t>
            </w:r>
            <w:r>
              <w:rPr>
                <w:sz w:val="28"/>
              </w:rPr>
              <w:t>quan</w:t>
            </w:r>
            <w:r>
              <w:rPr>
                <w:spacing w:val="36"/>
                <w:sz w:val="28"/>
              </w:rPr>
              <w:t xml:space="preserve"> </w:t>
            </w:r>
            <w:r>
              <w:rPr>
                <w:sz w:val="28"/>
              </w:rPr>
              <w:t>sát</w:t>
            </w:r>
            <w:r>
              <w:rPr>
                <w:spacing w:val="36"/>
                <w:sz w:val="28"/>
              </w:rPr>
              <w:t xml:space="preserve"> </w:t>
            </w:r>
            <w:r>
              <w:rPr>
                <w:sz w:val="28"/>
              </w:rPr>
              <w:t>và</w:t>
            </w:r>
            <w:r>
              <w:rPr>
                <w:spacing w:val="36"/>
                <w:sz w:val="28"/>
              </w:rPr>
              <w:t xml:space="preserve"> </w:t>
            </w:r>
            <w:r>
              <w:rPr>
                <w:sz w:val="28"/>
              </w:rPr>
              <w:t>quá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trình tập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luyện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.</w:t>
            </w:r>
          </w:p>
          <w:p w:rsidR="00875EFA" w:rsidRDefault="00F06CC7">
            <w:pPr>
              <w:pStyle w:val="TableParagraph"/>
              <w:numPr>
                <w:ilvl w:val="0"/>
                <w:numId w:val="9"/>
              </w:numPr>
              <w:tabs>
                <w:tab w:val="left" w:pos="259"/>
              </w:tabs>
              <w:ind w:left="258" w:hanging="164"/>
              <w:rPr>
                <w:sz w:val="28"/>
              </w:rPr>
            </w:pPr>
            <w:r>
              <w:rPr>
                <w:sz w:val="28"/>
              </w:rPr>
              <w:t>Biết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vận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dụng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tổ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chức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trò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chơi phát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triển</w:t>
            </w:r>
            <w:r>
              <w:rPr>
                <w:spacing w:val="65"/>
                <w:sz w:val="28"/>
              </w:rPr>
              <w:t xml:space="preserve"> </w:t>
            </w:r>
            <w:r>
              <w:rPr>
                <w:sz w:val="28"/>
              </w:rPr>
              <w:t>khéo léo</w:t>
            </w:r>
          </w:p>
          <w:p w:rsidR="00875EFA" w:rsidRDefault="00F06CC7">
            <w:pPr>
              <w:pStyle w:val="TableParagraph"/>
              <w:numPr>
                <w:ilvl w:val="0"/>
                <w:numId w:val="9"/>
              </w:numPr>
              <w:tabs>
                <w:tab w:val="left" w:pos="259"/>
              </w:tabs>
              <w:spacing w:line="308" w:lineRule="exact"/>
              <w:ind w:left="258" w:hanging="164"/>
              <w:rPr>
                <w:sz w:val="28"/>
              </w:rPr>
            </w:pPr>
            <w:r>
              <w:rPr>
                <w:sz w:val="28"/>
              </w:rPr>
              <w:t>Hăng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hái,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đoàn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kết trong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tập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luyện</w:t>
            </w:r>
          </w:p>
        </w:tc>
        <w:tc>
          <w:tcPr>
            <w:tcW w:w="1843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</w:tr>
      <w:tr w:rsidR="00875EFA">
        <w:trPr>
          <w:trHeight w:val="645"/>
        </w:trPr>
        <w:tc>
          <w:tcPr>
            <w:tcW w:w="852" w:type="dxa"/>
          </w:tcPr>
          <w:p w:rsidR="00875EFA" w:rsidRDefault="00F06CC7">
            <w:pPr>
              <w:pStyle w:val="TableParagraph"/>
              <w:spacing w:before="158"/>
              <w:ind w:left="1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  <w:tc>
          <w:tcPr>
            <w:tcW w:w="3514" w:type="dxa"/>
          </w:tcPr>
          <w:p w:rsidR="00875EFA" w:rsidRDefault="00F06CC7">
            <w:pPr>
              <w:pStyle w:val="TableParagraph"/>
              <w:numPr>
                <w:ilvl w:val="0"/>
                <w:numId w:val="10"/>
              </w:numPr>
              <w:tabs>
                <w:tab w:val="left" w:pos="271"/>
              </w:tabs>
              <w:spacing w:line="315" w:lineRule="exact"/>
              <w:rPr>
                <w:sz w:val="28"/>
              </w:rPr>
            </w:pPr>
            <w:r>
              <w:rPr>
                <w:sz w:val="28"/>
              </w:rPr>
              <w:t>Ôn từ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nhịp 17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đến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nhịp 24</w:t>
            </w:r>
          </w:p>
          <w:p w:rsidR="00875EFA" w:rsidRDefault="00F06CC7">
            <w:pPr>
              <w:pStyle w:val="TableParagraph"/>
              <w:numPr>
                <w:ilvl w:val="0"/>
                <w:numId w:val="10"/>
              </w:numPr>
              <w:tabs>
                <w:tab w:val="left" w:pos="271"/>
              </w:tabs>
              <w:spacing w:line="311" w:lineRule="exact"/>
              <w:rPr>
                <w:sz w:val="28"/>
              </w:rPr>
            </w:pPr>
            <w:r>
              <w:rPr>
                <w:sz w:val="28"/>
              </w:rPr>
              <w:t>Học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từ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nhịp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25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đến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nhip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32</w:t>
            </w:r>
          </w:p>
        </w:tc>
        <w:tc>
          <w:tcPr>
            <w:tcW w:w="1265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  <w:tc>
          <w:tcPr>
            <w:tcW w:w="7242" w:type="dxa"/>
          </w:tcPr>
          <w:p w:rsidR="00875EFA" w:rsidRDefault="00F06CC7">
            <w:pPr>
              <w:pStyle w:val="TableParagraph"/>
              <w:spacing w:line="315" w:lineRule="exact"/>
              <w:ind w:left="95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Thực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hiện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tốt,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chuẩn,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đều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nhịp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điệu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động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tác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từ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nhịp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17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đến</w:t>
            </w:r>
          </w:p>
          <w:p w:rsidR="00875EFA" w:rsidRDefault="00F06CC7">
            <w:pPr>
              <w:pStyle w:val="TableParagraph"/>
              <w:spacing w:line="311" w:lineRule="exact"/>
              <w:ind w:left="95"/>
              <w:rPr>
                <w:sz w:val="28"/>
              </w:rPr>
            </w:pPr>
            <w:r>
              <w:rPr>
                <w:sz w:val="28"/>
              </w:rPr>
              <w:t>nhịp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24</w:t>
            </w:r>
          </w:p>
        </w:tc>
        <w:tc>
          <w:tcPr>
            <w:tcW w:w="1843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</w:tr>
    </w:tbl>
    <w:p w:rsidR="00875EFA" w:rsidRDefault="00875EFA">
      <w:pPr>
        <w:rPr>
          <w:sz w:val="28"/>
        </w:rPr>
        <w:sectPr w:rsidR="00875EFA">
          <w:pgSz w:w="16850" w:h="11910" w:orient="landscape"/>
          <w:pgMar w:top="1060" w:right="420" w:bottom="280" w:left="820" w:header="720" w:footer="720" w:gutter="0"/>
          <w:cols w:space="720"/>
        </w:sectPr>
      </w:pPr>
    </w:p>
    <w:p w:rsidR="00875EFA" w:rsidRDefault="00875EFA">
      <w:pPr>
        <w:pStyle w:val="BodyText"/>
        <w:rPr>
          <w:b/>
          <w:sz w:val="2"/>
        </w:rPr>
      </w:pPr>
    </w:p>
    <w:tbl>
      <w:tblPr>
        <w:tblW w:w="0" w:type="auto"/>
        <w:tblInd w:w="7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2"/>
        <w:gridCol w:w="3514"/>
        <w:gridCol w:w="1253"/>
        <w:gridCol w:w="7254"/>
        <w:gridCol w:w="1843"/>
      </w:tblGrid>
      <w:tr w:rsidR="00875EFA">
        <w:trPr>
          <w:trHeight w:val="1610"/>
        </w:trPr>
        <w:tc>
          <w:tcPr>
            <w:tcW w:w="852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  <w:tc>
          <w:tcPr>
            <w:tcW w:w="3514" w:type="dxa"/>
          </w:tcPr>
          <w:p w:rsidR="00875EFA" w:rsidRDefault="00F06CC7">
            <w:pPr>
              <w:pStyle w:val="TableParagraph"/>
              <w:spacing w:line="317" w:lineRule="exact"/>
              <w:ind w:left="107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Trò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chơi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giáo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viên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chọn)</w:t>
            </w:r>
          </w:p>
        </w:tc>
        <w:tc>
          <w:tcPr>
            <w:tcW w:w="1253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  <w:tc>
          <w:tcPr>
            <w:tcW w:w="7254" w:type="dxa"/>
          </w:tcPr>
          <w:p w:rsidR="00875EFA" w:rsidRDefault="00F06CC7">
            <w:pPr>
              <w:pStyle w:val="TableParagraph"/>
              <w:numPr>
                <w:ilvl w:val="0"/>
                <w:numId w:val="11"/>
              </w:numPr>
              <w:tabs>
                <w:tab w:val="left" w:pos="271"/>
              </w:tabs>
              <w:spacing w:line="317" w:lineRule="exact"/>
              <w:ind w:left="270"/>
              <w:rPr>
                <w:sz w:val="28"/>
              </w:rPr>
            </w:pPr>
            <w:r>
              <w:rPr>
                <w:sz w:val="28"/>
              </w:rPr>
              <w:t>Thực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hiện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cơ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bản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đúng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từ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nhịp 25 đến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nhịp 32</w:t>
            </w:r>
          </w:p>
          <w:p w:rsidR="00875EFA" w:rsidRDefault="00F06CC7">
            <w:pPr>
              <w:pStyle w:val="TableParagraph"/>
              <w:numPr>
                <w:ilvl w:val="0"/>
                <w:numId w:val="11"/>
              </w:numPr>
              <w:tabs>
                <w:tab w:val="left" w:pos="283"/>
              </w:tabs>
              <w:ind w:right="105" w:firstLine="0"/>
              <w:rPr>
                <w:sz w:val="28"/>
              </w:rPr>
            </w:pPr>
            <w:r>
              <w:rPr>
                <w:sz w:val="28"/>
              </w:rPr>
              <w:t>Biết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điều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chỉnh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sửa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sai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thông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qua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quá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trình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tập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luyện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và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tiếp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thu hướng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dẫn</w:t>
            </w:r>
          </w:p>
          <w:p w:rsidR="00875EFA" w:rsidRDefault="00F06CC7">
            <w:pPr>
              <w:pStyle w:val="TableParagraph"/>
              <w:numPr>
                <w:ilvl w:val="0"/>
                <w:numId w:val="11"/>
              </w:numPr>
              <w:tabs>
                <w:tab w:val="left" w:pos="271"/>
              </w:tabs>
              <w:spacing w:line="321" w:lineRule="exact"/>
              <w:ind w:left="270"/>
              <w:rPr>
                <w:sz w:val="28"/>
              </w:rPr>
            </w:pPr>
            <w:r>
              <w:rPr>
                <w:sz w:val="28"/>
              </w:rPr>
              <w:t>Biết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điều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khiển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tổ,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nhóm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tập luyện</w:t>
            </w:r>
          </w:p>
          <w:p w:rsidR="00875EFA" w:rsidRDefault="00F06CC7">
            <w:pPr>
              <w:pStyle w:val="TableParagraph"/>
              <w:numPr>
                <w:ilvl w:val="0"/>
                <w:numId w:val="11"/>
              </w:numPr>
              <w:tabs>
                <w:tab w:val="left" w:pos="271"/>
              </w:tabs>
              <w:spacing w:line="308" w:lineRule="exact"/>
              <w:ind w:left="270"/>
              <w:rPr>
                <w:sz w:val="28"/>
              </w:rPr>
            </w:pPr>
            <w:r>
              <w:rPr>
                <w:sz w:val="28"/>
              </w:rPr>
              <w:t>Biết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vận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dụng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tổ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chức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trò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chơi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phát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triển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nhanh,</w:t>
            </w:r>
            <w:r>
              <w:rPr>
                <w:spacing w:val="66"/>
                <w:sz w:val="28"/>
              </w:rPr>
              <w:t xml:space="preserve"> </w:t>
            </w:r>
            <w:r>
              <w:rPr>
                <w:sz w:val="28"/>
              </w:rPr>
              <w:t>khéo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léo</w:t>
            </w:r>
          </w:p>
        </w:tc>
        <w:tc>
          <w:tcPr>
            <w:tcW w:w="1843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</w:tr>
      <w:tr w:rsidR="00875EFA">
        <w:trPr>
          <w:trHeight w:val="1610"/>
        </w:trPr>
        <w:tc>
          <w:tcPr>
            <w:tcW w:w="852" w:type="dxa"/>
          </w:tcPr>
          <w:p w:rsidR="00875EFA" w:rsidRDefault="00875EFA">
            <w:pPr>
              <w:pStyle w:val="TableParagraph"/>
              <w:rPr>
                <w:b/>
                <w:sz w:val="30"/>
              </w:rPr>
            </w:pPr>
          </w:p>
          <w:p w:rsidR="00875EFA" w:rsidRDefault="00875EFA">
            <w:pPr>
              <w:pStyle w:val="TableParagraph"/>
              <w:spacing w:before="11"/>
              <w:rPr>
                <w:b/>
                <w:sz w:val="25"/>
              </w:rPr>
            </w:pPr>
          </w:p>
          <w:p w:rsidR="00875EFA" w:rsidRDefault="00F06CC7">
            <w:pPr>
              <w:pStyle w:val="TableParagraph"/>
              <w:ind w:left="1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</w:t>
            </w:r>
          </w:p>
        </w:tc>
        <w:tc>
          <w:tcPr>
            <w:tcW w:w="3514" w:type="dxa"/>
          </w:tcPr>
          <w:p w:rsidR="00875EFA" w:rsidRDefault="00F06CC7">
            <w:pPr>
              <w:pStyle w:val="TableParagraph"/>
              <w:spacing w:line="317" w:lineRule="exact"/>
              <w:ind w:left="107"/>
              <w:rPr>
                <w:sz w:val="28"/>
              </w:rPr>
            </w:pPr>
            <w:r>
              <w:rPr>
                <w:sz w:val="28"/>
              </w:rPr>
              <w:t>Ôn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từ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nhịp 17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đến nhịp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32</w:t>
            </w:r>
          </w:p>
          <w:p w:rsidR="00875EFA" w:rsidRDefault="00F06CC7">
            <w:pPr>
              <w:pStyle w:val="TableParagraph"/>
              <w:ind w:left="177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Trò chơi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(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giáo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viên chọn)</w:t>
            </w:r>
          </w:p>
        </w:tc>
        <w:tc>
          <w:tcPr>
            <w:tcW w:w="1253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  <w:tc>
          <w:tcPr>
            <w:tcW w:w="7254" w:type="dxa"/>
          </w:tcPr>
          <w:p w:rsidR="00875EFA" w:rsidRDefault="00F06CC7">
            <w:pPr>
              <w:pStyle w:val="TableParagraph"/>
              <w:numPr>
                <w:ilvl w:val="0"/>
                <w:numId w:val="12"/>
              </w:numPr>
              <w:tabs>
                <w:tab w:val="left" w:pos="271"/>
              </w:tabs>
              <w:ind w:right="103" w:firstLine="0"/>
              <w:rPr>
                <w:sz w:val="28"/>
              </w:rPr>
            </w:pPr>
            <w:r>
              <w:rPr>
                <w:sz w:val="28"/>
              </w:rPr>
              <w:t>Phối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hợp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tốt,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nhịp điệu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động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tác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đều đẹp</w:t>
            </w:r>
            <w:r>
              <w:rPr>
                <w:spacing w:val="66"/>
                <w:sz w:val="28"/>
              </w:rPr>
              <w:t xml:space="preserve"> </w:t>
            </w:r>
            <w:r>
              <w:rPr>
                <w:sz w:val="28"/>
              </w:rPr>
              <w:t>từ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nhịp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17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đến nhịp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32</w:t>
            </w:r>
          </w:p>
          <w:p w:rsidR="00875EFA" w:rsidRDefault="00F06CC7">
            <w:pPr>
              <w:pStyle w:val="TableParagraph"/>
              <w:numPr>
                <w:ilvl w:val="0"/>
                <w:numId w:val="12"/>
              </w:numPr>
              <w:tabs>
                <w:tab w:val="left" w:pos="271"/>
              </w:tabs>
              <w:spacing w:line="322" w:lineRule="exact"/>
              <w:ind w:left="270"/>
              <w:rPr>
                <w:sz w:val="28"/>
              </w:rPr>
            </w:pPr>
            <w:r>
              <w:rPr>
                <w:sz w:val="28"/>
              </w:rPr>
              <w:t>Biết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điều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khiển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tổ,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nhóm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tập luyện</w:t>
            </w:r>
          </w:p>
          <w:p w:rsidR="00875EFA" w:rsidRDefault="00F06CC7">
            <w:pPr>
              <w:pStyle w:val="TableParagraph"/>
              <w:numPr>
                <w:ilvl w:val="0"/>
                <w:numId w:val="12"/>
              </w:numPr>
              <w:tabs>
                <w:tab w:val="left" w:pos="271"/>
              </w:tabs>
              <w:spacing w:line="322" w:lineRule="exact"/>
              <w:ind w:left="270"/>
              <w:rPr>
                <w:sz w:val="28"/>
              </w:rPr>
            </w:pPr>
            <w:r>
              <w:rPr>
                <w:sz w:val="28"/>
              </w:rPr>
              <w:t>Tích cực,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tự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giác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và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đoàn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kết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trong tập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luyện</w:t>
            </w:r>
          </w:p>
          <w:p w:rsidR="00875EFA" w:rsidRDefault="00F06CC7">
            <w:pPr>
              <w:pStyle w:val="TableParagraph"/>
              <w:numPr>
                <w:ilvl w:val="0"/>
                <w:numId w:val="12"/>
              </w:numPr>
              <w:tabs>
                <w:tab w:val="left" w:pos="271"/>
              </w:tabs>
              <w:spacing w:line="308" w:lineRule="exact"/>
              <w:ind w:left="270"/>
              <w:rPr>
                <w:sz w:val="28"/>
              </w:rPr>
            </w:pPr>
            <w:r>
              <w:rPr>
                <w:sz w:val="28"/>
              </w:rPr>
              <w:t>Biết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vận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dụng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tổ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chức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trò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chơi phát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triển</w:t>
            </w:r>
            <w:r>
              <w:rPr>
                <w:spacing w:val="65"/>
                <w:sz w:val="28"/>
              </w:rPr>
              <w:t xml:space="preserve"> </w:t>
            </w:r>
            <w:r>
              <w:rPr>
                <w:sz w:val="28"/>
              </w:rPr>
              <w:t>khéo léo</w:t>
            </w:r>
          </w:p>
        </w:tc>
        <w:tc>
          <w:tcPr>
            <w:tcW w:w="1843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</w:tr>
      <w:tr w:rsidR="00875EFA">
        <w:trPr>
          <w:trHeight w:val="1610"/>
        </w:trPr>
        <w:tc>
          <w:tcPr>
            <w:tcW w:w="852" w:type="dxa"/>
          </w:tcPr>
          <w:p w:rsidR="00875EFA" w:rsidRDefault="00875EFA">
            <w:pPr>
              <w:pStyle w:val="TableParagraph"/>
              <w:rPr>
                <w:b/>
                <w:sz w:val="30"/>
              </w:rPr>
            </w:pPr>
          </w:p>
          <w:p w:rsidR="00875EFA" w:rsidRDefault="00875EFA">
            <w:pPr>
              <w:pStyle w:val="TableParagraph"/>
              <w:spacing w:before="10"/>
              <w:rPr>
                <w:b/>
                <w:sz w:val="25"/>
              </w:rPr>
            </w:pPr>
          </w:p>
          <w:p w:rsidR="00875EFA" w:rsidRDefault="00F06CC7">
            <w:pPr>
              <w:pStyle w:val="TableParagraph"/>
              <w:ind w:left="1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7</w:t>
            </w:r>
          </w:p>
        </w:tc>
        <w:tc>
          <w:tcPr>
            <w:tcW w:w="3514" w:type="dxa"/>
          </w:tcPr>
          <w:p w:rsidR="00875EFA" w:rsidRDefault="00F06CC7">
            <w:pPr>
              <w:pStyle w:val="TableParagraph"/>
              <w:numPr>
                <w:ilvl w:val="0"/>
                <w:numId w:val="13"/>
              </w:numPr>
              <w:tabs>
                <w:tab w:val="left" w:pos="276"/>
              </w:tabs>
              <w:ind w:right="96" w:firstLine="0"/>
              <w:rPr>
                <w:sz w:val="28"/>
              </w:rPr>
            </w:pPr>
            <w:r>
              <w:rPr>
                <w:sz w:val="28"/>
              </w:rPr>
              <w:t>Hoàn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thiện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bài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liên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hoàn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32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nhịp</w:t>
            </w:r>
          </w:p>
          <w:p w:rsidR="00875EFA" w:rsidRDefault="00F06CC7">
            <w:pPr>
              <w:pStyle w:val="TableParagraph"/>
              <w:numPr>
                <w:ilvl w:val="0"/>
                <w:numId w:val="13"/>
              </w:numPr>
              <w:tabs>
                <w:tab w:val="left" w:pos="271"/>
              </w:tabs>
              <w:spacing w:line="321" w:lineRule="exact"/>
              <w:ind w:left="270" w:hanging="164"/>
              <w:rPr>
                <w:sz w:val="28"/>
              </w:rPr>
            </w:pPr>
            <w:r>
              <w:rPr>
                <w:sz w:val="28"/>
              </w:rPr>
              <w:t>Trò chơi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giáo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viên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chọn)</w:t>
            </w:r>
          </w:p>
        </w:tc>
        <w:tc>
          <w:tcPr>
            <w:tcW w:w="1253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  <w:tc>
          <w:tcPr>
            <w:tcW w:w="7254" w:type="dxa"/>
          </w:tcPr>
          <w:p w:rsidR="00875EFA" w:rsidRDefault="00F06CC7">
            <w:pPr>
              <w:pStyle w:val="TableParagraph"/>
              <w:numPr>
                <w:ilvl w:val="0"/>
                <w:numId w:val="14"/>
              </w:numPr>
              <w:tabs>
                <w:tab w:val="left" w:pos="341"/>
              </w:tabs>
              <w:spacing w:line="317" w:lineRule="exact"/>
              <w:ind w:hanging="234"/>
              <w:rPr>
                <w:sz w:val="28"/>
              </w:rPr>
            </w:pPr>
            <w:r>
              <w:rPr>
                <w:sz w:val="28"/>
              </w:rPr>
              <w:t>Hoàn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thiện tốt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32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nhịp trong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bài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thể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dục</w:t>
            </w:r>
          </w:p>
          <w:p w:rsidR="00875EFA" w:rsidRDefault="00F06CC7">
            <w:pPr>
              <w:pStyle w:val="TableParagraph"/>
              <w:numPr>
                <w:ilvl w:val="0"/>
                <w:numId w:val="14"/>
              </w:numPr>
              <w:tabs>
                <w:tab w:val="left" w:pos="271"/>
              </w:tabs>
              <w:spacing w:line="322" w:lineRule="exact"/>
              <w:ind w:left="270" w:hanging="164"/>
              <w:rPr>
                <w:sz w:val="28"/>
              </w:rPr>
            </w:pPr>
            <w:r>
              <w:rPr>
                <w:sz w:val="28"/>
              </w:rPr>
              <w:t>Biết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tự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hô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tự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thực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hiện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đều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nhịp điệu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động tác</w:t>
            </w:r>
          </w:p>
          <w:p w:rsidR="00875EFA" w:rsidRDefault="00F06CC7">
            <w:pPr>
              <w:pStyle w:val="TableParagraph"/>
              <w:numPr>
                <w:ilvl w:val="0"/>
                <w:numId w:val="14"/>
              </w:numPr>
              <w:tabs>
                <w:tab w:val="left" w:pos="271"/>
              </w:tabs>
              <w:ind w:left="270" w:hanging="164"/>
              <w:rPr>
                <w:sz w:val="28"/>
              </w:rPr>
            </w:pPr>
            <w:r>
              <w:rPr>
                <w:sz w:val="28"/>
              </w:rPr>
              <w:t>Biết điều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khiển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tổ,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nhóm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tập luyện.</w:t>
            </w:r>
          </w:p>
          <w:p w:rsidR="00875EFA" w:rsidRDefault="00F06CC7">
            <w:pPr>
              <w:pStyle w:val="TableParagraph"/>
              <w:numPr>
                <w:ilvl w:val="0"/>
                <w:numId w:val="14"/>
              </w:numPr>
              <w:tabs>
                <w:tab w:val="left" w:pos="271"/>
              </w:tabs>
              <w:spacing w:line="322" w:lineRule="exact"/>
              <w:ind w:left="270" w:hanging="164"/>
              <w:rPr>
                <w:sz w:val="28"/>
              </w:rPr>
            </w:pPr>
            <w:r>
              <w:rPr>
                <w:sz w:val="28"/>
              </w:rPr>
              <w:t>Tích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cực,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tự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giác,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đoàn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kết trong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tập luyện</w:t>
            </w:r>
          </w:p>
          <w:p w:rsidR="00875EFA" w:rsidRDefault="00F06CC7">
            <w:pPr>
              <w:pStyle w:val="TableParagraph"/>
              <w:numPr>
                <w:ilvl w:val="0"/>
                <w:numId w:val="14"/>
              </w:numPr>
              <w:tabs>
                <w:tab w:val="left" w:pos="271"/>
              </w:tabs>
              <w:spacing w:line="308" w:lineRule="exact"/>
              <w:ind w:left="270" w:hanging="164"/>
              <w:rPr>
                <w:sz w:val="28"/>
              </w:rPr>
            </w:pPr>
            <w:r>
              <w:rPr>
                <w:sz w:val="28"/>
              </w:rPr>
              <w:t>Biết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vận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dụng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tổ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chức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trò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chơi phát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triển</w:t>
            </w:r>
            <w:r>
              <w:rPr>
                <w:spacing w:val="65"/>
                <w:sz w:val="28"/>
              </w:rPr>
              <w:t xml:space="preserve"> </w:t>
            </w:r>
            <w:r>
              <w:rPr>
                <w:sz w:val="28"/>
              </w:rPr>
              <w:t>khéo léo</w:t>
            </w:r>
          </w:p>
        </w:tc>
        <w:tc>
          <w:tcPr>
            <w:tcW w:w="1843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</w:tr>
      <w:tr w:rsidR="00875EFA">
        <w:trPr>
          <w:trHeight w:val="791"/>
        </w:trPr>
        <w:tc>
          <w:tcPr>
            <w:tcW w:w="852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  <w:tc>
          <w:tcPr>
            <w:tcW w:w="3514" w:type="dxa"/>
          </w:tcPr>
          <w:p w:rsidR="00875EFA" w:rsidRDefault="00F06CC7">
            <w:pPr>
              <w:pStyle w:val="TableParagraph"/>
              <w:spacing w:before="232"/>
              <w:ind w:left="107"/>
              <w:rPr>
                <w:b/>
                <w:sz w:val="28"/>
              </w:rPr>
            </w:pPr>
            <w:r>
              <w:rPr>
                <w:b/>
                <w:color w:val="FF0000"/>
                <w:sz w:val="28"/>
              </w:rPr>
              <w:t>Chủ</w:t>
            </w:r>
            <w:r>
              <w:rPr>
                <w:b/>
                <w:color w:val="FF0000"/>
                <w:spacing w:val="-2"/>
                <w:sz w:val="28"/>
              </w:rPr>
              <w:t xml:space="preserve"> </w:t>
            </w:r>
            <w:r>
              <w:rPr>
                <w:b/>
                <w:color w:val="FF0000"/>
                <w:sz w:val="28"/>
              </w:rPr>
              <w:t>đề 2:Chạy</w:t>
            </w:r>
            <w:r>
              <w:rPr>
                <w:b/>
                <w:color w:val="FF0000"/>
                <w:spacing w:val="1"/>
                <w:sz w:val="28"/>
              </w:rPr>
              <w:t xml:space="preserve"> </w:t>
            </w:r>
            <w:r>
              <w:rPr>
                <w:b/>
                <w:color w:val="FF0000"/>
                <w:sz w:val="28"/>
              </w:rPr>
              <w:t>cư</w:t>
            </w:r>
            <w:r>
              <w:rPr>
                <w:b/>
                <w:color w:val="FF0000"/>
                <w:spacing w:val="-1"/>
                <w:sz w:val="28"/>
              </w:rPr>
              <w:t xml:space="preserve"> </w:t>
            </w:r>
            <w:r>
              <w:rPr>
                <w:b/>
                <w:color w:val="FF0000"/>
                <w:sz w:val="28"/>
              </w:rPr>
              <w:t>li</w:t>
            </w:r>
            <w:r>
              <w:rPr>
                <w:b/>
                <w:color w:val="FF0000"/>
                <w:spacing w:val="-1"/>
                <w:sz w:val="28"/>
              </w:rPr>
              <w:t xml:space="preserve"> </w:t>
            </w:r>
            <w:r>
              <w:rPr>
                <w:b/>
                <w:color w:val="FF0000"/>
                <w:sz w:val="28"/>
              </w:rPr>
              <w:t>ngắn</w:t>
            </w:r>
          </w:p>
        </w:tc>
        <w:tc>
          <w:tcPr>
            <w:tcW w:w="1253" w:type="dxa"/>
          </w:tcPr>
          <w:p w:rsidR="00875EFA" w:rsidRDefault="00F06CC7">
            <w:pPr>
              <w:pStyle w:val="TableParagraph"/>
              <w:spacing w:before="232"/>
              <w:ind w:left="468" w:right="45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10</w:t>
            </w:r>
          </w:p>
        </w:tc>
        <w:tc>
          <w:tcPr>
            <w:tcW w:w="7254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  <w:tc>
          <w:tcPr>
            <w:tcW w:w="1843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</w:tr>
      <w:tr w:rsidR="00875EFA">
        <w:trPr>
          <w:trHeight w:val="2208"/>
        </w:trPr>
        <w:tc>
          <w:tcPr>
            <w:tcW w:w="852" w:type="dxa"/>
          </w:tcPr>
          <w:p w:rsidR="00875EFA" w:rsidRDefault="00875EFA">
            <w:pPr>
              <w:pStyle w:val="TableParagraph"/>
              <w:rPr>
                <w:b/>
                <w:sz w:val="30"/>
              </w:rPr>
            </w:pPr>
          </w:p>
          <w:p w:rsidR="00875EFA" w:rsidRDefault="00875EFA">
            <w:pPr>
              <w:pStyle w:val="TableParagraph"/>
              <w:rPr>
                <w:b/>
                <w:sz w:val="30"/>
              </w:rPr>
            </w:pPr>
          </w:p>
          <w:p w:rsidR="00875EFA" w:rsidRDefault="00F06CC7">
            <w:pPr>
              <w:pStyle w:val="TableParagraph"/>
              <w:spacing w:before="251"/>
              <w:ind w:left="1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8</w:t>
            </w:r>
          </w:p>
        </w:tc>
        <w:tc>
          <w:tcPr>
            <w:tcW w:w="3514" w:type="dxa"/>
          </w:tcPr>
          <w:p w:rsidR="00875EFA" w:rsidRDefault="00F06CC7">
            <w:pPr>
              <w:pStyle w:val="TableParagraph"/>
              <w:ind w:left="107" w:right="196"/>
              <w:rPr>
                <w:sz w:val="28"/>
              </w:rPr>
            </w:pPr>
            <w:r>
              <w:rPr>
                <w:sz w:val="28"/>
              </w:rPr>
              <w:t>Các động tác bổ trợ kỹ thuật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chạy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cự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li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ngắn.</w:t>
            </w:r>
          </w:p>
          <w:p w:rsidR="00875EFA" w:rsidRDefault="00F06CC7">
            <w:pPr>
              <w:pStyle w:val="TableParagraph"/>
              <w:numPr>
                <w:ilvl w:val="0"/>
                <w:numId w:val="15"/>
              </w:numPr>
              <w:tabs>
                <w:tab w:val="left" w:pos="271"/>
              </w:tabs>
              <w:spacing w:line="322" w:lineRule="exact"/>
              <w:ind w:left="270"/>
              <w:rPr>
                <w:sz w:val="28"/>
              </w:rPr>
            </w:pPr>
            <w:r>
              <w:rPr>
                <w:sz w:val="28"/>
              </w:rPr>
              <w:t>Chay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bước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nhỏ</w:t>
            </w:r>
          </w:p>
          <w:p w:rsidR="00875EFA" w:rsidRDefault="00F06CC7">
            <w:pPr>
              <w:pStyle w:val="TableParagraph"/>
              <w:numPr>
                <w:ilvl w:val="0"/>
                <w:numId w:val="15"/>
              </w:numPr>
              <w:tabs>
                <w:tab w:val="left" w:pos="271"/>
              </w:tabs>
              <w:spacing w:line="322" w:lineRule="exact"/>
              <w:ind w:left="270"/>
              <w:rPr>
                <w:sz w:val="28"/>
              </w:rPr>
            </w:pPr>
            <w:r>
              <w:rPr>
                <w:sz w:val="28"/>
              </w:rPr>
              <w:t>Chạy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nâng cao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đùi</w:t>
            </w:r>
          </w:p>
          <w:p w:rsidR="00875EFA" w:rsidRDefault="00F06CC7">
            <w:pPr>
              <w:pStyle w:val="TableParagraph"/>
              <w:numPr>
                <w:ilvl w:val="0"/>
                <w:numId w:val="15"/>
              </w:numPr>
              <w:tabs>
                <w:tab w:val="left" w:pos="271"/>
              </w:tabs>
              <w:ind w:right="677" w:firstLine="0"/>
              <w:rPr>
                <w:sz w:val="28"/>
              </w:rPr>
            </w:pPr>
            <w:r>
              <w:rPr>
                <w:sz w:val="28"/>
              </w:rPr>
              <w:t>Trò chơi phát triển sức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nhanh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(Chạy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tiếp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sức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)</w:t>
            </w:r>
          </w:p>
        </w:tc>
        <w:tc>
          <w:tcPr>
            <w:tcW w:w="1253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  <w:tc>
          <w:tcPr>
            <w:tcW w:w="7254" w:type="dxa"/>
          </w:tcPr>
          <w:p w:rsidR="00875EFA" w:rsidRDefault="00F06CC7">
            <w:pPr>
              <w:pStyle w:val="TableParagraph"/>
              <w:numPr>
                <w:ilvl w:val="0"/>
                <w:numId w:val="16"/>
              </w:numPr>
              <w:tabs>
                <w:tab w:val="left" w:pos="286"/>
              </w:tabs>
              <w:ind w:right="93" w:firstLine="0"/>
              <w:jc w:val="both"/>
              <w:rPr>
                <w:sz w:val="28"/>
              </w:rPr>
            </w:pPr>
            <w:r>
              <w:rPr>
                <w:sz w:val="28"/>
              </w:rPr>
              <w:t>Thực hiện được các động tác bổ trợ kĩ thuật chạy bước nhỏ,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nâng cao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đùi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70"/>
                <w:sz w:val="28"/>
              </w:rPr>
              <w:t xml:space="preserve"> </w:t>
            </w:r>
            <w:r>
              <w:rPr>
                <w:sz w:val="28"/>
              </w:rPr>
              <w:t>Biết lựa chọn và tham gia các hoạt động trò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chơi vận động phù hợp với yêu cầu, nội dung bài học nhằm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phát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triển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tố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chất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thể lực.</w:t>
            </w:r>
          </w:p>
          <w:p w:rsidR="00875EFA" w:rsidRDefault="00F06CC7">
            <w:pPr>
              <w:pStyle w:val="TableParagraph"/>
              <w:numPr>
                <w:ilvl w:val="0"/>
                <w:numId w:val="16"/>
              </w:numPr>
              <w:tabs>
                <w:tab w:val="left" w:pos="274"/>
              </w:tabs>
              <w:ind w:right="102" w:firstLine="0"/>
              <w:jc w:val="both"/>
              <w:rPr>
                <w:sz w:val="28"/>
              </w:rPr>
            </w:pPr>
            <w:r>
              <w:rPr>
                <w:sz w:val="28"/>
              </w:rPr>
              <w:t>Biết điều chỉnh, sửa sai động tác thông qua nghe, quan sát và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tập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luyện.</w:t>
            </w:r>
          </w:p>
        </w:tc>
        <w:tc>
          <w:tcPr>
            <w:tcW w:w="1843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</w:tr>
      <w:tr w:rsidR="00875EFA">
        <w:trPr>
          <w:trHeight w:val="1610"/>
        </w:trPr>
        <w:tc>
          <w:tcPr>
            <w:tcW w:w="852" w:type="dxa"/>
          </w:tcPr>
          <w:p w:rsidR="00875EFA" w:rsidRDefault="00875EFA">
            <w:pPr>
              <w:pStyle w:val="TableParagraph"/>
              <w:rPr>
                <w:b/>
                <w:sz w:val="30"/>
              </w:rPr>
            </w:pPr>
          </w:p>
          <w:p w:rsidR="00875EFA" w:rsidRDefault="00875EFA">
            <w:pPr>
              <w:pStyle w:val="TableParagraph"/>
              <w:spacing w:before="11"/>
              <w:rPr>
                <w:b/>
                <w:sz w:val="25"/>
              </w:rPr>
            </w:pPr>
          </w:p>
          <w:p w:rsidR="00875EFA" w:rsidRDefault="00F06CC7">
            <w:pPr>
              <w:pStyle w:val="TableParagraph"/>
              <w:ind w:left="1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9</w:t>
            </w:r>
          </w:p>
        </w:tc>
        <w:tc>
          <w:tcPr>
            <w:tcW w:w="3514" w:type="dxa"/>
          </w:tcPr>
          <w:p w:rsidR="00875EFA" w:rsidRDefault="00F06CC7">
            <w:pPr>
              <w:pStyle w:val="TableParagraph"/>
              <w:ind w:left="107" w:right="196"/>
              <w:rPr>
                <w:sz w:val="28"/>
              </w:rPr>
            </w:pPr>
            <w:r>
              <w:rPr>
                <w:sz w:val="28"/>
              </w:rPr>
              <w:t>Các động tác bổ trợ kỹ thuật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chạy cự li ngắn; - Ôn tâp: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chạy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bước nhỏ, chạy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nâng</w:t>
            </w:r>
          </w:p>
          <w:p w:rsidR="00875EFA" w:rsidRDefault="00F06CC7">
            <w:pPr>
              <w:pStyle w:val="TableParagraph"/>
              <w:spacing w:line="322" w:lineRule="exact"/>
              <w:ind w:left="107"/>
              <w:rPr>
                <w:sz w:val="28"/>
              </w:rPr>
            </w:pPr>
            <w:r>
              <w:rPr>
                <w:sz w:val="28"/>
              </w:rPr>
              <w:t>cao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đùi.</w:t>
            </w:r>
          </w:p>
          <w:p w:rsidR="00875EFA" w:rsidRDefault="00F06CC7">
            <w:pPr>
              <w:pStyle w:val="TableParagraph"/>
              <w:spacing w:line="308" w:lineRule="exact"/>
              <w:ind w:left="107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Học</w:t>
            </w:r>
            <w:r>
              <w:rPr>
                <w:spacing w:val="69"/>
                <w:sz w:val="28"/>
              </w:rPr>
              <w:t xml:space="preserve"> </w:t>
            </w:r>
            <w:r>
              <w:rPr>
                <w:sz w:val="28"/>
              </w:rPr>
              <w:t>mới: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Chạy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đạp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sau</w:t>
            </w:r>
          </w:p>
        </w:tc>
        <w:tc>
          <w:tcPr>
            <w:tcW w:w="1253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  <w:tc>
          <w:tcPr>
            <w:tcW w:w="7254" w:type="dxa"/>
          </w:tcPr>
          <w:p w:rsidR="00875EFA" w:rsidRDefault="00F06CC7">
            <w:pPr>
              <w:pStyle w:val="TableParagraph"/>
              <w:numPr>
                <w:ilvl w:val="0"/>
                <w:numId w:val="17"/>
              </w:numPr>
              <w:tabs>
                <w:tab w:val="left" w:pos="286"/>
              </w:tabs>
              <w:ind w:right="93" w:firstLine="0"/>
              <w:jc w:val="both"/>
              <w:rPr>
                <w:sz w:val="28"/>
              </w:rPr>
            </w:pPr>
            <w:r>
              <w:rPr>
                <w:sz w:val="28"/>
              </w:rPr>
              <w:t>Thực hiện được các động tác bổ trợ kĩ thuật chạy bước nhỏ,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nâng cao đùi</w:t>
            </w:r>
            <w:r>
              <w:rPr>
                <w:spacing w:val="70"/>
                <w:sz w:val="28"/>
              </w:rPr>
              <w:t xml:space="preserve"> </w:t>
            </w:r>
            <w:r>
              <w:rPr>
                <w:sz w:val="28"/>
              </w:rPr>
              <w:t>- Biết lựa chọn và tham gia các hoạt động trò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chơi vận động phù hợp với yêu cầu, nội dung bài học nhằm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phát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triển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tố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chất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thể lực.</w:t>
            </w:r>
          </w:p>
          <w:p w:rsidR="00875EFA" w:rsidRDefault="00F06CC7">
            <w:pPr>
              <w:pStyle w:val="TableParagraph"/>
              <w:numPr>
                <w:ilvl w:val="0"/>
                <w:numId w:val="17"/>
              </w:numPr>
              <w:tabs>
                <w:tab w:val="left" w:pos="274"/>
              </w:tabs>
              <w:spacing w:line="308" w:lineRule="exact"/>
              <w:ind w:left="273" w:hanging="167"/>
              <w:jc w:val="both"/>
              <w:rPr>
                <w:sz w:val="28"/>
              </w:rPr>
            </w:pPr>
            <w:r>
              <w:rPr>
                <w:sz w:val="28"/>
              </w:rPr>
              <w:t>Biết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điều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chỉnh, sửa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sai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động tác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thông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qua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nghe, quan sát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và</w:t>
            </w:r>
          </w:p>
        </w:tc>
        <w:tc>
          <w:tcPr>
            <w:tcW w:w="1843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</w:tr>
    </w:tbl>
    <w:p w:rsidR="00875EFA" w:rsidRDefault="00875EFA">
      <w:pPr>
        <w:rPr>
          <w:sz w:val="28"/>
        </w:rPr>
        <w:sectPr w:rsidR="00875EFA">
          <w:pgSz w:w="16850" w:h="11910" w:orient="landscape"/>
          <w:pgMar w:top="1100" w:right="420" w:bottom="280" w:left="820" w:header="720" w:footer="720" w:gutter="0"/>
          <w:cols w:space="720"/>
        </w:sectPr>
      </w:pPr>
    </w:p>
    <w:p w:rsidR="00875EFA" w:rsidRDefault="00875EFA">
      <w:pPr>
        <w:pStyle w:val="BodyText"/>
        <w:rPr>
          <w:b/>
          <w:sz w:val="2"/>
        </w:rPr>
      </w:pPr>
    </w:p>
    <w:tbl>
      <w:tblPr>
        <w:tblW w:w="0" w:type="auto"/>
        <w:tblInd w:w="7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2"/>
        <w:gridCol w:w="3514"/>
        <w:gridCol w:w="1253"/>
        <w:gridCol w:w="7254"/>
        <w:gridCol w:w="1843"/>
      </w:tblGrid>
      <w:tr w:rsidR="00875EFA">
        <w:trPr>
          <w:trHeight w:val="645"/>
        </w:trPr>
        <w:tc>
          <w:tcPr>
            <w:tcW w:w="852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  <w:tc>
          <w:tcPr>
            <w:tcW w:w="3514" w:type="dxa"/>
          </w:tcPr>
          <w:p w:rsidR="00875EFA" w:rsidRDefault="00F06CC7">
            <w:pPr>
              <w:pStyle w:val="TableParagraph"/>
              <w:spacing w:line="317" w:lineRule="exact"/>
              <w:ind w:left="107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Trò chơi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phát triển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sức</w:t>
            </w:r>
          </w:p>
          <w:p w:rsidR="00875EFA" w:rsidRDefault="00F06CC7">
            <w:pPr>
              <w:pStyle w:val="TableParagraph"/>
              <w:spacing w:line="308" w:lineRule="exact"/>
              <w:ind w:left="107"/>
              <w:rPr>
                <w:sz w:val="28"/>
              </w:rPr>
            </w:pPr>
            <w:r>
              <w:rPr>
                <w:sz w:val="28"/>
              </w:rPr>
              <w:t>nhanh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(Chạy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tiếp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sức)</w:t>
            </w:r>
          </w:p>
        </w:tc>
        <w:tc>
          <w:tcPr>
            <w:tcW w:w="1253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  <w:tc>
          <w:tcPr>
            <w:tcW w:w="7254" w:type="dxa"/>
          </w:tcPr>
          <w:p w:rsidR="00875EFA" w:rsidRDefault="00F06CC7">
            <w:pPr>
              <w:pStyle w:val="TableParagraph"/>
              <w:spacing w:line="317" w:lineRule="exact"/>
              <w:ind w:left="107"/>
              <w:rPr>
                <w:sz w:val="28"/>
              </w:rPr>
            </w:pPr>
            <w:r>
              <w:rPr>
                <w:sz w:val="28"/>
              </w:rPr>
              <w:t>tập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luyện.</w:t>
            </w:r>
          </w:p>
        </w:tc>
        <w:tc>
          <w:tcPr>
            <w:tcW w:w="1843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</w:tr>
      <w:tr w:rsidR="00875EFA">
        <w:trPr>
          <w:trHeight w:val="2899"/>
        </w:trPr>
        <w:tc>
          <w:tcPr>
            <w:tcW w:w="852" w:type="dxa"/>
          </w:tcPr>
          <w:p w:rsidR="00875EFA" w:rsidRDefault="00875EFA">
            <w:pPr>
              <w:pStyle w:val="TableParagraph"/>
              <w:rPr>
                <w:b/>
                <w:sz w:val="30"/>
              </w:rPr>
            </w:pPr>
          </w:p>
          <w:p w:rsidR="00875EFA" w:rsidRDefault="00875EFA">
            <w:pPr>
              <w:pStyle w:val="TableParagraph"/>
              <w:rPr>
                <w:b/>
                <w:sz w:val="30"/>
              </w:rPr>
            </w:pPr>
          </w:p>
          <w:p w:rsidR="00875EFA" w:rsidRDefault="00875EFA">
            <w:pPr>
              <w:pStyle w:val="TableParagraph"/>
              <w:rPr>
                <w:b/>
                <w:sz w:val="30"/>
              </w:rPr>
            </w:pPr>
          </w:p>
          <w:p w:rsidR="00875EFA" w:rsidRDefault="00F06CC7">
            <w:pPr>
              <w:pStyle w:val="TableParagraph"/>
              <w:spacing w:before="252"/>
              <w:ind w:left="143" w:right="12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10</w:t>
            </w:r>
          </w:p>
        </w:tc>
        <w:tc>
          <w:tcPr>
            <w:tcW w:w="3514" w:type="dxa"/>
          </w:tcPr>
          <w:p w:rsidR="00875EFA" w:rsidRDefault="00F06CC7">
            <w:pPr>
              <w:pStyle w:val="TableParagraph"/>
              <w:ind w:left="107" w:right="196"/>
              <w:rPr>
                <w:sz w:val="28"/>
              </w:rPr>
            </w:pPr>
            <w:r>
              <w:rPr>
                <w:sz w:val="28"/>
              </w:rPr>
              <w:t>Các động tác bổ trợ kỹ thuật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Chạy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giữa quãng.</w:t>
            </w:r>
          </w:p>
          <w:p w:rsidR="00875EFA" w:rsidRDefault="00F06CC7">
            <w:pPr>
              <w:pStyle w:val="TableParagraph"/>
              <w:numPr>
                <w:ilvl w:val="0"/>
                <w:numId w:val="18"/>
              </w:numPr>
              <w:tabs>
                <w:tab w:val="left" w:pos="271"/>
              </w:tabs>
              <w:spacing w:line="242" w:lineRule="auto"/>
              <w:ind w:right="307" w:firstLine="0"/>
              <w:rPr>
                <w:sz w:val="28"/>
              </w:rPr>
            </w:pPr>
            <w:r>
              <w:rPr>
                <w:sz w:val="28"/>
              </w:rPr>
              <w:t>Ôn: chạy bước nhỏ, chạy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nâng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cao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đùi,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chạy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đạp sau.</w:t>
            </w:r>
          </w:p>
          <w:p w:rsidR="00875EFA" w:rsidRDefault="00F06CC7">
            <w:pPr>
              <w:pStyle w:val="TableParagraph"/>
              <w:numPr>
                <w:ilvl w:val="0"/>
                <w:numId w:val="18"/>
              </w:numPr>
              <w:tabs>
                <w:tab w:val="left" w:pos="271"/>
              </w:tabs>
              <w:spacing w:line="318" w:lineRule="exact"/>
              <w:ind w:left="270"/>
              <w:rPr>
                <w:sz w:val="28"/>
              </w:rPr>
            </w:pPr>
            <w:r>
              <w:rPr>
                <w:sz w:val="28"/>
              </w:rPr>
              <w:t>Học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mới: Chạy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giữa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quãng</w:t>
            </w:r>
          </w:p>
          <w:p w:rsidR="00875EFA" w:rsidRDefault="00F06CC7">
            <w:pPr>
              <w:pStyle w:val="TableParagraph"/>
              <w:numPr>
                <w:ilvl w:val="0"/>
                <w:numId w:val="18"/>
              </w:numPr>
              <w:tabs>
                <w:tab w:val="left" w:pos="271"/>
              </w:tabs>
              <w:ind w:right="680" w:firstLine="0"/>
              <w:rPr>
                <w:sz w:val="28"/>
              </w:rPr>
            </w:pPr>
            <w:r>
              <w:rPr>
                <w:sz w:val="28"/>
              </w:rPr>
              <w:t>Trò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chơi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phát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triển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sức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nhanh (do GV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chọn)</w:t>
            </w:r>
          </w:p>
        </w:tc>
        <w:tc>
          <w:tcPr>
            <w:tcW w:w="1253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  <w:tc>
          <w:tcPr>
            <w:tcW w:w="7254" w:type="dxa"/>
          </w:tcPr>
          <w:p w:rsidR="00875EFA" w:rsidRDefault="00F06CC7">
            <w:pPr>
              <w:pStyle w:val="TableParagraph"/>
              <w:numPr>
                <w:ilvl w:val="0"/>
                <w:numId w:val="19"/>
              </w:numPr>
              <w:tabs>
                <w:tab w:val="left" w:pos="286"/>
              </w:tabs>
              <w:ind w:right="105" w:firstLine="0"/>
              <w:jc w:val="both"/>
              <w:rPr>
                <w:sz w:val="28"/>
              </w:rPr>
            </w:pPr>
            <w:r>
              <w:rPr>
                <w:sz w:val="28"/>
              </w:rPr>
              <w:t>Thực hiện được các động tác bổ trợ kĩ thuật chạy; làm quen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với các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giai đoạn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chạy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cự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li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ngắn (60m).</w:t>
            </w:r>
          </w:p>
          <w:p w:rsidR="00875EFA" w:rsidRDefault="00F06CC7">
            <w:pPr>
              <w:pStyle w:val="TableParagraph"/>
              <w:numPr>
                <w:ilvl w:val="0"/>
                <w:numId w:val="19"/>
              </w:numPr>
              <w:tabs>
                <w:tab w:val="left" w:pos="271"/>
              </w:tabs>
              <w:spacing w:line="321" w:lineRule="exact"/>
              <w:ind w:left="270" w:hanging="164"/>
              <w:jc w:val="both"/>
              <w:rPr>
                <w:sz w:val="28"/>
              </w:rPr>
            </w:pPr>
            <w:r>
              <w:rPr>
                <w:sz w:val="28"/>
              </w:rPr>
              <w:t>Thực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hiện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được các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đ/t bổ trợ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và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chạy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giưa quãng</w:t>
            </w:r>
          </w:p>
          <w:p w:rsidR="00875EFA" w:rsidRDefault="00F06CC7">
            <w:pPr>
              <w:pStyle w:val="TableParagraph"/>
              <w:numPr>
                <w:ilvl w:val="0"/>
                <w:numId w:val="19"/>
              </w:numPr>
              <w:tabs>
                <w:tab w:val="left" w:pos="298"/>
              </w:tabs>
              <w:ind w:right="97" w:firstLine="0"/>
              <w:jc w:val="both"/>
              <w:rPr>
                <w:sz w:val="28"/>
              </w:rPr>
            </w:pPr>
            <w:r>
              <w:rPr>
                <w:sz w:val="28"/>
              </w:rPr>
              <w:t>Biết lựa chọn và tham gia các hoạt động trò chơi vận động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phù hợp với yêu cầu, nội dung bài học nhằm phát triển tố chất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thể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lực.</w:t>
            </w:r>
          </w:p>
          <w:p w:rsidR="00875EFA" w:rsidRDefault="00F06CC7">
            <w:pPr>
              <w:pStyle w:val="TableParagraph"/>
              <w:numPr>
                <w:ilvl w:val="0"/>
                <w:numId w:val="19"/>
              </w:numPr>
              <w:tabs>
                <w:tab w:val="left" w:pos="274"/>
              </w:tabs>
              <w:ind w:right="102" w:firstLine="0"/>
              <w:jc w:val="both"/>
              <w:rPr>
                <w:sz w:val="28"/>
              </w:rPr>
            </w:pPr>
            <w:r>
              <w:rPr>
                <w:sz w:val="28"/>
              </w:rPr>
              <w:t>Biết điều chỉnh, sửa sai động tác thông qua nghe, quan sát và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tập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luyện.</w:t>
            </w:r>
          </w:p>
        </w:tc>
        <w:tc>
          <w:tcPr>
            <w:tcW w:w="1843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</w:tr>
      <w:tr w:rsidR="00875EFA">
        <w:trPr>
          <w:trHeight w:val="2897"/>
        </w:trPr>
        <w:tc>
          <w:tcPr>
            <w:tcW w:w="852" w:type="dxa"/>
          </w:tcPr>
          <w:p w:rsidR="00875EFA" w:rsidRDefault="00875EFA">
            <w:pPr>
              <w:pStyle w:val="TableParagraph"/>
              <w:rPr>
                <w:b/>
                <w:sz w:val="30"/>
              </w:rPr>
            </w:pPr>
          </w:p>
          <w:p w:rsidR="00875EFA" w:rsidRDefault="00875EFA">
            <w:pPr>
              <w:pStyle w:val="TableParagraph"/>
              <w:rPr>
                <w:b/>
                <w:sz w:val="30"/>
              </w:rPr>
            </w:pPr>
          </w:p>
          <w:p w:rsidR="00875EFA" w:rsidRDefault="00875EFA">
            <w:pPr>
              <w:pStyle w:val="TableParagraph"/>
              <w:rPr>
                <w:b/>
                <w:sz w:val="30"/>
              </w:rPr>
            </w:pPr>
          </w:p>
          <w:p w:rsidR="00875EFA" w:rsidRDefault="00F06CC7">
            <w:pPr>
              <w:pStyle w:val="TableParagraph"/>
              <w:spacing w:before="249"/>
              <w:ind w:left="143" w:right="12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11</w:t>
            </w:r>
          </w:p>
        </w:tc>
        <w:tc>
          <w:tcPr>
            <w:tcW w:w="3514" w:type="dxa"/>
          </w:tcPr>
          <w:p w:rsidR="00875EFA" w:rsidRDefault="00F06CC7">
            <w:pPr>
              <w:pStyle w:val="TableParagraph"/>
              <w:ind w:left="107" w:right="127" w:firstLine="69"/>
              <w:rPr>
                <w:sz w:val="28"/>
              </w:rPr>
            </w:pPr>
            <w:r>
              <w:rPr>
                <w:sz w:val="28"/>
              </w:rPr>
              <w:t>Các động tác bổ trợ kỹ thuật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chạy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giũa quãng.</w:t>
            </w:r>
          </w:p>
          <w:p w:rsidR="00875EFA" w:rsidRDefault="00F06CC7">
            <w:pPr>
              <w:pStyle w:val="TableParagraph"/>
              <w:numPr>
                <w:ilvl w:val="0"/>
                <w:numId w:val="20"/>
              </w:numPr>
              <w:tabs>
                <w:tab w:val="left" w:pos="341"/>
              </w:tabs>
              <w:spacing w:line="321" w:lineRule="exact"/>
              <w:ind w:left="340"/>
              <w:rPr>
                <w:sz w:val="28"/>
              </w:rPr>
            </w:pPr>
            <w:r>
              <w:rPr>
                <w:sz w:val="28"/>
              </w:rPr>
              <w:t>Ôn tâp: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Chạy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bước nhỏ,</w:t>
            </w:r>
          </w:p>
          <w:p w:rsidR="00875EFA" w:rsidRDefault="00F06CC7">
            <w:pPr>
              <w:pStyle w:val="TableParagraph"/>
              <w:ind w:left="107" w:right="223"/>
              <w:rPr>
                <w:sz w:val="28"/>
              </w:rPr>
            </w:pPr>
            <w:r>
              <w:rPr>
                <w:sz w:val="28"/>
              </w:rPr>
              <w:t>chạy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nâng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cao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đùi,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chạy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đạp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sau,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chạy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giữa quãng.</w:t>
            </w:r>
          </w:p>
          <w:p w:rsidR="00875EFA" w:rsidRDefault="00F06CC7">
            <w:pPr>
              <w:pStyle w:val="TableParagraph"/>
              <w:numPr>
                <w:ilvl w:val="0"/>
                <w:numId w:val="20"/>
              </w:numPr>
              <w:tabs>
                <w:tab w:val="left" w:pos="271"/>
              </w:tabs>
              <w:spacing w:line="242" w:lineRule="auto"/>
              <w:ind w:right="570" w:firstLine="0"/>
              <w:rPr>
                <w:sz w:val="28"/>
              </w:rPr>
            </w:pPr>
            <w:r>
              <w:rPr>
                <w:sz w:val="28"/>
              </w:rPr>
              <w:t>Học mới: Thở trong tập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luyện cự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li ngắn.</w:t>
            </w:r>
          </w:p>
          <w:p w:rsidR="00875EFA" w:rsidRDefault="00F06CC7">
            <w:pPr>
              <w:pStyle w:val="TableParagraph"/>
              <w:numPr>
                <w:ilvl w:val="0"/>
                <w:numId w:val="20"/>
              </w:numPr>
              <w:tabs>
                <w:tab w:val="left" w:pos="271"/>
              </w:tabs>
              <w:spacing w:line="317" w:lineRule="exact"/>
              <w:ind w:left="270"/>
              <w:rPr>
                <w:sz w:val="28"/>
              </w:rPr>
            </w:pPr>
            <w:r>
              <w:rPr>
                <w:sz w:val="28"/>
              </w:rPr>
              <w:t>Trò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chơi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phát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triển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sức</w:t>
            </w:r>
          </w:p>
          <w:p w:rsidR="00875EFA" w:rsidRDefault="00F06CC7">
            <w:pPr>
              <w:pStyle w:val="TableParagraph"/>
              <w:spacing w:line="308" w:lineRule="exact"/>
              <w:ind w:left="107"/>
              <w:rPr>
                <w:sz w:val="28"/>
              </w:rPr>
            </w:pPr>
            <w:r>
              <w:rPr>
                <w:sz w:val="28"/>
              </w:rPr>
              <w:t>nhanh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(do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GV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chọn)</w:t>
            </w:r>
          </w:p>
        </w:tc>
        <w:tc>
          <w:tcPr>
            <w:tcW w:w="1253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  <w:tc>
          <w:tcPr>
            <w:tcW w:w="7254" w:type="dxa"/>
          </w:tcPr>
          <w:p w:rsidR="00875EFA" w:rsidRDefault="00F06CC7">
            <w:pPr>
              <w:pStyle w:val="TableParagraph"/>
              <w:numPr>
                <w:ilvl w:val="0"/>
                <w:numId w:val="21"/>
              </w:numPr>
              <w:tabs>
                <w:tab w:val="left" w:pos="286"/>
              </w:tabs>
              <w:ind w:right="105" w:firstLine="0"/>
              <w:jc w:val="both"/>
              <w:rPr>
                <w:sz w:val="28"/>
              </w:rPr>
            </w:pPr>
            <w:r>
              <w:rPr>
                <w:sz w:val="28"/>
              </w:rPr>
              <w:t>Thực hiện được các động tác bổ trợ kĩ thuật chạy; làm quen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với các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giai đoạn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chạy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cự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li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ngắn (60m).</w:t>
            </w:r>
          </w:p>
          <w:p w:rsidR="00875EFA" w:rsidRDefault="00F06CC7">
            <w:pPr>
              <w:pStyle w:val="TableParagraph"/>
              <w:numPr>
                <w:ilvl w:val="0"/>
                <w:numId w:val="21"/>
              </w:numPr>
              <w:tabs>
                <w:tab w:val="left" w:pos="271"/>
              </w:tabs>
              <w:spacing w:line="321" w:lineRule="exact"/>
              <w:ind w:left="270" w:hanging="164"/>
              <w:jc w:val="both"/>
              <w:rPr>
                <w:sz w:val="28"/>
              </w:rPr>
            </w:pPr>
            <w:r>
              <w:rPr>
                <w:sz w:val="28"/>
              </w:rPr>
              <w:t>Biết cách thở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trong khi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chạy</w:t>
            </w:r>
          </w:p>
          <w:p w:rsidR="00875EFA" w:rsidRDefault="00F06CC7">
            <w:pPr>
              <w:pStyle w:val="TableParagraph"/>
              <w:numPr>
                <w:ilvl w:val="0"/>
                <w:numId w:val="21"/>
              </w:numPr>
              <w:tabs>
                <w:tab w:val="left" w:pos="298"/>
              </w:tabs>
              <w:ind w:right="99" w:firstLine="0"/>
              <w:jc w:val="both"/>
              <w:rPr>
                <w:sz w:val="28"/>
              </w:rPr>
            </w:pPr>
            <w:r>
              <w:rPr>
                <w:sz w:val="28"/>
              </w:rPr>
              <w:t>Biết lựa chọn và tham gia các hoạt động trò chơi vận động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phù hợp với yêu cầu, nội dung bài học nhằm phát triển tố chất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thể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lực.</w:t>
            </w:r>
          </w:p>
          <w:p w:rsidR="00875EFA" w:rsidRDefault="00F06CC7">
            <w:pPr>
              <w:pStyle w:val="TableParagraph"/>
              <w:numPr>
                <w:ilvl w:val="0"/>
                <w:numId w:val="21"/>
              </w:numPr>
              <w:tabs>
                <w:tab w:val="left" w:pos="274"/>
              </w:tabs>
              <w:ind w:right="102" w:firstLine="0"/>
              <w:jc w:val="both"/>
              <w:rPr>
                <w:sz w:val="28"/>
              </w:rPr>
            </w:pPr>
            <w:r>
              <w:rPr>
                <w:sz w:val="28"/>
              </w:rPr>
              <w:t>Biết điều chỉnh, sửa sai động tác thông qua nghe, quan sát và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tập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luyện.</w:t>
            </w:r>
          </w:p>
        </w:tc>
        <w:tc>
          <w:tcPr>
            <w:tcW w:w="1843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</w:tr>
      <w:tr w:rsidR="00875EFA">
        <w:trPr>
          <w:trHeight w:val="2253"/>
        </w:trPr>
        <w:tc>
          <w:tcPr>
            <w:tcW w:w="852" w:type="dxa"/>
          </w:tcPr>
          <w:p w:rsidR="00875EFA" w:rsidRDefault="00875EFA">
            <w:pPr>
              <w:pStyle w:val="TableParagraph"/>
              <w:rPr>
                <w:b/>
                <w:sz w:val="30"/>
              </w:rPr>
            </w:pPr>
          </w:p>
          <w:p w:rsidR="00875EFA" w:rsidRDefault="00875EFA">
            <w:pPr>
              <w:pStyle w:val="TableParagraph"/>
              <w:rPr>
                <w:b/>
                <w:sz w:val="30"/>
              </w:rPr>
            </w:pPr>
          </w:p>
          <w:p w:rsidR="00875EFA" w:rsidRDefault="00875EFA">
            <w:pPr>
              <w:pStyle w:val="TableParagraph"/>
              <w:spacing w:before="10"/>
              <w:rPr>
                <w:b/>
                <w:sz w:val="23"/>
              </w:rPr>
            </w:pPr>
          </w:p>
          <w:p w:rsidR="00875EFA" w:rsidRDefault="00F06CC7">
            <w:pPr>
              <w:pStyle w:val="TableParagraph"/>
              <w:ind w:left="143" w:right="12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12</w:t>
            </w:r>
          </w:p>
        </w:tc>
        <w:tc>
          <w:tcPr>
            <w:tcW w:w="3514" w:type="dxa"/>
          </w:tcPr>
          <w:p w:rsidR="00875EFA" w:rsidRDefault="00F06CC7">
            <w:pPr>
              <w:pStyle w:val="TableParagraph"/>
              <w:ind w:left="107" w:right="91"/>
              <w:rPr>
                <w:sz w:val="28"/>
              </w:rPr>
            </w:pPr>
            <w:r>
              <w:rPr>
                <w:sz w:val="28"/>
              </w:rPr>
              <w:t>Ôn tâp: Chạy bước nhỏ, chạy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nâng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cao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đùi,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cạy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đạp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sau,</w:t>
            </w:r>
          </w:p>
          <w:p w:rsidR="00875EFA" w:rsidRDefault="00F06CC7">
            <w:pPr>
              <w:pStyle w:val="TableParagraph"/>
              <w:spacing w:line="322" w:lineRule="exact"/>
              <w:ind w:left="107"/>
              <w:rPr>
                <w:sz w:val="28"/>
              </w:rPr>
            </w:pPr>
            <w:r>
              <w:rPr>
                <w:sz w:val="28"/>
              </w:rPr>
              <w:t>chạy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giữa quãng.</w:t>
            </w:r>
          </w:p>
          <w:p w:rsidR="00875EFA" w:rsidRDefault="00F06CC7">
            <w:pPr>
              <w:pStyle w:val="TableParagraph"/>
              <w:spacing w:line="322" w:lineRule="exact"/>
              <w:ind w:left="107"/>
              <w:rPr>
                <w:sz w:val="28"/>
              </w:rPr>
            </w:pPr>
            <w:r>
              <w:rPr>
                <w:sz w:val="28"/>
              </w:rPr>
              <w:t>-Học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mới: Xuất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phát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cao</w:t>
            </w:r>
          </w:p>
          <w:p w:rsidR="00875EFA" w:rsidRDefault="00F06CC7">
            <w:pPr>
              <w:pStyle w:val="TableParagraph"/>
              <w:ind w:left="107" w:right="673"/>
              <w:rPr>
                <w:sz w:val="28"/>
              </w:rPr>
            </w:pPr>
            <w:r>
              <w:rPr>
                <w:sz w:val="28"/>
              </w:rPr>
              <w:t>-Trò chơi phát triển sức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nhanh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(Bắt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bóng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nhanh)</w:t>
            </w:r>
          </w:p>
          <w:p w:rsidR="00875EFA" w:rsidRDefault="00F06CC7">
            <w:pPr>
              <w:pStyle w:val="TableParagraph"/>
              <w:spacing w:line="308" w:lineRule="exact"/>
              <w:ind w:left="107"/>
              <w:rPr>
                <w:sz w:val="28"/>
              </w:rPr>
            </w:pPr>
            <w:r>
              <w:rPr>
                <w:sz w:val="28"/>
              </w:rPr>
              <w:t>hoặc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do GV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chọn.</w:t>
            </w:r>
          </w:p>
        </w:tc>
        <w:tc>
          <w:tcPr>
            <w:tcW w:w="1253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  <w:tc>
          <w:tcPr>
            <w:tcW w:w="7254" w:type="dxa"/>
          </w:tcPr>
          <w:p w:rsidR="00875EFA" w:rsidRDefault="00F06CC7">
            <w:pPr>
              <w:pStyle w:val="TableParagraph"/>
              <w:numPr>
                <w:ilvl w:val="0"/>
                <w:numId w:val="22"/>
              </w:numPr>
              <w:tabs>
                <w:tab w:val="left" w:pos="271"/>
              </w:tabs>
              <w:spacing w:line="315" w:lineRule="exact"/>
              <w:rPr>
                <w:sz w:val="28"/>
              </w:rPr>
            </w:pPr>
            <w:r>
              <w:rPr>
                <w:sz w:val="28"/>
              </w:rPr>
              <w:t>Thực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hiện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được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các động tác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bổ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trợ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kĩ thuật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trò chơi.</w:t>
            </w:r>
          </w:p>
          <w:p w:rsidR="00875EFA" w:rsidRDefault="00F06CC7">
            <w:pPr>
              <w:pStyle w:val="TableParagraph"/>
              <w:numPr>
                <w:ilvl w:val="0"/>
                <w:numId w:val="22"/>
              </w:numPr>
              <w:tabs>
                <w:tab w:val="left" w:pos="271"/>
              </w:tabs>
              <w:rPr>
                <w:sz w:val="28"/>
              </w:rPr>
            </w:pPr>
            <w:r>
              <w:rPr>
                <w:sz w:val="28"/>
              </w:rPr>
              <w:t>Thực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hiện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cơ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bản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đúng kĩ thuật chạy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giữa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quãng.</w:t>
            </w:r>
          </w:p>
          <w:p w:rsidR="00875EFA" w:rsidRDefault="00F06CC7">
            <w:pPr>
              <w:pStyle w:val="TableParagraph"/>
              <w:numPr>
                <w:ilvl w:val="0"/>
                <w:numId w:val="22"/>
              </w:numPr>
              <w:tabs>
                <w:tab w:val="left" w:pos="271"/>
              </w:tabs>
              <w:spacing w:before="2" w:line="322" w:lineRule="exact"/>
              <w:rPr>
                <w:sz w:val="28"/>
              </w:rPr>
            </w:pPr>
            <w:r>
              <w:rPr>
                <w:sz w:val="28"/>
              </w:rPr>
              <w:t>Thực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hiện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đúng KT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xuất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phát cao</w:t>
            </w:r>
          </w:p>
          <w:p w:rsidR="00875EFA" w:rsidRDefault="00F06CC7">
            <w:pPr>
              <w:pStyle w:val="TableParagraph"/>
              <w:numPr>
                <w:ilvl w:val="0"/>
                <w:numId w:val="22"/>
              </w:numPr>
              <w:tabs>
                <w:tab w:val="left" w:pos="271"/>
              </w:tabs>
              <w:rPr>
                <w:sz w:val="28"/>
              </w:rPr>
            </w:pPr>
            <w:r>
              <w:rPr>
                <w:sz w:val="28"/>
              </w:rPr>
              <w:t>Tích cực,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tự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giác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và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đoàn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kết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giúp đỡ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bạn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trong tập luyện</w:t>
            </w:r>
          </w:p>
        </w:tc>
        <w:tc>
          <w:tcPr>
            <w:tcW w:w="1843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</w:tr>
      <w:tr w:rsidR="00875EFA">
        <w:trPr>
          <w:trHeight w:val="645"/>
        </w:trPr>
        <w:tc>
          <w:tcPr>
            <w:tcW w:w="852" w:type="dxa"/>
          </w:tcPr>
          <w:p w:rsidR="00875EFA" w:rsidRDefault="00F06CC7">
            <w:pPr>
              <w:pStyle w:val="TableParagraph"/>
              <w:spacing w:before="160"/>
              <w:ind w:left="143" w:right="12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13</w:t>
            </w:r>
          </w:p>
        </w:tc>
        <w:tc>
          <w:tcPr>
            <w:tcW w:w="3514" w:type="dxa"/>
          </w:tcPr>
          <w:p w:rsidR="00875EFA" w:rsidRDefault="00F06CC7">
            <w:pPr>
              <w:pStyle w:val="TableParagraph"/>
              <w:spacing w:line="317" w:lineRule="exact"/>
              <w:ind w:left="107"/>
              <w:rPr>
                <w:sz w:val="28"/>
              </w:rPr>
            </w:pPr>
            <w:r>
              <w:rPr>
                <w:sz w:val="28"/>
              </w:rPr>
              <w:t>Ôn tâp: Chạy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bước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nhỏ,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chạy</w:t>
            </w:r>
          </w:p>
          <w:p w:rsidR="00875EFA" w:rsidRDefault="00F06CC7">
            <w:pPr>
              <w:pStyle w:val="TableParagraph"/>
              <w:spacing w:line="308" w:lineRule="exact"/>
              <w:ind w:left="107"/>
              <w:rPr>
                <w:sz w:val="28"/>
              </w:rPr>
            </w:pPr>
            <w:r>
              <w:rPr>
                <w:sz w:val="28"/>
              </w:rPr>
              <w:t>nâng cao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đùi,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chạy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đạp sau,</w:t>
            </w:r>
          </w:p>
        </w:tc>
        <w:tc>
          <w:tcPr>
            <w:tcW w:w="1253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  <w:tc>
          <w:tcPr>
            <w:tcW w:w="7254" w:type="dxa"/>
          </w:tcPr>
          <w:p w:rsidR="00875EFA" w:rsidRDefault="00F06CC7">
            <w:pPr>
              <w:pStyle w:val="TableParagraph"/>
              <w:numPr>
                <w:ilvl w:val="0"/>
                <w:numId w:val="23"/>
              </w:numPr>
              <w:tabs>
                <w:tab w:val="left" w:pos="271"/>
              </w:tabs>
              <w:spacing w:line="317" w:lineRule="exact"/>
              <w:rPr>
                <w:sz w:val="28"/>
              </w:rPr>
            </w:pPr>
            <w:r>
              <w:rPr>
                <w:sz w:val="28"/>
              </w:rPr>
              <w:t>Thực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hiện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được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các động tác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bổ trợ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kĩ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thuật , trò chơi.</w:t>
            </w:r>
          </w:p>
          <w:p w:rsidR="00875EFA" w:rsidRDefault="00F06CC7">
            <w:pPr>
              <w:pStyle w:val="TableParagraph"/>
              <w:numPr>
                <w:ilvl w:val="0"/>
                <w:numId w:val="23"/>
              </w:numPr>
              <w:tabs>
                <w:tab w:val="left" w:pos="271"/>
              </w:tabs>
              <w:spacing w:line="308" w:lineRule="exact"/>
              <w:rPr>
                <w:sz w:val="28"/>
              </w:rPr>
            </w:pPr>
            <w:r>
              <w:rPr>
                <w:sz w:val="28"/>
              </w:rPr>
              <w:t>Thực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hiện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cơ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bản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đúng kĩ thuật chạy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giữa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quãng.</w:t>
            </w:r>
          </w:p>
        </w:tc>
        <w:tc>
          <w:tcPr>
            <w:tcW w:w="1843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</w:tr>
    </w:tbl>
    <w:p w:rsidR="00875EFA" w:rsidRDefault="00875EFA">
      <w:pPr>
        <w:rPr>
          <w:sz w:val="28"/>
        </w:rPr>
        <w:sectPr w:rsidR="00875EFA">
          <w:pgSz w:w="16850" w:h="11910" w:orient="landscape"/>
          <w:pgMar w:top="1100" w:right="420" w:bottom="280" w:left="820" w:header="720" w:footer="720" w:gutter="0"/>
          <w:cols w:space="720"/>
        </w:sectPr>
      </w:pPr>
    </w:p>
    <w:p w:rsidR="00875EFA" w:rsidRDefault="00875EFA">
      <w:pPr>
        <w:pStyle w:val="BodyText"/>
        <w:rPr>
          <w:b/>
          <w:sz w:val="2"/>
        </w:rPr>
      </w:pPr>
    </w:p>
    <w:tbl>
      <w:tblPr>
        <w:tblW w:w="0" w:type="auto"/>
        <w:tblInd w:w="7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2"/>
        <w:gridCol w:w="3514"/>
        <w:gridCol w:w="1253"/>
        <w:gridCol w:w="7254"/>
        <w:gridCol w:w="1843"/>
      </w:tblGrid>
      <w:tr w:rsidR="00875EFA">
        <w:trPr>
          <w:trHeight w:val="1934"/>
        </w:trPr>
        <w:tc>
          <w:tcPr>
            <w:tcW w:w="852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  <w:tc>
          <w:tcPr>
            <w:tcW w:w="3514" w:type="dxa"/>
          </w:tcPr>
          <w:p w:rsidR="00875EFA" w:rsidRDefault="00F06CC7">
            <w:pPr>
              <w:pStyle w:val="TableParagraph"/>
              <w:spacing w:line="317" w:lineRule="exact"/>
              <w:ind w:left="107"/>
              <w:jc w:val="both"/>
              <w:rPr>
                <w:sz w:val="28"/>
              </w:rPr>
            </w:pPr>
            <w:r>
              <w:rPr>
                <w:sz w:val="28"/>
              </w:rPr>
              <w:t>chạy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giữa quãng,</w:t>
            </w:r>
          </w:p>
          <w:p w:rsidR="00875EFA" w:rsidRDefault="00F06CC7">
            <w:pPr>
              <w:pStyle w:val="TableParagraph"/>
              <w:ind w:left="107" w:right="176"/>
              <w:jc w:val="both"/>
              <w:rPr>
                <w:sz w:val="28"/>
              </w:rPr>
            </w:pPr>
            <w:r>
              <w:rPr>
                <w:sz w:val="28"/>
              </w:rPr>
              <w:t>-Học mới: Chạy lao sau xuất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phát</w:t>
            </w:r>
          </w:p>
          <w:p w:rsidR="00875EFA" w:rsidRDefault="00F06CC7">
            <w:pPr>
              <w:pStyle w:val="TableParagraph"/>
              <w:spacing w:line="322" w:lineRule="exact"/>
              <w:ind w:left="107" w:right="680"/>
              <w:jc w:val="both"/>
              <w:rPr>
                <w:sz w:val="28"/>
              </w:rPr>
            </w:pPr>
            <w:r>
              <w:rPr>
                <w:sz w:val="28"/>
              </w:rPr>
              <w:t>-Trò chơi phát triển sức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nhanh (Bắt bóng nhanh)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hoặc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do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GV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chọn.</w:t>
            </w:r>
          </w:p>
        </w:tc>
        <w:tc>
          <w:tcPr>
            <w:tcW w:w="1253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  <w:tc>
          <w:tcPr>
            <w:tcW w:w="7254" w:type="dxa"/>
          </w:tcPr>
          <w:p w:rsidR="00875EFA" w:rsidRDefault="00F06CC7">
            <w:pPr>
              <w:pStyle w:val="TableParagraph"/>
              <w:numPr>
                <w:ilvl w:val="0"/>
                <w:numId w:val="24"/>
              </w:numPr>
              <w:tabs>
                <w:tab w:val="left" w:pos="271"/>
              </w:tabs>
              <w:spacing w:line="317" w:lineRule="exact"/>
              <w:rPr>
                <w:sz w:val="28"/>
              </w:rPr>
            </w:pPr>
            <w:r>
              <w:rPr>
                <w:sz w:val="28"/>
              </w:rPr>
              <w:t>Thực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hiện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được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đ/t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chạy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lao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sau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xuất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phát</w:t>
            </w:r>
          </w:p>
          <w:p w:rsidR="00875EFA" w:rsidRDefault="00F06CC7">
            <w:pPr>
              <w:pStyle w:val="TableParagraph"/>
              <w:numPr>
                <w:ilvl w:val="0"/>
                <w:numId w:val="24"/>
              </w:numPr>
              <w:tabs>
                <w:tab w:val="left" w:pos="271"/>
              </w:tabs>
              <w:rPr>
                <w:sz w:val="28"/>
              </w:rPr>
            </w:pPr>
            <w:r>
              <w:rPr>
                <w:sz w:val="28"/>
              </w:rPr>
              <w:t>Tích cực,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tự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giác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và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đoàn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kết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giúp đỡ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bạn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trong tập luyện</w:t>
            </w:r>
          </w:p>
        </w:tc>
        <w:tc>
          <w:tcPr>
            <w:tcW w:w="1843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</w:tr>
      <w:tr w:rsidR="00875EFA">
        <w:trPr>
          <w:trHeight w:val="2575"/>
        </w:trPr>
        <w:tc>
          <w:tcPr>
            <w:tcW w:w="852" w:type="dxa"/>
          </w:tcPr>
          <w:p w:rsidR="00875EFA" w:rsidRDefault="00875EFA">
            <w:pPr>
              <w:pStyle w:val="TableParagraph"/>
              <w:rPr>
                <w:b/>
                <w:sz w:val="30"/>
              </w:rPr>
            </w:pPr>
          </w:p>
          <w:p w:rsidR="00875EFA" w:rsidRDefault="00875EFA">
            <w:pPr>
              <w:pStyle w:val="TableParagraph"/>
              <w:rPr>
                <w:b/>
                <w:sz w:val="30"/>
              </w:rPr>
            </w:pPr>
          </w:p>
          <w:p w:rsidR="00875EFA" w:rsidRDefault="00875EFA">
            <w:pPr>
              <w:pStyle w:val="TableParagraph"/>
              <w:spacing w:before="8"/>
              <w:rPr>
                <w:b/>
                <w:sz w:val="37"/>
              </w:rPr>
            </w:pPr>
          </w:p>
          <w:p w:rsidR="00875EFA" w:rsidRDefault="00F06CC7">
            <w:pPr>
              <w:pStyle w:val="TableParagraph"/>
              <w:ind w:left="143" w:right="12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14</w:t>
            </w:r>
          </w:p>
        </w:tc>
        <w:tc>
          <w:tcPr>
            <w:tcW w:w="3514" w:type="dxa"/>
          </w:tcPr>
          <w:p w:rsidR="00875EFA" w:rsidRDefault="00F06CC7">
            <w:pPr>
              <w:pStyle w:val="TableParagraph"/>
              <w:ind w:left="107" w:right="394" w:firstLine="69"/>
              <w:rPr>
                <w:sz w:val="28"/>
              </w:rPr>
            </w:pPr>
            <w:r>
              <w:rPr>
                <w:sz w:val="28"/>
              </w:rPr>
              <w:t>Ôn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tâp: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+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Ôn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một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số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động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tác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bổ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trợ, xuất phát cao,</w:t>
            </w:r>
          </w:p>
          <w:p w:rsidR="00875EFA" w:rsidRDefault="00F06CC7">
            <w:pPr>
              <w:pStyle w:val="TableParagraph"/>
              <w:spacing w:line="321" w:lineRule="exact"/>
              <w:ind w:left="107"/>
              <w:rPr>
                <w:sz w:val="28"/>
              </w:rPr>
            </w:pPr>
            <w:r>
              <w:rPr>
                <w:sz w:val="28"/>
              </w:rPr>
              <w:t>chạy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lao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sau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XP.</w:t>
            </w:r>
          </w:p>
          <w:p w:rsidR="00875EFA" w:rsidRDefault="00F06CC7">
            <w:pPr>
              <w:pStyle w:val="TableParagraph"/>
              <w:ind w:left="107" w:right="258"/>
              <w:rPr>
                <w:sz w:val="28"/>
              </w:rPr>
            </w:pPr>
            <w:r>
              <w:rPr>
                <w:sz w:val="28"/>
              </w:rPr>
              <w:t>- Học mới: Một số điều luật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trong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thi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đấu các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môn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chạy</w:t>
            </w:r>
          </w:p>
          <w:p w:rsidR="00875EFA" w:rsidRDefault="00F06CC7">
            <w:pPr>
              <w:pStyle w:val="TableParagraph"/>
              <w:ind w:left="107" w:right="385"/>
              <w:rPr>
                <w:sz w:val="28"/>
              </w:rPr>
            </w:pPr>
            <w:r>
              <w:rPr>
                <w:sz w:val="28"/>
              </w:rPr>
              <w:t>-Trò chơi phát triển sức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nhanh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(Người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thừa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thứ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ba)</w:t>
            </w:r>
          </w:p>
          <w:p w:rsidR="00875EFA" w:rsidRDefault="00F06CC7">
            <w:pPr>
              <w:pStyle w:val="TableParagraph"/>
              <w:spacing w:line="308" w:lineRule="exact"/>
              <w:ind w:left="107"/>
              <w:rPr>
                <w:sz w:val="28"/>
              </w:rPr>
            </w:pPr>
            <w:r>
              <w:rPr>
                <w:sz w:val="28"/>
              </w:rPr>
              <w:t>hoặc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do GV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chọn.</w:t>
            </w:r>
          </w:p>
        </w:tc>
        <w:tc>
          <w:tcPr>
            <w:tcW w:w="1253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  <w:tc>
          <w:tcPr>
            <w:tcW w:w="7254" w:type="dxa"/>
          </w:tcPr>
          <w:p w:rsidR="00875EFA" w:rsidRDefault="00F06CC7">
            <w:pPr>
              <w:pStyle w:val="TableParagraph"/>
              <w:numPr>
                <w:ilvl w:val="0"/>
                <w:numId w:val="25"/>
              </w:numPr>
              <w:tabs>
                <w:tab w:val="left" w:pos="271"/>
              </w:tabs>
              <w:spacing w:line="315" w:lineRule="exact"/>
              <w:rPr>
                <w:sz w:val="28"/>
              </w:rPr>
            </w:pPr>
            <w:r>
              <w:rPr>
                <w:sz w:val="28"/>
              </w:rPr>
              <w:t>Thực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hiện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được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các động tác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bổ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trợ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kĩ thuật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trò chơi.</w:t>
            </w:r>
          </w:p>
          <w:p w:rsidR="00875EFA" w:rsidRDefault="00F06CC7">
            <w:pPr>
              <w:pStyle w:val="TableParagraph"/>
              <w:numPr>
                <w:ilvl w:val="0"/>
                <w:numId w:val="25"/>
              </w:numPr>
              <w:tabs>
                <w:tab w:val="left" w:pos="271"/>
              </w:tabs>
              <w:spacing w:line="322" w:lineRule="exact"/>
              <w:rPr>
                <w:sz w:val="28"/>
              </w:rPr>
            </w:pPr>
            <w:r>
              <w:rPr>
                <w:sz w:val="28"/>
              </w:rPr>
              <w:t>Thực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hiện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cơ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bản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đúng kĩ thuật chạy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giữa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quãng.</w:t>
            </w:r>
          </w:p>
          <w:p w:rsidR="00875EFA" w:rsidRDefault="00F06CC7">
            <w:pPr>
              <w:pStyle w:val="TableParagraph"/>
              <w:numPr>
                <w:ilvl w:val="0"/>
                <w:numId w:val="25"/>
              </w:numPr>
              <w:tabs>
                <w:tab w:val="left" w:pos="271"/>
              </w:tabs>
              <w:spacing w:line="322" w:lineRule="exact"/>
              <w:rPr>
                <w:sz w:val="28"/>
              </w:rPr>
            </w:pPr>
            <w:r>
              <w:rPr>
                <w:sz w:val="28"/>
              </w:rPr>
              <w:t>Thực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hiện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đúng KT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xuất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phát cao</w:t>
            </w:r>
          </w:p>
          <w:p w:rsidR="00875EFA" w:rsidRDefault="00F06CC7">
            <w:pPr>
              <w:pStyle w:val="TableParagraph"/>
              <w:numPr>
                <w:ilvl w:val="0"/>
                <w:numId w:val="25"/>
              </w:numPr>
              <w:tabs>
                <w:tab w:val="left" w:pos="271"/>
              </w:tabs>
              <w:spacing w:line="322" w:lineRule="exact"/>
              <w:rPr>
                <w:sz w:val="28"/>
              </w:rPr>
            </w:pPr>
            <w:r>
              <w:rPr>
                <w:sz w:val="28"/>
              </w:rPr>
              <w:t>Thực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hiện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được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đ/t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chạy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lao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sau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xuất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phát</w:t>
            </w:r>
          </w:p>
          <w:p w:rsidR="00875EFA" w:rsidRDefault="00F06CC7">
            <w:pPr>
              <w:pStyle w:val="TableParagraph"/>
              <w:numPr>
                <w:ilvl w:val="0"/>
                <w:numId w:val="25"/>
              </w:numPr>
              <w:tabs>
                <w:tab w:val="left" w:pos="271"/>
              </w:tabs>
              <w:rPr>
                <w:sz w:val="28"/>
              </w:rPr>
            </w:pPr>
            <w:r>
              <w:rPr>
                <w:sz w:val="28"/>
              </w:rPr>
              <w:t>HS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hiểu được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một số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điều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luật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cơ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bản</w:t>
            </w:r>
          </w:p>
          <w:p w:rsidR="00875EFA" w:rsidRDefault="00F06CC7">
            <w:pPr>
              <w:pStyle w:val="TableParagraph"/>
              <w:numPr>
                <w:ilvl w:val="0"/>
                <w:numId w:val="25"/>
              </w:numPr>
              <w:tabs>
                <w:tab w:val="left" w:pos="271"/>
              </w:tabs>
              <w:spacing w:before="2"/>
              <w:rPr>
                <w:sz w:val="28"/>
              </w:rPr>
            </w:pPr>
            <w:r>
              <w:rPr>
                <w:sz w:val="28"/>
              </w:rPr>
              <w:t>Tích cực,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tự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giác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và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đoàn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kết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giúp đỡ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bạn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trong tập luyện</w:t>
            </w:r>
          </w:p>
        </w:tc>
        <w:tc>
          <w:tcPr>
            <w:tcW w:w="1843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</w:tr>
      <w:tr w:rsidR="00875EFA">
        <w:trPr>
          <w:trHeight w:val="2575"/>
        </w:trPr>
        <w:tc>
          <w:tcPr>
            <w:tcW w:w="852" w:type="dxa"/>
          </w:tcPr>
          <w:p w:rsidR="00875EFA" w:rsidRDefault="00875EFA">
            <w:pPr>
              <w:pStyle w:val="TableParagraph"/>
              <w:rPr>
                <w:b/>
                <w:sz w:val="30"/>
              </w:rPr>
            </w:pPr>
          </w:p>
          <w:p w:rsidR="00875EFA" w:rsidRDefault="00875EFA">
            <w:pPr>
              <w:pStyle w:val="TableParagraph"/>
              <w:rPr>
                <w:b/>
                <w:sz w:val="30"/>
              </w:rPr>
            </w:pPr>
          </w:p>
          <w:p w:rsidR="00875EFA" w:rsidRDefault="00875EFA">
            <w:pPr>
              <w:pStyle w:val="TableParagraph"/>
              <w:rPr>
                <w:b/>
                <w:sz w:val="30"/>
              </w:rPr>
            </w:pPr>
          </w:p>
          <w:p w:rsidR="00875EFA" w:rsidRDefault="00F06CC7">
            <w:pPr>
              <w:pStyle w:val="TableParagraph"/>
              <w:spacing w:before="251"/>
              <w:ind w:left="143" w:right="12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15</w:t>
            </w:r>
          </w:p>
        </w:tc>
        <w:tc>
          <w:tcPr>
            <w:tcW w:w="3514" w:type="dxa"/>
          </w:tcPr>
          <w:p w:rsidR="00875EFA" w:rsidRDefault="00F06CC7">
            <w:pPr>
              <w:pStyle w:val="TableParagraph"/>
              <w:ind w:left="107" w:right="329"/>
              <w:jc w:val="both"/>
              <w:rPr>
                <w:sz w:val="28"/>
              </w:rPr>
            </w:pPr>
            <w:r>
              <w:rPr>
                <w:sz w:val="28"/>
              </w:rPr>
              <w:t>Ôn tâp:Một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số động tác bổ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trợ, xuất phát cao, chạy lao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sau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XP</w:t>
            </w:r>
          </w:p>
          <w:p w:rsidR="00875EFA" w:rsidRDefault="00F06CC7">
            <w:pPr>
              <w:pStyle w:val="TableParagraph"/>
              <w:ind w:left="107" w:right="678"/>
              <w:rPr>
                <w:sz w:val="28"/>
              </w:rPr>
            </w:pPr>
            <w:r>
              <w:rPr>
                <w:sz w:val="28"/>
              </w:rPr>
              <w:t>-Học mới: Chạy về đích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(chạy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băng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qua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đích)</w:t>
            </w:r>
          </w:p>
          <w:p w:rsidR="00875EFA" w:rsidRDefault="00F06CC7">
            <w:pPr>
              <w:pStyle w:val="TableParagraph"/>
              <w:spacing w:line="322" w:lineRule="exact"/>
              <w:ind w:left="107" w:right="282"/>
              <w:rPr>
                <w:sz w:val="28"/>
              </w:rPr>
            </w:pPr>
            <w:r>
              <w:rPr>
                <w:sz w:val="28"/>
              </w:rPr>
              <w:t>-Trò chơi phát triển sức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nhanh( đổi bóng nhanh trên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đường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dích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dắc)</w:t>
            </w:r>
          </w:p>
        </w:tc>
        <w:tc>
          <w:tcPr>
            <w:tcW w:w="1253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  <w:tc>
          <w:tcPr>
            <w:tcW w:w="7254" w:type="dxa"/>
          </w:tcPr>
          <w:p w:rsidR="00875EFA" w:rsidRDefault="00F06CC7">
            <w:pPr>
              <w:pStyle w:val="TableParagraph"/>
              <w:numPr>
                <w:ilvl w:val="0"/>
                <w:numId w:val="26"/>
              </w:numPr>
              <w:tabs>
                <w:tab w:val="left" w:pos="271"/>
              </w:tabs>
              <w:spacing w:line="315" w:lineRule="exact"/>
              <w:rPr>
                <w:sz w:val="28"/>
              </w:rPr>
            </w:pPr>
            <w:r>
              <w:rPr>
                <w:sz w:val="28"/>
              </w:rPr>
              <w:t>Thực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hiện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được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các động tác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bổ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trợ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kĩ thuật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trò chơi.</w:t>
            </w:r>
          </w:p>
          <w:p w:rsidR="00875EFA" w:rsidRDefault="00F06CC7">
            <w:pPr>
              <w:pStyle w:val="TableParagraph"/>
              <w:numPr>
                <w:ilvl w:val="0"/>
                <w:numId w:val="26"/>
              </w:numPr>
              <w:tabs>
                <w:tab w:val="left" w:pos="271"/>
              </w:tabs>
              <w:spacing w:line="322" w:lineRule="exact"/>
              <w:rPr>
                <w:sz w:val="28"/>
              </w:rPr>
            </w:pPr>
            <w:r>
              <w:rPr>
                <w:sz w:val="28"/>
              </w:rPr>
              <w:t>Thực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hiện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cơ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bản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đúng kĩ thuật chạy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giữa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quãng.</w:t>
            </w:r>
          </w:p>
          <w:p w:rsidR="00875EFA" w:rsidRDefault="00F06CC7">
            <w:pPr>
              <w:pStyle w:val="TableParagraph"/>
              <w:numPr>
                <w:ilvl w:val="0"/>
                <w:numId w:val="26"/>
              </w:numPr>
              <w:tabs>
                <w:tab w:val="left" w:pos="271"/>
              </w:tabs>
              <w:rPr>
                <w:sz w:val="28"/>
              </w:rPr>
            </w:pPr>
            <w:r>
              <w:rPr>
                <w:sz w:val="28"/>
              </w:rPr>
              <w:t>Thực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hiện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đúng KT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xuất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phát cao</w:t>
            </w:r>
          </w:p>
          <w:p w:rsidR="00875EFA" w:rsidRDefault="00F06CC7">
            <w:pPr>
              <w:pStyle w:val="TableParagraph"/>
              <w:numPr>
                <w:ilvl w:val="0"/>
                <w:numId w:val="26"/>
              </w:numPr>
              <w:tabs>
                <w:tab w:val="left" w:pos="271"/>
              </w:tabs>
              <w:spacing w:before="2" w:line="322" w:lineRule="exact"/>
              <w:rPr>
                <w:sz w:val="28"/>
              </w:rPr>
            </w:pPr>
            <w:r>
              <w:rPr>
                <w:sz w:val="28"/>
              </w:rPr>
              <w:t>Thức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hiện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được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đ/t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chạy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lao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sau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xuất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phát</w:t>
            </w:r>
          </w:p>
          <w:p w:rsidR="00875EFA" w:rsidRDefault="00F06CC7">
            <w:pPr>
              <w:pStyle w:val="TableParagraph"/>
              <w:numPr>
                <w:ilvl w:val="0"/>
                <w:numId w:val="26"/>
              </w:numPr>
              <w:tabs>
                <w:tab w:val="left" w:pos="271"/>
              </w:tabs>
              <w:rPr>
                <w:sz w:val="28"/>
              </w:rPr>
            </w:pPr>
            <w:r>
              <w:rPr>
                <w:sz w:val="28"/>
              </w:rPr>
              <w:t>Thực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hiện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được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đ/t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đánh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đích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khi về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đích</w:t>
            </w:r>
          </w:p>
          <w:p w:rsidR="00875EFA" w:rsidRDefault="00F06CC7">
            <w:pPr>
              <w:pStyle w:val="TableParagraph"/>
              <w:numPr>
                <w:ilvl w:val="0"/>
                <w:numId w:val="26"/>
              </w:numPr>
              <w:tabs>
                <w:tab w:val="left" w:pos="271"/>
              </w:tabs>
              <w:rPr>
                <w:sz w:val="28"/>
              </w:rPr>
            </w:pPr>
            <w:r>
              <w:rPr>
                <w:sz w:val="28"/>
              </w:rPr>
              <w:t>Tích cực,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tự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giác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và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đoàn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kết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giúp đỡ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bạn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trong tập luyện</w:t>
            </w:r>
          </w:p>
        </w:tc>
        <w:tc>
          <w:tcPr>
            <w:tcW w:w="1843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</w:tr>
      <w:tr w:rsidR="00875EFA">
        <w:trPr>
          <w:trHeight w:val="2256"/>
        </w:trPr>
        <w:tc>
          <w:tcPr>
            <w:tcW w:w="852" w:type="dxa"/>
          </w:tcPr>
          <w:p w:rsidR="00875EFA" w:rsidRDefault="00875EFA">
            <w:pPr>
              <w:pStyle w:val="TableParagraph"/>
              <w:rPr>
                <w:b/>
                <w:sz w:val="30"/>
              </w:rPr>
            </w:pPr>
          </w:p>
          <w:p w:rsidR="00875EFA" w:rsidRDefault="00875EFA">
            <w:pPr>
              <w:pStyle w:val="TableParagraph"/>
              <w:rPr>
                <w:b/>
                <w:sz w:val="30"/>
              </w:rPr>
            </w:pPr>
          </w:p>
          <w:p w:rsidR="00875EFA" w:rsidRDefault="00875EFA">
            <w:pPr>
              <w:pStyle w:val="TableParagraph"/>
              <w:spacing w:before="9"/>
              <w:rPr>
                <w:b/>
                <w:sz w:val="23"/>
              </w:rPr>
            </w:pPr>
          </w:p>
          <w:p w:rsidR="00875EFA" w:rsidRDefault="00F06CC7">
            <w:pPr>
              <w:pStyle w:val="TableParagraph"/>
              <w:spacing w:before="1"/>
              <w:ind w:left="143" w:right="12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16</w:t>
            </w:r>
          </w:p>
        </w:tc>
        <w:tc>
          <w:tcPr>
            <w:tcW w:w="3514" w:type="dxa"/>
          </w:tcPr>
          <w:p w:rsidR="00875EFA" w:rsidRDefault="00F06CC7">
            <w:pPr>
              <w:pStyle w:val="TableParagraph"/>
              <w:ind w:left="107" w:right="243" w:firstLine="69"/>
              <w:rPr>
                <w:sz w:val="28"/>
              </w:rPr>
            </w:pPr>
            <w:r>
              <w:rPr>
                <w:sz w:val="28"/>
              </w:rPr>
              <w:t>Ôn tâp: Một số động tác bổ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trợ. xuất phát cao, chạy lao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sau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XP</w:t>
            </w:r>
          </w:p>
          <w:p w:rsidR="00875EFA" w:rsidRDefault="00F06CC7">
            <w:pPr>
              <w:pStyle w:val="TableParagraph"/>
              <w:ind w:left="107" w:right="221"/>
              <w:rPr>
                <w:sz w:val="28"/>
              </w:rPr>
            </w:pPr>
            <w:r>
              <w:rPr>
                <w:sz w:val="28"/>
              </w:rPr>
              <w:t>-Học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mới: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Phối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hợp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các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giai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đoạn chạy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cự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ly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ngắn</w:t>
            </w:r>
          </w:p>
          <w:p w:rsidR="00875EFA" w:rsidRDefault="00F06CC7">
            <w:pPr>
              <w:pStyle w:val="TableParagraph"/>
              <w:spacing w:line="324" w:lineRule="exact"/>
              <w:ind w:left="107" w:right="386"/>
              <w:rPr>
                <w:sz w:val="28"/>
              </w:rPr>
            </w:pPr>
            <w:r>
              <w:rPr>
                <w:sz w:val="28"/>
              </w:rPr>
              <w:t>-Trò chơi phát triển sức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nhanh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(Người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thừa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thứ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ba)</w:t>
            </w:r>
          </w:p>
        </w:tc>
        <w:tc>
          <w:tcPr>
            <w:tcW w:w="1253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  <w:tc>
          <w:tcPr>
            <w:tcW w:w="7254" w:type="dxa"/>
          </w:tcPr>
          <w:p w:rsidR="00875EFA" w:rsidRDefault="00F06CC7">
            <w:pPr>
              <w:pStyle w:val="TableParagraph"/>
              <w:numPr>
                <w:ilvl w:val="0"/>
                <w:numId w:val="27"/>
              </w:numPr>
              <w:tabs>
                <w:tab w:val="left" w:pos="271"/>
              </w:tabs>
              <w:spacing w:line="317" w:lineRule="exact"/>
              <w:ind w:left="270"/>
              <w:jc w:val="both"/>
              <w:rPr>
                <w:sz w:val="28"/>
              </w:rPr>
            </w:pPr>
            <w:r>
              <w:rPr>
                <w:sz w:val="28"/>
              </w:rPr>
              <w:t>Thực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hiện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được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các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động tác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bổ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trợ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kĩ thuật</w:t>
            </w:r>
          </w:p>
          <w:p w:rsidR="00875EFA" w:rsidRDefault="00F06CC7">
            <w:pPr>
              <w:pStyle w:val="TableParagraph"/>
              <w:numPr>
                <w:ilvl w:val="0"/>
                <w:numId w:val="27"/>
              </w:numPr>
              <w:tabs>
                <w:tab w:val="left" w:pos="271"/>
              </w:tabs>
              <w:spacing w:line="322" w:lineRule="exact"/>
              <w:ind w:left="270"/>
              <w:jc w:val="both"/>
              <w:rPr>
                <w:sz w:val="28"/>
              </w:rPr>
            </w:pPr>
            <w:r>
              <w:rPr>
                <w:sz w:val="28"/>
              </w:rPr>
              <w:t>Phối hợp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được các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gđ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trong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chạy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ngắn</w:t>
            </w:r>
          </w:p>
          <w:p w:rsidR="00875EFA" w:rsidRDefault="00F06CC7">
            <w:pPr>
              <w:pStyle w:val="TableParagraph"/>
              <w:numPr>
                <w:ilvl w:val="0"/>
                <w:numId w:val="27"/>
              </w:numPr>
              <w:tabs>
                <w:tab w:val="left" w:pos="298"/>
              </w:tabs>
              <w:ind w:right="104" w:firstLine="0"/>
              <w:jc w:val="both"/>
              <w:rPr>
                <w:sz w:val="28"/>
              </w:rPr>
            </w:pPr>
            <w:r>
              <w:rPr>
                <w:sz w:val="28"/>
              </w:rPr>
              <w:t>Biết lựa chọn và tham gia các hoạt động trò chơi vận động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phù hợp với yêu cầu, nội dung bài học nhằm phát triển tố chất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thể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lực.</w:t>
            </w:r>
          </w:p>
        </w:tc>
        <w:tc>
          <w:tcPr>
            <w:tcW w:w="1843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</w:tr>
    </w:tbl>
    <w:p w:rsidR="00875EFA" w:rsidRDefault="00875EFA">
      <w:pPr>
        <w:rPr>
          <w:sz w:val="28"/>
        </w:rPr>
        <w:sectPr w:rsidR="00875EFA">
          <w:pgSz w:w="16850" w:h="11910" w:orient="landscape"/>
          <w:pgMar w:top="1100" w:right="420" w:bottom="280" w:left="820" w:header="720" w:footer="720" w:gutter="0"/>
          <w:cols w:space="720"/>
        </w:sectPr>
      </w:pPr>
    </w:p>
    <w:p w:rsidR="00875EFA" w:rsidRDefault="00875EFA">
      <w:pPr>
        <w:pStyle w:val="BodyText"/>
        <w:rPr>
          <w:b/>
          <w:sz w:val="2"/>
        </w:rPr>
      </w:pPr>
    </w:p>
    <w:tbl>
      <w:tblPr>
        <w:tblW w:w="0" w:type="auto"/>
        <w:tblInd w:w="7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2"/>
        <w:gridCol w:w="3514"/>
        <w:gridCol w:w="1253"/>
        <w:gridCol w:w="7254"/>
        <w:gridCol w:w="1843"/>
      </w:tblGrid>
      <w:tr w:rsidR="00875EFA">
        <w:trPr>
          <w:trHeight w:val="323"/>
        </w:trPr>
        <w:tc>
          <w:tcPr>
            <w:tcW w:w="852" w:type="dxa"/>
          </w:tcPr>
          <w:p w:rsidR="00875EFA" w:rsidRDefault="00875EFA">
            <w:pPr>
              <w:pStyle w:val="TableParagraph"/>
              <w:rPr>
                <w:sz w:val="24"/>
              </w:rPr>
            </w:pPr>
          </w:p>
        </w:tc>
        <w:tc>
          <w:tcPr>
            <w:tcW w:w="3514" w:type="dxa"/>
          </w:tcPr>
          <w:p w:rsidR="00875EFA" w:rsidRDefault="00F06CC7">
            <w:pPr>
              <w:pStyle w:val="TableParagraph"/>
              <w:spacing w:line="304" w:lineRule="exact"/>
              <w:ind w:left="107"/>
              <w:rPr>
                <w:sz w:val="28"/>
              </w:rPr>
            </w:pPr>
            <w:r>
              <w:rPr>
                <w:sz w:val="28"/>
              </w:rPr>
              <w:t>hoặc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do GV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chọn.</w:t>
            </w:r>
          </w:p>
        </w:tc>
        <w:tc>
          <w:tcPr>
            <w:tcW w:w="1253" w:type="dxa"/>
          </w:tcPr>
          <w:p w:rsidR="00875EFA" w:rsidRDefault="00875EFA">
            <w:pPr>
              <w:pStyle w:val="TableParagraph"/>
              <w:rPr>
                <w:sz w:val="24"/>
              </w:rPr>
            </w:pPr>
          </w:p>
        </w:tc>
        <w:tc>
          <w:tcPr>
            <w:tcW w:w="7254" w:type="dxa"/>
          </w:tcPr>
          <w:p w:rsidR="00875EFA" w:rsidRDefault="00875EFA"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</w:tcPr>
          <w:p w:rsidR="00875EFA" w:rsidRDefault="00875EFA">
            <w:pPr>
              <w:pStyle w:val="TableParagraph"/>
              <w:rPr>
                <w:sz w:val="24"/>
              </w:rPr>
            </w:pPr>
          </w:p>
        </w:tc>
      </w:tr>
      <w:tr w:rsidR="00875EFA">
        <w:trPr>
          <w:trHeight w:val="2575"/>
        </w:trPr>
        <w:tc>
          <w:tcPr>
            <w:tcW w:w="852" w:type="dxa"/>
          </w:tcPr>
          <w:p w:rsidR="00875EFA" w:rsidRDefault="00875EFA">
            <w:pPr>
              <w:pStyle w:val="TableParagraph"/>
              <w:rPr>
                <w:b/>
                <w:sz w:val="30"/>
              </w:rPr>
            </w:pPr>
          </w:p>
          <w:p w:rsidR="00875EFA" w:rsidRDefault="00875EFA">
            <w:pPr>
              <w:pStyle w:val="TableParagraph"/>
              <w:rPr>
                <w:b/>
                <w:sz w:val="30"/>
              </w:rPr>
            </w:pPr>
          </w:p>
          <w:p w:rsidR="00875EFA" w:rsidRDefault="00875EFA">
            <w:pPr>
              <w:pStyle w:val="TableParagraph"/>
              <w:spacing w:before="10"/>
              <w:rPr>
                <w:b/>
                <w:sz w:val="37"/>
              </w:rPr>
            </w:pPr>
          </w:p>
          <w:p w:rsidR="00875EFA" w:rsidRDefault="00F06CC7">
            <w:pPr>
              <w:pStyle w:val="TableParagraph"/>
              <w:ind w:left="143" w:right="12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17</w:t>
            </w:r>
          </w:p>
        </w:tc>
        <w:tc>
          <w:tcPr>
            <w:tcW w:w="3514" w:type="dxa"/>
          </w:tcPr>
          <w:p w:rsidR="00875EFA" w:rsidRDefault="00F06CC7">
            <w:pPr>
              <w:pStyle w:val="TableParagraph"/>
              <w:ind w:left="107" w:right="191" w:firstLine="69"/>
              <w:jc w:val="both"/>
              <w:rPr>
                <w:sz w:val="28"/>
              </w:rPr>
            </w:pPr>
            <w:r>
              <w:rPr>
                <w:sz w:val="28"/>
              </w:rPr>
              <w:t>Ôn tâp : Một số động tác bổ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trợ,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phối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hợp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các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giai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đoạn</w:t>
            </w:r>
          </w:p>
          <w:p w:rsidR="00875EFA" w:rsidRDefault="00F06CC7">
            <w:pPr>
              <w:pStyle w:val="TableParagraph"/>
              <w:spacing w:line="321" w:lineRule="exact"/>
              <w:ind w:left="107"/>
              <w:jc w:val="both"/>
              <w:rPr>
                <w:sz w:val="28"/>
              </w:rPr>
            </w:pPr>
            <w:r>
              <w:rPr>
                <w:sz w:val="28"/>
              </w:rPr>
              <w:t>chạy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cự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li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ngắn</w:t>
            </w:r>
          </w:p>
          <w:p w:rsidR="00875EFA" w:rsidRDefault="00F06CC7">
            <w:pPr>
              <w:pStyle w:val="TableParagraph"/>
              <w:ind w:left="107" w:right="347"/>
              <w:jc w:val="both"/>
              <w:rPr>
                <w:sz w:val="28"/>
              </w:rPr>
            </w:pPr>
            <w:r>
              <w:rPr>
                <w:sz w:val="28"/>
              </w:rPr>
              <w:t>-Học mới: Một số điều luật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trong thi đấu các môn chạy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Trò chơi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phát triển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sức</w:t>
            </w:r>
          </w:p>
          <w:p w:rsidR="00875EFA" w:rsidRDefault="00F06CC7">
            <w:pPr>
              <w:pStyle w:val="TableParagraph"/>
              <w:spacing w:line="322" w:lineRule="exact"/>
              <w:ind w:left="107" w:right="680"/>
              <w:jc w:val="both"/>
              <w:rPr>
                <w:sz w:val="28"/>
              </w:rPr>
            </w:pPr>
            <w:r>
              <w:rPr>
                <w:sz w:val="28"/>
              </w:rPr>
              <w:t>nhanh (Bắt bóng nhanh)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hoặc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do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GV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chọn.</w:t>
            </w:r>
          </w:p>
        </w:tc>
        <w:tc>
          <w:tcPr>
            <w:tcW w:w="1253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  <w:tc>
          <w:tcPr>
            <w:tcW w:w="7254" w:type="dxa"/>
          </w:tcPr>
          <w:p w:rsidR="00875EFA" w:rsidRDefault="00F06CC7">
            <w:pPr>
              <w:pStyle w:val="TableParagraph"/>
              <w:numPr>
                <w:ilvl w:val="0"/>
                <w:numId w:val="28"/>
              </w:numPr>
              <w:tabs>
                <w:tab w:val="left" w:pos="271"/>
              </w:tabs>
              <w:spacing w:line="315" w:lineRule="exact"/>
              <w:ind w:left="270"/>
              <w:jc w:val="both"/>
              <w:rPr>
                <w:sz w:val="28"/>
              </w:rPr>
            </w:pPr>
            <w:r>
              <w:rPr>
                <w:sz w:val="28"/>
              </w:rPr>
              <w:t>Biết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một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số điều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luật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cơ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bản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trong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chạy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cự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li ngắn.</w:t>
            </w:r>
          </w:p>
          <w:p w:rsidR="00875EFA" w:rsidRDefault="00F06CC7">
            <w:pPr>
              <w:pStyle w:val="TableParagraph"/>
              <w:numPr>
                <w:ilvl w:val="0"/>
                <w:numId w:val="28"/>
              </w:numPr>
              <w:tabs>
                <w:tab w:val="left" w:pos="271"/>
              </w:tabs>
              <w:spacing w:line="322" w:lineRule="exact"/>
              <w:ind w:left="270"/>
              <w:jc w:val="both"/>
              <w:rPr>
                <w:sz w:val="28"/>
              </w:rPr>
            </w:pPr>
            <w:r>
              <w:rPr>
                <w:sz w:val="28"/>
              </w:rPr>
              <w:t>Thực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hiện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được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các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động tác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bổ trợ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kĩ thuật chạy</w:t>
            </w:r>
          </w:p>
          <w:p w:rsidR="00875EFA" w:rsidRDefault="00F06CC7">
            <w:pPr>
              <w:pStyle w:val="TableParagraph"/>
              <w:numPr>
                <w:ilvl w:val="0"/>
                <w:numId w:val="28"/>
              </w:numPr>
              <w:tabs>
                <w:tab w:val="left" w:pos="298"/>
              </w:tabs>
              <w:ind w:right="104" w:firstLine="0"/>
              <w:jc w:val="both"/>
              <w:rPr>
                <w:sz w:val="28"/>
              </w:rPr>
            </w:pPr>
            <w:r>
              <w:rPr>
                <w:sz w:val="28"/>
              </w:rPr>
              <w:t>Biết lựa chọn và tham gia các hoạt động trò chơi vận động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phù hợp với yêu cầu, nội dung bài học nhằm phát triển tố chất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thể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lực.</w:t>
            </w:r>
          </w:p>
        </w:tc>
        <w:tc>
          <w:tcPr>
            <w:tcW w:w="1843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</w:tr>
      <w:tr w:rsidR="00875EFA">
        <w:trPr>
          <w:trHeight w:val="1931"/>
        </w:trPr>
        <w:tc>
          <w:tcPr>
            <w:tcW w:w="852" w:type="dxa"/>
          </w:tcPr>
          <w:p w:rsidR="00875EFA" w:rsidRDefault="00875EFA">
            <w:pPr>
              <w:pStyle w:val="TableParagraph"/>
              <w:rPr>
                <w:b/>
                <w:sz w:val="30"/>
              </w:rPr>
            </w:pPr>
          </w:p>
          <w:p w:rsidR="00875EFA" w:rsidRDefault="00875EFA">
            <w:pPr>
              <w:pStyle w:val="TableParagraph"/>
              <w:spacing w:before="10"/>
              <w:rPr>
                <w:b/>
                <w:sz w:val="39"/>
              </w:rPr>
            </w:pPr>
          </w:p>
          <w:p w:rsidR="00875EFA" w:rsidRDefault="00F06CC7">
            <w:pPr>
              <w:pStyle w:val="TableParagraph"/>
              <w:ind w:left="143" w:right="12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18</w:t>
            </w:r>
          </w:p>
        </w:tc>
        <w:tc>
          <w:tcPr>
            <w:tcW w:w="3514" w:type="dxa"/>
          </w:tcPr>
          <w:p w:rsidR="00875EFA" w:rsidRPr="009E6A76" w:rsidRDefault="00875EFA">
            <w:pPr>
              <w:pStyle w:val="TableParagraph"/>
              <w:rPr>
                <w:b/>
                <w:color w:val="FF0000"/>
                <w:sz w:val="30"/>
              </w:rPr>
            </w:pPr>
          </w:p>
          <w:p w:rsidR="00875EFA" w:rsidRPr="009E6A76" w:rsidRDefault="00875EFA">
            <w:pPr>
              <w:pStyle w:val="TableParagraph"/>
              <w:spacing w:before="10"/>
              <w:rPr>
                <w:b/>
                <w:color w:val="FF0000"/>
                <w:sz w:val="25"/>
              </w:rPr>
            </w:pPr>
          </w:p>
          <w:p w:rsidR="00875EFA" w:rsidRPr="009E6A76" w:rsidRDefault="00F06CC7">
            <w:pPr>
              <w:pStyle w:val="TableParagraph"/>
              <w:ind w:left="1108" w:right="358" w:hanging="725"/>
              <w:rPr>
                <w:b/>
                <w:color w:val="FF0000"/>
                <w:sz w:val="28"/>
              </w:rPr>
            </w:pPr>
            <w:r w:rsidRPr="009E6A76">
              <w:rPr>
                <w:b/>
                <w:color w:val="FF0000"/>
                <w:sz w:val="28"/>
              </w:rPr>
              <w:t>Kiểm tra giữa học kì I:</w:t>
            </w:r>
            <w:r w:rsidRPr="009E6A76">
              <w:rPr>
                <w:b/>
                <w:color w:val="FF0000"/>
                <w:spacing w:val="-67"/>
                <w:sz w:val="28"/>
              </w:rPr>
              <w:t xml:space="preserve"> </w:t>
            </w:r>
            <w:r w:rsidRPr="009E6A76">
              <w:rPr>
                <w:b/>
                <w:color w:val="FF0000"/>
                <w:sz w:val="28"/>
              </w:rPr>
              <w:t>Chạy ngắn</w:t>
            </w:r>
          </w:p>
        </w:tc>
        <w:tc>
          <w:tcPr>
            <w:tcW w:w="1253" w:type="dxa"/>
          </w:tcPr>
          <w:p w:rsidR="00875EFA" w:rsidRPr="009E6A76" w:rsidRDefault="00875EFA">
            <w:pPr>
              <w:pStyle w:val="TableParagraph"/>
              <w:rPr>
                <w:b/>
                <w:color w:val="FF0000"/>
                <w:sz w:val="30"/>
              </w:rPr>
            </w:pPr>
          </w:p>
          <w:p w:rsidR="00875EFA" w:rsidRPr="009E6A76" w:rsidRDefault="00875EFA">
            <w:pPr>
              <w:pStyle w:val="TableParagraph"/>
              <w:spacing w:before="5"/>
              <w:rPr>
                <w:b/>
                <w:color w:val="FF0000"/>
                <w:sz w:val="39"/>
              </w:rPr>
            </w:pPr>
          </w:p>
          <w:p w:rsidR="00875EFA" w:rsidRPr="009E6A76" w:rsidRDefault="00F06CC7">
            <w:pPr>
              <w:pStyle w:val="TableParagraph"/>
              <w:ind w:right="470"/>
              <w:jc w:val="right"/>
              <w:rPr>
                <w:b/>
                <w:color w:val="FF0000"/>
                <w:sz w:val="28"/>
              </w:rPr>
            </w:pPr>
            <w:r w:rsidRPr="009E6A76">
              <w:rPr>
                <w:b/>
                <w:color w:val="FF0000"/>
                <w:sz w:val="28"/>
              </w:rPr>
              <w:t>01</w:t>
            </w:r>
          </w:p>
        </w:tc>
        <w:tc>
          <w:tcPr>
            <w:tcW w:w="7254" w:type="dxa"/>
          </w:tcPr>
          <w:p w:rsidR="00875EFA" w:rsidRDefault="00F06CC7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Biết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cách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thực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hiện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các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nội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dung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kiểm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tra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(do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GVchọn);</w:t>
            </w:r>
          </w:p>
          <w:p w:rsidR="00875EFA" w:rsidRDefault="00F06CC7">
            <w:pPr>
              <w:pStyle w:val="TableParagraph"/>
              <w:numPr>
                <w:ilvl w:val="0"/>
                <w:numId w:val="29"/>
              </w:numPr>
              <w:tabs>
                <w:tab w:val="left" w:pos="271"/>
              </w:tabs>
              <w:spacing w:before="2" w:line="322" w:lineRule="exact"/>
              <w:rPr>
                <w:sz w:val="28"/>
              </w:rPr>
            </w:pPr>
            <w:r>
              <w:rPr>
                <w:sz w:val="28"/>
              </w:rPr>
              <w:t>Thực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hiện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đúng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các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nội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dung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kiểm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tra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(do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GVchọn);</w:t>
            </w:r>
          </w:p>
          <w:p w:rsidR="00875EFA" w:rsidRDefault="00F06CC7">
            <w:pPr>
              <w:pStyle w:val="TableParagraph"/>
              <w:numPr>
                <w:ilvl w:val="0"/>
                <w:numId w:val="29"/>
              </w:numPr>
              <w:tabs>
                <w:tab w:val="left" w:pos="271"/>
              </w:tabs>
              <w:spacing w:line="322" w:lineRule="exact"/>
              <w:rPr>
                <w:sz w:val="28"/>
              </w:rPr>
            </w:pPr>
            <w:r>
              <w:rPr>
                <w:sz w:val="28"/>
              </w:rPr>
              <w:t>Vận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dụng trong các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giờ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học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thể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dục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và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tự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tập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hàng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ngày.</w:t>
            </w:r>
          </w:p>
          <w:p w:rsidR="00875EFA" w:rsidRDefault="00F06CC7">
            <w:pPr>
              <w:pStyle w:val="TableParagraph"/>
              <w:numPr>
                <w:ilvl w:val="0"/>
                <w:numId w:val="29"/>
              </w:numPr>
              <w:tabs>
                <w:tab w:val="left" w:pos="295"/>
              </w:tabs>
              <w:ind w:left="294" w:hanging="188"/>
              <w:rPr>
                <w:sz w:val="28"/>
              </w:rPr>
            </w:pPr>
            <w:r>
              <w:rPr>
                <w:sz w:val="28"/>
              </w:rPr>
              <w:t>Tự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giác,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tích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cực,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đoàn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kết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và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giúp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đỡ</w:t>
            </w:r>
            <w:r>
              <w:rPr>
                <w:spacing w:val="21"/>
                <w:sz w:val="28"/>
              </w:rPr>
              <w:t xml:space="preserve"> </w:t>
            </w:r>
            <w:r>
              <w:rPr>
                <w:sz w:val="28"/>
              </w:rPr>
              <w:t>bạn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trong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tập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luyện.</w:t>
            </w:r>
          </w:p>
          <w:p w:rsidR="00875EFA" w:rsidRDefault="00F06CC7">
            <w:pPr>
              <w:pStyle w:val="TableParagraph"/>
              <w:spacing w:line="322" w:lineRule="exact"/>
              <w:ind w:left="107"/>
              <w:rPr>
                <w:sz w:val="28"/>
              </w:rPr>
            </w:pPr>
            <w:r>
              <w:rPr>
                <w:sz w:val="28"/>
              </w:rPr>
              <w:t>Biết</w:t>
            </w:r>
            <w:r>
              <w:rPr>
                <w:spacing w:val="38"/>
                <w:sz w:val="28"/>
              </w:rPr>
              <w:t xml:space="preserve"> </w:t>
            </w:r>
            <w:r>
              <w:rPr>
                <w:sz w:val="28"/>
              </w:rPr>
              <w:t>điều</w:t>
            </w:r>
            <w:r>
              <w:rPr>
                <w:spacing w:val="39"/>
                <w:sz w:val="28"/>
              </w:rPr>
              <w:t xml:space="preserve"> </w:t>
            </w:r>
            <w:r>
              <w:rPr>
                <w:sz w:val="28"/>
              </w:rPr>
              <w:t>khiển</w:t>
            </w:r>
            <w:r>
              <w:rPr>
                <w:spacing w:val="39"/>
                <w:sz w:val="28"/>
              </w:rPr>
              <w:t xml:space="preserve"> </w:t>
            </w:r>
            <w:r>
              <w:rPr>
                <w:sz w:val="28"/>
              </w:rPr>
              <w:t>tổ,</w:t>
            </w:r>
            <w:r>
              <w:rPr>
                <w:spacing w:val="37"/>
                <w:sz w:val="28"/>
              </w:rPr>
              <w:t xml:space="preserve"> </w:t>
            </w:r>
            <w:r>
              <w:rPr>
                <w:sz w:val="28"/>
              </w:rPr>
              <w:t>nhóm</w:t>
            </w:r>
            <w:r>
              <w:rPr>
                <w:spacing w:val="34"/>
                <w:sz w:val="28"/>
              </w:rPr>
              <w:t xml:space="preserve"> </w:t>
            </w:r>
            <w:r>
              <w:rPr>
                <w:sz w:val="28"/>
              </w:rPr>
              <w:t>tập</w:t>
            </w:r>
            <w:r>
              <w:rPr>
                <w:spacing w:val="39"/>
                <w:sz w:val="28"/>
              </w:rPr>
              <w:t xml:space="preserve"> </w:t>
            </w:r>
            <w:r>
              <w:rPr>
                <w:sz w:val="28"/>
              </w:rPr>
              <w:t>luyện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và</w:t>
            </w:r>
            <w:r>
              <w:rPr>
                <w:spacing w:val="38"/>
                <w:sz w:val="28"/>
              </w:rPr>
              <w:t xml:space="preserve"> </w:t>
            </w:r>
            <w:r>
              <w:rPr>
                <w:sz w:val="28"/>
              </w:rPr>
              <w:t>nhận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xét</w:t>
            </w:r>
            <w:r>
              <w:rPr>
                <w:spacing w:val="38"/>
                <w:sz w:val="28"/>
              </w:rPr>
              <w:t xml:space="preserve"> </w:t>
            </w:r>
            <w:r>
              <w:rPr>
                <w:sz w:val="28"/>
              </w:rPr>
              <w:t>kết</w:t>
            </w:r>
            <w:r>
              <w:rPr>
                <w:spacing w:val="39"/>
                <w:sz w:val="28"/>
              </w:rPr>
              <w:t xml:space="preserve"> </w:t>
            </w:r>
            <w:r>
              <w:rPr>
                <w:sz w:val="28"/>
              </w:rPr>
              <w:t>quả</w:t>
            </w:r>
            <w:r>
              <w:rPr>
                <w:spacing w:val="38"/>
                <w:sz w:val="28"/>
              </w:rPr>
              <w:t xml:space="preserve"> </w:t>
            </w:r>
            <w:r>
              <w:rPr>
                <w:sz w:val="28"/>
              </w:rPr>
              <w:t>tập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luyện</w:t>
            </w:r>
          </w:p>
        </w:tc>
        <w:tc>
          <w:tcPr>
            <w:tcW w:w="1843" w:type="dxa"/>
          </w:tcPr>
          <w:p w:rsidR="00875EFA" w:rsidRDefault="00F06CC7">
            <w:pPr>
              <w:pStyle w:val="TableParagraph"/>
              <w:spacing w:line="242" w:lineRule="auto"/>
              <w:ind w:left="110" w:right="579"/>
              <w:rPr>
                <w:sz w:val="28"/>
              </w:rPr>
            </w:pPr>
            <w:r>
              <w:rPr>
                <w:sz w:val="28"/>
              </w:rPr>
              <w:t>Hình thức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kiểm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tra:</w:t>
            </w:r>
          </w:p>
        </w:tc>
      </w:tr>
      <w:tr w:rsidR="00875EFA">
        <w:trPr>
          <w:trHeight w:val="323"/>
        </w:trPr>
        <w:tc>
          <w:tcPr>
            <w:tcW w:w="852" w:type="dxa"/>
          </w:tcPr>
          <w:p w:rsidR="00875EFA" w:rsidRDefault="00875EFA">
            <w:pPr>
              <w:pStyle w:val="TableParagraph"/>
              <w:rPr>
                <w:sz w:val="24"/>
              </w:rPr>
            </w:pPr>
          </w:p>
        </w:tc>
        <w:tc>
          <w:tcPr>
            <w:tcW w:w="3514" w:type="dxa"/>
          </w:tcPr>
          <w:p w:rsidR="00875EFA" w:rsidRDefault="00F06CC7">
            <w:pPr>
              <w:pStyle w:val="TableParagraph"/>
              <w:spacing w:line="304" w:lineRule="exact"/>
              <w:ind w:left="527"/>
              <w:rPr>
                <w:b/>
                <w:sz w:val="28"/>
              </w:rPr>
            </w:pPr>
            <w:r>
              <w:rPr>
                <w:b/>
                <w:color w:val="FF0000"/>
                <w:sz w:val="28"/>
              </w:rPr>
              <w:t>Chủ</w:t>
            </w:r>
            <w:r>
              <w:rPr>
                <w:b/>
                <w:color w:val="FF0000"/>
                <w:spacing w:val="-2"/>
                <w:sz w:val="28"/>
              </w:rPr>
              <w:t xml:space="preserve"> </w:t>
            </w:r>
            <w:r>
              <w:rPr>
                <w:b/>
                <w:color w:val="FF0000"/>
                <w:sz w:val="28"/>
              </w:rPr>
              <w:t>đề</w:t>
            </w:r>
            <w:r>
              <w:rPr>
                <w:b/>
                <w:color w:val="FF0000"/>
                <w:spacing w:val="-1"/>
                <w:sz w:val="28"/>
              </w:rPr>
              <w:t xml:space="preserve"> </w:t>
            </w:r>
            <w:r>
              <w:rPr>
                <w:b/>
                <w:color w:val="FF0000"/>
                <w:sz w:val="28"/>
              </w:rPr>
              <w:t>3:</w:t>
            </w:r>
            <w:r>
              <w:rPr>
                <w:b/>
                <w:color w:val="FF0000"/>
                <w:spacing w:val="-1"/>
                <w:sz w:val="28"/>
              </w:rPr>
              <w:t xml:space="preserve"> </w:t>
            </w:r>
            <w:r>
              <w:rPr>
                <w:b/>
                <w:color w:val="FF0000"/>
                <w:sz w:val="28"/>
              </w:rPr>
              <w:t>Ném</w:t>
            </w:r>
            <w:r>
              <w:rPr>
                <w:b/>
                <w:color w:val="FF0000"/>
                <w:spacing w:val="-4"/>
                <w:sz w:val="28"/>
              </w:rPr>
              <w:t xml:space="preserve"> </w:t>
            </w:r>
            <w:r>
              <w:rPr>
                <w:b/>
                <w:color w:val="FF0000"/>
                <w:sz w:val="28"/>
              </w:rPr>
              <w:t>bóng</w:t>
            </w:r>
          </w:p>
        </w:tc>
        <w:tc>
          <w:tcPr>
            <w:tcW w:w="1253" w:type="dxa"/>
          </w:tcPr>
          <w:p w:rsidR="00875EFA" w:rsidRDefault="00F06CC7">
            <w:pPr>
              <w:pStyle w:val="TableParagraph"/>
              <w:spacing w:line="304" w:lineRule="exact"/>
              <w:ind w:right="470"/>
              <w:jc w:val="right"/>
              <w:rPr>
                <w:sz w:val="28"/>
              </w:rPr>
            </w:pPr>
            <w:r>
              <w:rPr>
                <w:sz w:val="28"/>
              </w:rPr>
              <w:t>15</w:t>
            </w:r>
          </w:p>
        </w:tc>
        <w:tc>
          <w:tcPr>
            <w:tcW w:w="7254" w:type="dxa"/>
          </w:tcPr>
          <w:p w:rsidR="00875EFA" w:rsidRDefault="00875EFA"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</w:tcPr>
          <w:p w:rsidR="00875EFA" w:rsidRDefault="00875EFA">
            <w:pPr>
              <w:pStyle w:val="TableParagraph"/>
              <w:rPr>
                <w:sz w:val="24"/>
              </w:rPr>
            </w:pPr>
          </w:p>
        </w:tc>
      </w:tr>
      <w:tr w:rsidR="00875EFA">
        <w:trPr>
          <w:trHeight w:val="2575"/>
        </w:trPr>
        <w:tc>
          <w:tcPr>
            <w:tcW w:w="852" w:type="dxa"/>
          </w:tcPr>
          <w:p w:rsidR="00875EFA" w:rsidRDefault="00875EFA">
            <w:pPr>
              <w:pStyle w:val="TableParagraph"/>
              <w:rPr>
                <w:b/>
                <w:sz w:val="30"/>
              </w:rPr>
            </w:pPr>
          </w:p>
          <w:p w:rsidR="00875EFA" w:rsidRDefault="00875EFA">
            <w:pPr>
              <w:pStyle w:val="TableParagraph"/>
              <w:rPr>
                <w:b/>
                <w:sz w:val="30"/>
              </w:rPr>
            </w:pPr>
          </w:p>
          <w:p w:rsidR="00875EFA" w:rsidRDefault="00875EFA">
            <w:pPr>
              <w:pStyle w:val="TableParagraph"/>
              <w:spacing w:before="8"/>
              <w:rPr>
                <w:b/>
                <w:sz w:val="37"/>
              </w:rPr>
            </w:pPr>
          </w:p>
          <w:p w:rsidR="00875EFA" w:rsidRDefault="00F06CC7">
            <w:pPr>
              <w:pStyle w:val="TableParagraph"/>
              <w:ind w:left="143" w:right="12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19</w:t>
            </w:r>
          </w:p>
        </w:tc>
        <w:tc>
          <w:tcPr>
            <w:tcW w:w="3514" w:type="dxa"/>
          </w:tcPr>
          <w:p w:rsidR="00875EFA" w:rsidRDefault="00F06CC7">
            <w:pPr>
              <w:pStyle w:val="TableParagraph"/>
              <w:ind w:left="107" w:right="130" w:firstLine="69"/>
              <w:rPr>
                <w:sz w:val="28"/>
              </w:rPr>
            </w:pPr>
            <w:r>
              <w:rPr>
                <w:sz w:val="28"/>
              </w:rPr>
              <w:t>Các động tác bổ trợ kỹ thuật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ném bóng: Cách cầm bóng,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tung và bắt bóng, hai tay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phối hợp tung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và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bắt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bóng.</w:t>
            </w:r>
          </w:p>
          <w:p w:rsidR="00875EFA" w:rsidRDefault="00F06CC7">
            <w:pPr>
              <w:pStyle w:val="TableParagraph"/>
              <w:spacing w:line="321" w:lineRule="exact"/>
              <w:ind w:left="107"/>
              <w:rPr>
                <w:sz w:val="28"/>
              </w:rPr>
            </w:pPr>
            <w:r>
              <w:rPr>
                <w:sz w:val="28"/>
              </w:rPr>
              <w:t>Trò chơi</w:t>
            </w:r>
          </w:p>
        </w:tc>
        <w:tc>
          <w:tcPr>
            <w:tcW w:w="1253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  <w:tc>
          <w:tcPr>
            <w:tcW w:w="7254" w:type="dxa"/>
          </w:tcPr>
          <w:p w:rsidR="00875EFA" w:rsidRDefault="00F06CC7">
            <w:pPr>
              <w:pStyle w:val="TableParagraph"/>
              <w:numPr>
                <w:ilvl w:val="0"/>
                <w:numId w:val="30"/>
              </w:numPr>
              <w:tabs>
                <w:tab w:val="left" w:pos="271"/>
              </w:tabs>
              <w:spacing w:line="315" w:lineRule="exact"/>
              <w:ind w:left="270"/>
              <w:jc w:val="both"/>
              <w:rPr>
                <w:sz w:val="28"/>
              </w:rPr>
            </w:pPr>
            <w:r>
              <w:rPr>
                <w:sz w:val="28"/>
              </w:rPr>
              <w:t>Thực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hiện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được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động tác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cầm,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tung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và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bắt bóng</w:t>
            </w:r>
          </w:p>
          <w:p w:rsidR="00875EFA" w:rsidRDefault="00F06CC7">
            <w:pPr>
              <w:pStyle w:val="TableParagraph"/>
              <w:numPr>
                <w:ilvl w:val="0"/>
                <w:numId w:val="30"/>
              </w:numPr>
              <w:tabs>
                <w:tab w:val="left" w:pos="298"/>
              </w:tabs>
              <w:ind w:right="98" w:firstLine="0"/>
              <w:jc w:val="both"/>
              <w:rPr>
                <w:sz w:val="28"/>
              </w:rPr>
            </w:pPr>
            <w:r>
              <w:rPr>
                <w:sz w:val="28"/>
              </w:rPr>
              <w:t>Biết lựa chọn và tham gia các hoạt động trò chơi vận động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phù hợp với yêu cầu, nội dung bài học nhằm phát triển tố chất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thể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lực.</w:t>
            </w:r>
          </w:p>
          <w:p w:rsidR="00875EFA" w:rsidRDefault="00F06CC7">
            <w:pPr>
              <w:pStyle w:val="TableParagraph"/>
              <w:numPr>
                <w:ilvl w:val="0"/>
                <w:numId w:val="30"/>
              </w:numPr>
              <w:tabs>
                <w:tab w:val="left" w:pos="274"/>
              </w:tabs>
              <w:spacing w:line="242" w:lineRule="auto"/>
              <w:ind w:right="102" w:firstLine="0"/>
              <w:jc w:val="both"/>
              <w:rPr>
                <w:sz w:val="28"/>
              </w:rPr>
            </w:pPr>
            <w:r>
              <w:rPr>
                <w:sz w:val="28"/>
              </w:rPr>
              <w:t>Biết điều chỉnh, sửa sai động tác thông qua nghe, quan sát và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tập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luyện.</w:t>
            </w:r>
          </w:p>
          <w:p w:rsidR="00875EFA" w:rsidRDefault="00F06CC7">
            <w:pPr>
              <w:pStyle w:val="TableParagraph"/>
              <w:numPr>
                <w:ilvl w:val="0"/>
                <w:numId w:val="30"/>
              </w:numPr>
              <w:tabs>
                <w:tab w:val="left" w:pos="271"/>
              </w:tabs>
              <w:spacing w:line="317" w:lineRule="exact"/>
              <w:ind w:left="270"/>
              <w:jc w:val="both"/>
              <w:rPr>
                <w:sz w:val="28"/>
              </w:rPr>
            </w:pPr>
            <w:r>
              <w:rPr>
                <w:sz w:val="28"/>
              </w:rPr>
              <w:t>Tự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giác,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tích cực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và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đoàn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kết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trong tập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luyện.</w:t>
            </w:r>
          </w:p>
        </w:tc>
        <w:tc>
          <w:tcPr>
            <w:tcW w:w="1843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</w:tr>
      <w:tr w:rsidR="00875EFA">
        <w:trPr>
          <w:trHeight w:val="1610"/>
        </w:trPr>
        <w:tc>
          <w:tcPr>
            <w:tcW w:w="852" w:type="dxa"/>
          </w:tcPr>
          <w:p w:rsidR="00875EFA" w:rsidRDefault="00875EFA">
            <w:pPr>
              <w:pStyle w:val="TableParagraph"/>
              <w:rPr>
                <w:b/>
                <w:sz w:val="30"/>
              </w:rPr>
            </w:pPr>
          </w:p>
          <w:p w:rsidR="00875EFA" w:rsidRDefault="00875EFA">
            <w:pPr>
              <w:pStyle w:val="TableParagraph"/>
              <w:spacing w:before="11"/>
              <w:rPr>
                <w:b/>
                <w:sz w:val="25"/>
              </w:rPr>
            </w:pPr>
          </w:p>
          <w:p w:rsidR="00875EFA" w:rsidRDefault="00F06CC7">
            <w:pPr>
              <w:pStyle w:val="TableParagraph"/>
              <w:ind w:left="143" w:right="12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20</w:t>
            </w:r>
          </w:p>
        </w:tc>
        <w:tc>
          <w:tcPr>
            <w:tcW w:w="3514" w:type="dxa"/>
          </w:tcPr>
          <w:p w:rsidR="00875EFA" w:rsidRDefault="00F06CC7">
            <w:pPr>
              <w:pStyle w:val="TableParagraph"/>
              <w:ind w:left="107" w:right="397" w:firstLine="69"/>
              <w:rPr>
                <w:sz w:val="28"/>
              </w:rPr>
            </w:pPr>
            <w:r>
              <w:rPr>
                <w:sz w:val="28"/>
              </w:rPr>
              <w:t>Ôn tâp: Cách cầm bóng,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tung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và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bắt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bóng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bằng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một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và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hai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tay.</w:t>
            </w:r>
          </w:p>
          <w:p w:rsidR="00875EFA" w:rsidRDefault="00F06CC7">
            <w:pPr>
              <w:pStyle w:val="TableParagraph"/>
              <w:spacing w:line="322" w:lineRule="exact"/>
              <w:ind w:left="107" w:right="203"/>
              <w:rPr>
                <w:sz w:val="28"/>
              </w:rPr>
            </w:pPr>
            <w:r>
              <w:rPr>
                <w:sz w:val="28"/>
              </w:rPr>
              <w:t>- Học mới: Hai tay phối hợp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tung và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bắt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bóng</w:t>
            </w:r>
          </w:p>
        </w:tc>
        <w:tc>
          <w:tcPr>
            <w:tcW w:w="1253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  <w:tc>
          <w:tcPr>
            <w:tcW w:w="7254" w:type="dxa"/>
          </w:tcPr>
          <w:p w:rsidR="00875EFA" w:rsidRDefault="00F06CC7">
            <w:pPr>
              <w:pStyle w:val="TableParagraph"/>
              <w:numPr>
                <w:ilvl w:val="0"/>
                <w:numId w:val="31"/>
              </w:numPr>
              <w:tabs>
                <w:tab w:val="left" w:pos="271"/>
              </w:tabs>
              <w:spacing w:line="315" w:lineRule="exact"/>
              <w:ind w:left="270"/>
              <w:jc w:val="both"/>
              <w:rPr>
                <w:sz w:val="28"/>
              </w:rPr>
            </w:pPr>
            <w:r>
              <w:rPr>
                <w:sz w:val="28"/>
              </w:rPr>
              <w:t>Thực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hiện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được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động tác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cầm,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tung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và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bắt bóng</w:t>
            </w:r>
          </w:p>
          <w:p w:rsidR="00875EFA" w:rsidRDefault="00F06CC7">
            <w:pPr>
              <w:pStyle w:val="TableParagraph"/>
              <w:numPr>
                <w:ilvl w:val="0"/>
                <w:numId w:val="31"/>
              </w:numPr>
              <w:tabs>
                <w:tab w:val="left" w:pos="298"/>
              </w:tabs>
              <w:ind w:right="99" w:firstLine="0"/>
              <w:jc w:val="both"/>
              <w:rPr>
                <w:sz w:val="28"/>
              </w:rPr>
            </w:pPr>
            <w:r>
              <w:rPr>
                <w:sz w:val="28"/>
              </w:rPr>
              <w:t>Biết lựa chọn và tham gia các hoạt động trò chơi vận động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phù hợp với yêu cầu, nội dung bài học nhằm phát triển tố chất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thể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lực.</w:t>
            </w:r>
          </w:p>
          <w:p w:rsidR="00875EFA" w:rsidRDefault="00F06CC7">
            <w:pPr>
              <w:pStyle w:val="TableParagraph"/>
              <w:numPr>
                <w:ilvl w:val="0"/>
                <w:numId w:val="31"/>
              </w:numPr>
              <w:tabs>
                <w:tab w:val="left" w:pos="274"/>
              </w:tabs>
              <w:spacing w:before="1" w:line="308" w:lineRule="exact"/>
              <w:ind w:left="273" w:hanging="167"/>
              <w:jc w:val="both"/>
              <w:rPr>
                <w:sz w:val="28"/>
              </w:rPr>
            </w:pPr>
            <w:r>
              <w:rPr>
                <w:sz w:val="28"/>
              </w:rPr>
              <w:t>Biết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điều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chỉnh, sửa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sai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động tác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thông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qua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nghe, quan sát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và</w:t>
            </w:r>
          </w:p>
        </w:tc>
        <w:tc>
          <w:tcPr>
            <w:tcW w:w="1843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</w:tr>
    </w:tbl>
    <w:p w:rsidR="00875EFA" w:rsidRDefault="00875EFA">
      <w:pPr>
        <w:rPr>
          <w:sz w:val="28"/>
        </w:rPr>
        <w:sectPr w:rsidR="00875EFA">
          <w:pgSz w:w="16850" w:h="11910" w:orient="landscape"/>
          <w:pgMar w:top="1100" w:right="420" w:bottom="280" w:left="820" w:header="720" w:footer="720" w:gutter="0"/>
          <w:cols w:space="720"/>
        </w:sectPr>
      </w:pPr>
    </w:p>
    <w:p w:rsidR="00875EFA" w:rsidRDefault="00875EFA">
      <w:pPr>
        <w:pStyle w:val="BodyText"/>
        <w:rPr>
          <w:b/>
          <w:sz w:val="2"/>
        </w:rPr>
      </w:pPr>
    </w:p>
    <w:tbl>
      <w:tblPr>
        <w:tblW w:w="0" w:type="auto"/>
        <w:tblInd w:w="7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2"/>
        <w:gridCol w:w="3514"/>
        <w:gridCol w:w="1253"/>
        <w:gridCol w:w="7254"/>
        <w:gridCol w:w="1843"/>
      </w:tblGrid>
      <w:tr w:rsidR="00875EFA">
        <w:trPr>
          <w:trHeight w:val="966"/>
        </w:trPr>
        <w:tc>
          <w:tcPr>
            <w:tcW w:w="852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  <w:tc>
          <w:tcPr>
            <w:tcW w:w="3514" w:type="dxa"/>
          </w:tcPr>
          <w:p w:rsidR="00875EFA" w:rsidRDefault="00F06CC7">
            <w:pPr>
              <w:pStyle w:val="TableParagraph"/>
              <w:ind w:left="107" w:right="289"/>
              <w:rPr>
                <w:sz w:val="28"/>
              </w:rPr>
            </w:pPr>
            <w:r>
              <w:rPr>
                <w:sz w:val="28"/>
              </w:rPr>
              <w:t>- Trò chơi phát triển sức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mạnh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của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tay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(Đội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nào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ném</w:t>
            </w:r>
          </w:p>
          <w:p w:rsidR="00875EFA" w:rsidRDefault="00F06CC7">
            <w:pPr>
              <w:pStyle w:val="TableParagraph"/>
              <w:spacing w:line="308" w:lineRule="exact"/>
              <w:ind w:left="107"/>
              <w:rPr>
                <w:sz w:val="28"/>
              </w:rPr>
            </w:pPr>
            <w:r>
              <w:rPr>
                <w:sz w:val="28"/>
              </w:rPr>
              <w:t>bóng xa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hơn)</w:t>
            </w:r>
          </w:p>
        </w:tc>
        <w:tc>
          <w:tcPr>
            <w:tcW w:w="1253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  <w:tc>
          <w:tcPr>
            <w:tcW w:w="7254" w:type="dxa"/>
          </w:tcPr>
          <w:p w:rsidR="00875EFA" w:rsidRDefault="00F06CC7">
            <w:pPr>
              <w:pStyle w:val="TableParagraph"/>
              <w:spacing w:line="317" w:lineRule="exact"/>
              <w:ind w:left="107"/>
              <w:rPr>
                <w:sz w:val="28"/>
              </w:rPr>
            </w:pPr>
            <w:r>
              <w:rPr>
                <w:sz w:val="28"/>
              </w:rPr>
              <w:t>tập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luyện.</w:t>
            </w:r>
          </w:p>
          <w:p w:rsidR="00875EFA" w:rsidRDefault="00F06CC7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Tự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giác,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tích cực và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đoàn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kết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trong tập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luyện.</w:t>
            </w:r>
          </w:p>
        </w:tc>
        <w:tc>
          <w:tcPr>
            <w:tcW w:w="1843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</w:tr>
      <w:tr w:rsidR="00875EFA">
        <w:trPr>
          <w:trHeight w:val="2253"/>
        </w:trPr>
        <w:tc>
          <w:tcPr>
            <w:tcW w:w="852" w:type="dxa"/>
          </w:tcPr>
          <w:p w:rsidR="00875EFA" w:rsidRDefault="00875EFA">
            <w:pPr>
              <w:pStyle w:val="TableParagraph"/>
              <w:rPr>
                <w:b/>
                <w:sz w:val="30"/>
              </w:rPr>
            </w:pPr>
          </w:p>
          <w:p w:rsidR="00875EFA" w:rsidRDefault="00875EFA">
            <w:pPr>
              <w:pStyle w:val="TableParagraph"/>
              <w:rPr>
                <w:b/>
                <w:sz w:val="30"/>
              </w:rPr>
            </w:pPr>
          </w:p>
          <w:p w:rsidR="00875EFA" w:rsidRDefault="00875EFA">
            <w:pPr>
              <w:pStyle w:val="TableParagraph"/>
              <w:spacing w:before="10"/>
              <w:rPr>
                <w:b/>
                <w:sz w:val="23"/>
              </w:rPr>
            </w:pPr>
          </w:p>
          <w:p w:rsidR="00875EFA" w:rsidRDefault="00F06CC7">
            <w:pPr>
              <w:pStyle w:val="TableParagraph"/>
              <w:spacing w:before="1"/>
              <w:ind w:left="143" w:right="12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21</w:t>
            </w:r>
          </w:p>
        </w:tc>
        <w:tc>
          <w:tcPr>
            <w:tcW w:w="3514" w:type="dxa"/>
          </w:tcPr>
          <w:p w:rsidR="00875EFA" w:rsidRDefault="00F06CC7">
            <w:pPr>
              <w:pStyle w:val="TableParagraph"/>
              <w:ind w:left="107" w:right="281"/>
              <w:rPr>
                <w:sz w:val="28"/>
              </w:rPr>
            </w:pPr>
            <w:r>
              <w:rPr>
                <w:sz w:val="28"/>
              </w:rPr>
              <w:t>Ôn tâp: Ôn một số động tác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bổ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trợ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đã học.</w:t>
            </w:r>
          </w:p>
          <w:p w:rsidR="00875EFA" w:rsidRDefault="00F06CC7">
            <w:pPr>
              <w:pStyle w:val="TableParagraph"/>
              <w:numPr>
                <w:ilvl w:val="0"/>
                <w:numId w:val="32"/>
              </w:numPr>
              <w:tabs>
                <w:tab w:val="left" w:pos="271"/>
              </w:tabs>
              <w:ind w:right="315" w:firstLine="0"/>
              <w:rPr>
                <w:sz w:val="28"/>
              </w:rPr>
            </w:pPr>
            <w:r>
              <w:rPr>
                <w:sz w:val="28"/>
              </w:rPr>
              <w:t>Học mới: Ném bóng bằng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một tay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trên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cao</w:t>
            </w:r>
          </w:p>
          <w:p w:rsidR="00875EFA" w:rsidRDefault="00F06CC7">
            <w:pPr>
              <w:pStyle w:val="TableParagraph"/>
              <w:numPr>
                <w:ilvl w:val="0"/>
                <w:numId w:val="32"/>
              </w:numPr>
              <w:tabs>
                <w:tab w:val="left" w:pos="271"/>
              </w:tabs>
              <w:spacing w:line="322" w:lineRule="exact"/>
              <w:ind w:right="290" w:firstLine="0"/>
              <w:rPr>
                <w:sz w:val="28"/>
              </w:rPr>
            </w:pPr>
            <w:r>
              <w:rPr>
                <w:sz w:val="28"/>
              </w:rPr>
              <w:t>Trò chơi phát triển sức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mạnh của tay( Đội nào ném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bóng xa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hơn)</w:t>
            </w:r>
          </w:p>
        </w:tc>
        <w:tc>
          <w:tcPr>
            <w:tcW w:w="1253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  <w:tc>
          <w:tcPr>
            <w:tcW w:w="7254" w:type="dxa"/>
          </w:tcPr>
          <w:p w:rsidR="00875EFA" w:rsidRDefault="00F06CC7">
            <w:pPr>
              <w:pStyle w:val="TableParagraph"/>
              <w:numPr>
                <w:ilvl w:val="0"/>
                <w:numId w:val="33"/>
              </w:numPr>
              <w:tabs>
                <w:tab w:val="left" w:pos="298"/>
              </w:tabs>
              <w:ind w:right="97" w:firstLine="0"/>
              <w:jc w:val="both"/>
              <w:rPr>
                <w:sz w:val="28"/>
              </w:rPr>
            </w:pPr>
            <w:r>
              <w:rPr>
                <w:sz w:val="28"/>
              </w:rPr>
              <w:t>Biết lựa chọn và tham gia các hoạt động trò chơi vận động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phù hợp với yêu cầu, nội dung bài học nhằm phát triển tố chất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thể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lực.</w:t>
            </w:r>
          </w:p>
          <w:p w:rsidR="00875EFA" w:rsidRDefault="00F06CC7">
            <w:pPr>
              <w:pStyle w:val="TableParagraph"/>
              <w:numPr>
                <w:ilvl w:val="0"/>
                <w:numId w:val="33"/>
              </w:numPr>
              <w:tabs>
                <w:tab w:val="left" w:pos="274"/>
              </w:tabs>
              <w:ind w:right="102" w:firstLine="0"/>
              <w:jc w:val="both"/>
              <w:rPr>
                <w:sz w:val="28"/>
              </w:rPr>
            </w:pPr>
            <w:r>
              <w:rPr>
                <w:sz w:val="28"/>
              </w:rPr>
              <w:t>Biết điều chỉnh, sửa sai động tác thông qua nghe, quan sát và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tập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luyện.</w:t>
            </w:r>
          </w:p>
          <w:p w:rsidR="00875EFA" w:rsidRDefault="00F06CC7">
            <w:pPr>
              <w:pStyle w:val="TableParagraph"/>
              <w:numPr>
                <w:ilvl w:val="0"/>
                <w:numId w:val="33"/>
              </w:numPr>
              <w:tabs>
                <w:tab w:val="left" w:pos="271"/>
              </w:tabs>
              <w:spacing w:line="321" w:lineRule="exact"/>
              <w:ind w:left="270" w:hanging="164"/>
              <w:jc w:val="both"/>
              <w:rPr>
                <w:sz w:val="28"/>
              </w:rPr>
            </w:pPr>
            <w:r>
              <w:rPr>
                <w:sz w:val="28"/>
              </w:rPr>
              <w:t>Tự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giác,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tích cực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và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đoàn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kết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trong tập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luyện.</w:t>
            </w:r>
          </w:p>
          <w:p w:rsidR="00875EFA" w:rsidRDefault="00F06CC7">
            <w:pPr>
              <w:pStyle w:val="TableParagraph"/>
              <w:numPr>
                <w:ilvl w:val="0"/>
                <w:numId w:val="33"/>
              </w:numPr>
              <w:tabs>
                <w:tab w:val="left" w:pos="271"/>
              </w:tabs>
              <w:spacing w:line="308" w:lineRule="exact"/>
              <w:ind w:left="270" w:hanging="164"/>
              <w:jc w:val="both"/>
              <w:rPr>
                <w:sz w:val="28"/>
              </w:rPr>
            </w:pPr>
            <w:r>
              <w:rPr>
                <w:sz w:val="28"/>
              </w:rPr>
              <w:t>Biết cách ném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bóng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một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tay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trên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cao</w:t>
            </w:r>
          </w:p>
        </w:tc>
        <w:tc>
          <w:tcPr>
            <w:tcW w:w="1843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</w:tr>
      <w:tr w:rsidR="00875EFA">
        <w:trPr>
          <w:trHeight w:val="2899"/>
        </w:trPr>
        <w:tc>
          <w:tcPr>
            <w:tcW w:w="852" w:type="dxa"/>
          </w:tcPr>
          <w:p w:rsidR="00875EFA" w:rsidRDefault="00875EFA">
            <w:pPr>
              <w:pStyle w:val="TableParagraph"/>
              <w:rPr>
                <w:b/>
                <w:sz w:val="30"/>
              </w:rPr>
            </w:pPr>
          </w:p>
          <w:p w:rsidR="00875EFA" w:rsidRDefault="00875EFA">
            <w:pPr>
              <w:pStyle w:val="TableParagraph"/>
              <w:rPr>
                <w:b/>
                <w:sz w:val="30"/>
              </w:rPr>
            </w:pPr>
          </w:p>
          <w:p w:rsidR="00875EFA" w:rsidRDefault="00875EFA">
            <w:pPr>
              <w:pStyle w:val="TableParagraph"/>
              <w:rPr>
                <w:b/>
                <w:sz w:val="30"/>
              </w:rPr>
            </w:pPr>
          </w:p>
          <w:p w:rsidR="00875EFA" w:rsidRDefault="00F06CC7">
            <w:pPr>
              <w:pStyle w:val="TableParagraph"/>
              <w:spacing w:before="251"/>
              <w:ind w:left="143" w:right="12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22</w:t>
            </w:r>
          </w:p>
        </w:tc>
        <w:tc>
          <w:tcPr>
            <w:tcW w:w="3514" w:type="dxa"/>
          </w:tcPr>
          <w:p w:rsidR="00875EFA" w:rsidRDefault="00F06CC7">
            <w:pPr>
              <w:pStyle w:val="TableParagraph"/>
              <w:ind w:left="107" w:right="337"/>
              <w:rPr>
                <w:sz w:val="28"/>
              </w:rPr>
            </w:pPr>
            <w:r>
              <w:rPr>
                <w:sz w:val="28"/>
              </w:rPr>
              <w:t>Ôn tâp : Cách cầm bóng,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tung và bắt bóng bằng một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và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hai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tay,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hai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tay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phối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hợp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tung và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bắt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bóng</w:t>
            </w:r>
          </w:p>
          <w:p w:rsidR="00875EFA" w:rsidRDefault="00F06CC7">
            <w:pPr>
              <w:pStyle w:val="TableParagraph"/>
              <w:ind w:left="107" w:right="433"/>
              <w:rPr>
                <w:sz w:val="28"/>
              </w:rPr>
            </w:pPr>
            <w:r>
              <w:rPr>
                <w:sz w:val="28"/>
              </w:rPr>
              <w:t>- Học mới: Kĩ thuật ra sức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cuối cùng</w:t>
            </w:r>
          </w:p>
          <w:p w:rsidR="00875EFA" w:rsidRDefault="00F06CC7">
            <w:pPr>
              <w:pStyle w:val="TableParagraph"/>
              <w:spacing w:line="242" w:lineRule="auto"/>
              <w:ind w:left="107" w:right="740"/>
              <w:rPr>
                <w:sz w:val="28"/>
              </w:rPr>
            </w:pPr>
            <w:r>
              <w:rPr>
                <w:sz w:val="28"/>
              </w:rPr>
              <w:t>-Trò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chơi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phát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triển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sức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mạnh tay-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ngực</w:t>
            </w:r>
          </w:p>
        </w:tc>
        <w:tc>
          <w:tcPr>
            <w:tcW w:w="1253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  <w:tc>
          <w:tcPr>
            <w:tcW w:w="7254" w:type="dxa"/>
          </w:tcPr>
          <w:p w:rsidR="00875EFA" w:rsidRDefault="00F06CC7">
            <w:pPr>
              <w:pStyle w:val="TableParagraph"/>
              <w:numPr>
                <w:ilvl w:val="0"/>
                <w:numId w:val="34"/>
              </w:numPr>
              <w:tabs>
                <w:tab w:val="left" w:pos="298"/>
              </w:tabs>
              <w:ind w:right="101" w:firstLine="0"/>
              <w:jc w:val="both"/>
              <w:rPr>
                <w:sz w:val="28"/>
              </w:rPr>
            </w:pPr>
            <w:r>
              <w:rPr>
                <w:sz w:val="28"/>
              </w:rPr>
              <w:t>Biết lựa chọn và tham gia các hoạt động trò chơi vận động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phù hợp với yêu cầu, nội dung bài học nhằm phát triển tố chất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thể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lực.</w:t>
            </w:r>
          </w:p>
          <w:p w:rsidR="00875EFA" w:rsidRDefault="00F06CC7">
            <w:pPr>
              <w:pStyle w:val="TableParagraph"/>
              <w:numPr>
                <w:ilvl w:val="0"/>
                <w:numId w:val="34"/>
              </w:numPr>
              <w:tabs>
                <w:tab w:val="left" w:pos="324"/>
              </w:tabs>
              <w:ind w:right="104" w:firstLine="0"/>
              <w:rPr>
                <w:sz w:val="28"/>
              </w:rPr>
            </w:pPr>
            <w:r>
              <w:rPr>
                <w:sz w:val="28"/>
              </w:rPr>
              <w:t>Thực</w:t>
            </w:r>
            <w:r>
              <w:rPr>
                <w:spacing w:val="47"/>
                <w:sz w:val="28"/>
              </w:rPr>
              <w:t xml:space="preserve"> </w:t>
            </w:r>
            <w:r>
              <w:rPr>
                <w:sz w:val="28"/>
              </w:rPr>
              <w:t>hiện</w:t>
            </w:r>
            <w:r>
              <w:rPr>
                <w:spacing w:val="48"/>
                <w:sz w:val="28"/>
              </w:rPr>
              <w:t xml:space="preserve"> </w:t>
            </w:r>
            <w:r>
              <w:rPr>
                <w:sz w:val="28"/>
              </w:rPr>
              <w:t>được</w:t>
            </w:r>
            <w:r>
              <w:rPr>
                <w:spacing w:val="49"/>
                <w:sz w:val="28"/>
              </w:rPr>
              <w:t xml:space="preserve"> </w:t>
            </w:r>
            <w:r>
              <w:rPr>
                <w:sz w:val="28"/>
              </w:rPr>
              <w:t>giai</w:t>
            </w:r>
            <w:r>
              <w:rPr>
                <w:spacing w:val="48"/>
                <w:sz w:val="28"/>
              </w:rPr>
              <w:t xml:space="preserve"> </w:t>
            </w:r>
            <w:r>
              <w:rPr>
                <w:sz w:val="28"/>
              </w:rPr>
              <w:t>đoạn</w:t>
            </w:r>
            <w:r>
              <w:rPr>
                <w:spacing w:val="49"/>
                <w:sz w:val="28"/>
              </w:rPr>
              <w:t xml:space="preserve"> </w:t>
            </w:r>
            <w:r>
              <w:rPr>
                <w:sz w:val="28"/>
              </w:rPr>
              <w:t>ra</w:t>
            </w:r>
            <w:r>
              <w:rPr>
                <w:spacing w:val="47"/>
                <w:sz w:val="28"/>
              </w:rPr>
              <w:t xml:space="preserve"> </w:t>
            </w:r>
            <w:r>
              <w:rPr>
                <w:sz w:val="28"/>
              </w:rPr>
              <w:t>sức</w:t>
            </w:r>
            <w:r>
              <w:rPr>
                <w:spacing w:val="51"/>
                <w:sz w:val="28"/>
              </w:rPr>
              <w:t xml:space="preserve"> </w:t>
            </w:r>
            <w:r>
              <w:rPr>
                <w:sz w:val="28"/>
              </w:rPr>
              <w:t>cuối</w:t>
            </w:r>
            <w:r>
              <w:rPr>
                <w:spacing w:val="48"/>
                <w:sz w:val="28"/>
              </w:rPr>
              <w:t xml:space="preserve"> </w:t>
            </w:r>
            <w:r>
              <w:rPr>
                <w:sz w:val="28"/>
              </w:rPr>
              <w:t>cùng</w:t>
            </w:r>
            <w:r>
              <w:rPr>
                <w:spacing w:val="49"/>
                <w:sz w:val="28"/>
              </w:rPr>
              <w:t xml:space="preserve"> </w:t>
            </w:r>
            <w:r>
              <w:rPr>
                <w:sz w:val="28"/>
              </w:rPr>
              <w:t>và</w:t>
            </w:r>
            <w:r>
              <w:rPr>
                <w:spacing w:val="47"/>
                <w:sz w:val="28"/>
              </w:rPr>
              <w:t xml:space="preserve"> </w:t>
            </w:r>
            <w:r>
              <w:rPr>
                <w:sz w:val="28"/>
              </w:rPr>
              <w:t>giữ</w:t>
            </w:r>
            <w:r>
              <w:rPr>
                <w:spacing w:val="50"/>
                <w:sz w:val="28"/>
              </w:rPr>
              <w:t xml:space="preserve"> </w:t>
            </w:r>
            <w:r>
              <w:rPr>
                <w:sz w:val="28"/>
              </w:rPr>
              <w:t>thăng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bằng,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giai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đoạn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chạy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đà,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kĩ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thuật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ném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bóng.</w:t>
            </w:r>
          </w:p>
          <w:p w:rsidR="00875EFA" w:rsidRDefault="00F06CC7">
            <w:pPr>
              <w:pStyle w:val="TableParagraph"/>
              <w:numPr>
                <w:ilvl w:val="0"/>
                <w:numId w:val="34"/>
              </w:numPr>
              <w:tabs>
                <w:tab w:val="left" w:pos="274"/>
              </w:tabs>
              <w:ind w:right="102" w:firstLine="0"/>
              <w:rPr>
                <w:sz w:val="28"/>
              </w:rPr>
            </w:pPr>
            <w:r>
              <w:rPr>
                <w:sz w:val="28"/>
              </w:rPr>
              <w:t>Biết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điều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chỉnh, sửa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sai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động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tác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thông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qua nghe, quan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sát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và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tập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luyện.</w:t>
            </w:r>
          </w:p>
          <w:p w:rsidR="00875EFA" w:rsidRDefault="00F06CC7">
            <w:pPr>
              <w:pStyle w:val="TableParagraph"/>
              <w:numPr>
                <w:ilvl w:val="0"/>
                <w:numId w:val="34"/>
              </w:numPr>
              <w:tabs>
                <w:tab w:val="left" w:pos="271"/>
              </w:tabs>
              <w:ind w:left="270" w:hanging="164"/>
              <w:rPr>
                <w:sz w:val="28"/>
              </w:rPr>
            </w:pPr>
            <w:r>
              <w:rPr>
                <w:sz w:val="28"/>
              </w:rPr>
              <w:t>Tự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giác,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tích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cực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và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đoàn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kết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trong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tập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luyện.</w:t>
            </w:r>
          </w:p>
        </w:tc>
        <w:tc>
          <w:tcPr>
            <w:tcW w:w="1843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</w:tr>
      <w:tr w:rsidR="00875EFA">
        <w:trPr>
          <w:trHeight w:val="2899"/>
        </w:trPr>
        <w:tc>
          <w:tcPr>
            <w:tcW w:w="852" w:type="dxa"/>
          </w:tcPr>
          <w:p w:rsidR="00875EFA" w:rsidRDefault="00875EFA">
            <w:pPr>
              <w:pStyle w:val="TableParagraph"/>
              <w:rPr>
                <w:b/>
                <w:sz w:val="30"/>
              </w:rPr>
            </w:pPr>
          </w:p>
          <w:p w:rsidR="00875EFA" w:rsidRDefault="00875EFA">
            <w:pPr>
              <w:pStyle w:val="TableParagraph"/>
              <w:rPr>
                <w:b/>
                <w:sz w:val="30"/>
              </w:rPr>
            </w:pPr>
          </w:p>
          <w:p w:rsidR="00875EFA" w:rsidRDefault="00875EFA">
            <w:pPr>
              <w:pStyle w:val="TableParagraph"/>
              <w:rPr>
                <w:b/>
                <w:sz w:val="30"/>
              </w:rPr>
            </w:pPr>
          </w:p>
          <w:p w:rsidR="00875EFA" w:rsidRDefault="00F06CC7">
            <w:pPr>
              <w:pStyle w:val="TableParagraph"/>
              <w:spacing w:before="252"/>
              <w:ind w:left="143" w:right="12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23</w:t>
            </w:r>
          </w:p>
        </w:tc>
        <w:tc>
          <w:tcPr>
            <w:tcW w:w="3514" w:type="dxa"/>
          </w:tcPr>
          <w:p w:rsidR="00875EFA" w:rsidRDefault="00F06CC7">
            <w:pPr>
              <w:pStyle w:val="TableParagraph"/>
              <w:ind w:left="107" w:right="281"/>
              <w:rPr>
                <w:sz w:val="28"/>
              </w:rPr>
            </w:pPr>
            <w:r>
              <w:rPr>
                <w:sz w:val="28"/>
              </w:rPr>
              <w:t>Ôn tâp: Ôn một số động tác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bổ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trợ ( GV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tự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chọn)</w:t>
            </w:r>
          </w:p>
          <w:p w:rsidR="00875EFA" w:rsidRDefault="00F06CC7">
            <w:pPr>
              <w:pStyle w:val="TableParagraph"/>
              <w:spacing w:line="321" w:lineRule="exact"/>
              <w:ind w:left="107"/>
              <w:rPr>
                <w:sz w:val="28"/>
              </w:rPr>
            </w:pPr>
            <w:r>
              <w:rPr>
                <w:sz w:val="28"/>
              </w:rPr>
              <w:t>-Kĩ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thuật ra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sức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cuối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cùng</w:t>
            </w:r>
          </w:p>
          <w:p w:rsidR="00875EFA" w:rsidRDefault="00F06CC7">
            <w:pPr>
              <w:pStyle w:val="TableParagraph"/>
              <w:spacing w:line="322" w:lineRule="exact"/>
              <w:ind w:left="107"/>
              <w:rPr>
                <w:sz w:val="28"/>
              </w:rPr>
            </w:pPr>
            <w:r>
              <w:rPr>
                <w:sz w:val="28"/>
              </w:rPr>
              <w:t>-Trò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chơi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phát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triển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sức</w:t>
            </w:r>
          </w:p>
          <w:p w:rsidR="00875EFA" w:rsidRDefault="00F06CC7">
            <w:pPr>
              <w:pStyle w:val="TableParagraph"/>
              <w:ind w:left="107" w:right="204"/>
              <w:rPr>
                <w:sz w:val="28"/>
              </w:rPr>
            </w:pPr>
            <w:r>
              <w:rPr>
                <w:sz w:val="28"/>
              </w:rPr>
              <w:t>mạnh của tay ( Đội nào ném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bóng xa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hơn)</w:t>
            </w:r>
          </w:p>
        </w:tc>
        <w:tc>
          <w:tcPr>
            <w:tcW w:w="1253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  <w:tc>
          <w:tcPr>
            <w:tcW w:w="7254" w:type="dxa"/>
          </w:tcPr>
          <w:p w:rsidR="00875EFA" w:rsidRDefault="00F06CC7">
            <w:pPr>
              <w:pStyle w:val="TableParagraph"/>
              <w:numPr>
                <w:ilvl w:val="0"/>
                <w:numId w:val="35"/>
              </w:numPr>
              <w:tabs>
                <w:tab w:val="left" w:pos="298"/>
              </w:tabs>
              <w:ind w:right="100" w:firstLine="0"/>
              <w:jc w:val="both"/>
              <w:rPr>
                <w:sz w:val="28"/>
              </w:rPr>
            </w:pPr>
            <w:r>
              <w:rPr>
                <w:sz w:val="28"/>
              </w:rPr>
              <w:t>Biết lựa chọn và tham gia các hoạt động trò chơi vận động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phù hợp với yêu cầu, nội dung bài học nhằm phát triển tố chất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thể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lực.</w:t>
            </w:r>
          </w:p>
          <w:p w:rsidR="00875EFA" w:rsidRDefault="00F06CC7">
            <w:pPr>
              <w:pStyle w:val="TableParagraph"/>
              <w:numPr>
                <w:ilvl w:val="0"/>
                <w:numId w:val="35"/>
              </w:numPr>
              <w:tabs>
                <w:tab w:val="left" w:pos="324"/>
              </w:tabs>
              <w:ind w:right="104" w:firstLine="0"/>
              <w:rPr>
                <w:sz w:val="28"/>
              </w:rPr>
            </w:pPr>
            <w:r>
              <w:rPr>
                <w:sz w:val="28"/>
              </w:rPr>
              <w:t>Thực</w:t>
            </w:r>
            <w:r>
              <w:rPr>
                <w:spacing w:val="47"/>
                <w:sz w:val="28"/>
              </w:rPr>
              <w:t xml:space="preserve"> </w:t>
            </w:r>
            <w:r>
              <w:rPr>
                <w:sz w:val="28"/>
              </w:rPr>
              <w:t>hiện</w:t>
            </w:r>
            <w:r>
              <w:rPr>
                <w:spacing w:val="48"/>
                <w:sz w:val="28"/>
              </w:rPr>
              <w:t xml:space="preserve"> </w:t>
            </w:r>
            <w:r>
              <w:rPr>
                <w:sz w:val="28"/>
              </w:rPr>
              <w:t>được</w:t>
            </w:r>
            <w:r>
              <w:rPr>
                <w:spacing w:val="49"/>
                <w:sz w:val="28"/>
              </w:rPr>
              <w:t xml:space="preserve"> </w:t>
            </w:r>
            <w:r>
              <w:rPr>
                <w:sz w:val="28"/>
              </w:rPr>
              <w:t>giai</w:t>
            </w:r>
            <w:r>
              <w:rPr>
                <w:spacing w:val="48"/>
                <w:sz w:val="28"/>
              </w:rPr>
              <w:t xml:space="preserve"> </w:t>
            </w:r>
            <w:r>
              <w:rPr>
                <w:sz w:val="28"/>
              </w:rPr>
              <w:t>đoạn</w:t>
            </w:r>
            <w:r>
              <w:rPr>
                <w:spacing w:val="49"/>
                <w:sz w:val="28"/>
              </w:rPr>
              <w:t xml:space="preserve"> </w:t>
            </w:r>
            <w:r>
              <w:rPr>
                <w:sz w:val="28"/>
              </w:rPr>
              <w:t>ra</w:t>
            </w:r>
            <w:r>
              <w:rPr>
                <w:spacing w:val="47"/>
                <w:sz w:val="28"/>
              </w:rPr>
              <w:t xml:space="preserve"> </w:t>
            </w:r>
            <w:r>
              <w:rPr>
                <w:sz w:val="28"/>
              </w:rPr>
              <w:t>sức</w:t>
            </w:r>
            <w:r>
              <w:rPr>
                <w:spacing w:val="51"/>
                <w:sz w:val="28"/>
              </w:rPr>
              <w:t xml:space="preserve"> </w:t>
            </w:r>
            <w:r>
              <w:rPr>
                <w:sz w:val="28"/>
              </w:rPr>
              <w:t>cuối</w:t>
            </w:r>
            <w:r>
              <w:rPr>
                <w:spacing w:val="48"/>
                <w:sz w:val="28"/>
              </w:rPr>
              <w:t xml:space="preserve"> </w:t>
            </w:r>
            <w:r>
              <w:rPr>
                <w:sz w:val="28"/>
              </w:rPr>
              <w:t>cùng</w:t>
            </w:r>
            <w:r>
              <w:rPr>
                <w:spacing w:val="49"/>
                <w:sz w:val="28"/>
              </w:rPr>
              <w:t xml:space="preserve"> </w:t>
            </w:r>
            <w:r>
              <w:rPr>
                <w:sz w:val="28"/>
              </w:rPr>
              <w:t>và</w:t>
            </w:r>
            <w:r>
              <w:rPr>
                <w:spacing w:val="47"/>
                <w:sz w:val="28"/>
              </w:rPr>
              <w:t xml:space="preserve"> </w:t>
            </w:r>
            <w:r>
              <w:rPr>
                <w:sz w:val="28"/>
              </w:rPr>
              <w:t>giữ</w:t>
            </w:r>
            <w:r>
              <w:rPr>
                <w:spacing w:val="50"/>
                <w:sz w:val="28"/>
              </w:rPr>
              <w:t xml:space="preserve"> </w:t>
            </w:r>
            <w:r>
              <w:rPr>
                <w:sz w:val="28"/>
              </w:rPr>
              <w:t>thăng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bằng,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giai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đoạn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chạy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đà,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kĩ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thuật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ném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bóng.</w:t>
            </w:r>
          </w:p>
          <w:p w:rsidR="00875EFA" w:rsidRDefault="00F06CC7">
            <w:pPr>
              <w:pStyle w:val="TableParagraph"/>
              <w:numPr>
                <w:ilvl w:val="0"/>
                <w:numId w:val="35"/>
              </w:numPr>
              <w:tabs>
                <w:tab w:val="left" w:pos="274"/>
              </w:tabs>
              <w:ind w:right="102" w:firstLine="0"/>
              <w:rPr>
                <w:sz w:val="28"/>
              </w:rPr>
            </w:pPr>
            <w:r>
              <w:rPr>
                <w:sz w:val="28"/>
              </w:rPr>
              <w:t>Biết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điều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chỉnh, sửa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sai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động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tác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thông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qua nghe, quan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sát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và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tập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luyện.</w:t>
            </w:r>
          </w:p>
          <w:p w:rsidR="00875EFA" w:rsidRDefault="00F06CC7">
            <w:pPr>
              <w:pStyle w:val="TableParagraph"/>
              <w:numPr>
                <w:ilvl w:val="0"/>
                <w:numId w:val="35"/>
              </w:numPr>
              <w:tabs>
                <w:tab w:val="left" w:pos="271"/>
              </w:tabs>
              <w:spacing w:line="322" w:lineRule="exact"/>
              <w:ind w:left="270" w:hanging="164"/>
              <w:rPr>
                <w:sz w:val="28"/>
              </w:rPr>
            </w:pPr>
            <w:r>
              <w:rPr>
                <w:sz w:val="28"/>
              </w:rPr>
              <w:t>Tự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giác,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tích cực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và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đoàn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kết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trong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tập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luyện.</w:t>
            </w:r>
          </w:p>
        </w:tc>
        <w:tc>
          <w:tcPr>
            <w:tcW w:w="1843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</w:tr>
      <w:tr w:rsidR="00875EFA">
        <w:trPr>
          <w:trHeight w:val="321"/>
        </w:trPr>
        <w:tc>
          <w:tcPr>
            <w:tcW w:w="852" w:type="dxa"/>
          </w:tcPr>
          <w:p w:rsidR="00875EFA" w:rsidRDefault="00F06CC7">
            <w:pPr>
              <w:pStyle w:val="TableParagraph"/>
              <w:spacing w:line="301" w:lineRule="exact"/>
              <w:ind w:left="143" w:right="12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24</w:t>
            </w:r>
          </w:p>
        </w:tc>
        <w:tc>
          <w:tcPr>
            <w:tcW w:w="3514" w:type="dxa"/>
          </w:tcPr>
          <w:p w:rsidR="00875EFA" w:rsidRDefault="00F06CC7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Ôn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tâp: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Ôn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một số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động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tác</w:t>
            </w:r>
          </w:p>
        </w:tc>
        <w:tc>
          <w:tcPr>
            <w:tcW w:w="1253" w:type="dxa"/>
          </w:tcPr>
          <w:p w:rsidR="00875EFA" w:rsidRDefault="00875EFA">
            <w:pPr>
              <w:pStyle w:val="TableParagraph"/>
              <w:rPr>
                <w:sz w:val="24"/>
              </w:rPr>
            </w:pPr>
          </w:p>
        </w:tc>
        <w:tc>
          <w:tcPr>
            <w:tcW w:w="7254" w:type="dxa"/>
          </w:tcPr>
          <w:p w:rsidR="00875EFA" w:rsidRDefault="00F06CC7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24"/>
                <w:sz w:val="28"/>
              </w:rPr>
              <w:t xml:space="preserve"> </w:t>
            </w:r>
            <w:r>
              <w:rPr>
                <w:sz w:val="28"/>
              </w:rPr>
              <w:t>Biết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lựa</w:t>
            </w:r>
            <w:r>
              <w:rPr>
                <w:spacing w:val="21"/>
                <w:sz w:val="28"/>
              </w:rPr>
              <w:t xml:space="preserve"> </w:t>
            </w:r>
            <w:r>
              <w:rPr>
                <w:sz w:val="28"/>
              </w:rPr>
              <w:t>chọn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và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tham</w:t>
            </w:r>
            <w:r>
              <w:rPr>
                <w:spacing w:val="19"/>
                <w:sz w:val="28"/>
              </w:rPr>
              <w:t xml:space="preserve"> </w:t>
            </w:r>
            <w:r>
              <w:rPr>
                <w:sz w:val="28"/>
              </w:rPr>
              <w:t>gia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các</w:t>
            </w:r>
            <w:r>
              <w:rPr>
                <w:spacing w:val="19"/>
                <w:sz w:val="28"/>
              </w:rPr>
              <w:t xml:space="preserve"> </w:t>
            </w:r>
            <w:r>
              <w:rPr>
                <w:sz w:val="28"/>
              </w:rPr>
              <w:t>hoạt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động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trò</w:t>
            </w:r>
            <w:r>
              <w:rPr>
                <w:spacing w:val="24"/>
                <w:sz w:val="28"/>
              </w:rPr>
              <w:t xml:space="preserve"> </w:t>
            </w:r>
            <w:r>
              <w:rPr>
                <w:sz w:val="28"/>
              </w:rPr>
              <w:t>chơi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vận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động</w:t>
            </w:r>
          </w:p>
        </w:tc>
        <w:tc>
          <w:tcPr>
            <w:tcW w:w="1843" w:type="dxa"/>
          </w:tcPr>
          <w:p w:rsidR="00875EFA" w:rsidRDefault="00875EFA">
            <w:pPr>
              <w:pStyle w:val="TableParagraph"/>
              <w:rPr>
                <w:sz w:val="24"/>
              </w:rPr>
            </w:pPr>
          </w:p>
        </w:tc>
      </w:tr>
    </w:tbl>
    <w:p w:rsidR="00875EFA" w:rsidRDefault="00875EFA">
      <w:pPr>
        <w:rPr>
          <w:sz w:val="24"/>
        </w:rPr>
        <w:sectPr w:rsidR="00875EFA">
          <w:pgSz w:w="16850" w:h="11910" w:orient="landscape"/>
          <w:pgMar w:top="1100" w:right="420" w:bottom="280" w:left="820" w:header="720" w:footer="720" w:gutter="0"/>
          <w:cols w:space="720"/>
        </w:sectPr>
      </w:pPr>
    </w:p>
    <w:p w:rsidR="00875EFA" w:rsidRDefault="00875EFA">
      <w:pPr>
        <w:pStyle w:val="BodyText"/>
        <w:rPr>
          <w:b/>
          <w:sz w:val="2"/>
        </w:rPr>
      </w:pPr>
    </w:p>
    <w:tbl>
      <w:tblPr>
        <w:tblW w:w="0" w:type="auto"/>
        <w:tblInd w:w="7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2"/>
        <w:gridCol w:w="3514"/>
        <w:gridCol w:w="1253"/>
        <w:gridCol w:w="7254"/>
        <w:gridCol w:w="1843"/>
      </w:tblGrid>
      <w:tr w:rsidR="00875EFA">
        <w:trPr>
          <w:trHeight w:val="2577"/>
        </w:trPr>
        <w:tc>
          <w:tcPr>
            <w:tcW w:w="852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  <w:tc>
          <w:tcPr>
            <w:tcW w:w="3514" w:type="dxa"/>
          </w:tcPr>
          <w:p w:rsidR="00875EFA" w:rsidRDefault="00F06CC7">
            <w:pPr>
              <w:pStyle w:val="TableParagraph"/>
              <w:ind w:left="107" w:right="433"/>
              <w:rPr>
                <w:sz w:val="28"/>
              </w:rPr>
            </w:pPr>
            <w:r>
              <w:rPr>
                <w:sz w:val="28"/>
              </w:rPr>
              <w:t>bổ trợ,Kĩ thuật ra sức cuối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cùng</w:t>
            </w:r>
          </w:p>
          <w:p w:rsidR="00875EFA" w:rsidRDefault="00F06CC7">
            <w:pPr>
              <w:pStyle w:val="TableParagraph"/>
              <w:spacing w:line="321" w:lineRule="exact"/>
              <w:ind w:left="107"/>
              <w:rPr>
                <w:sz w:val="28"/>
              </w:rPr>
            </w:pPr>
            <w:r>
              <w:rPr>
                <w:sz w:val="28"/>
              </w:rPr>
              <w:t>-Học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mới: Giữ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thăng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bằng</w:t>
            </w:r>
          </w:p>
          <w:p w:rsidR="00875EFA" w:rsidRDefault="00F06CC7">
            <w:pPr>
              <w:pStyle w:val="TableParagraph"/>
              <w:ind w:left="107" w:right="740"/>
              <w:rPr>
                <w:sz w:val="28"/>
              </w:rPr>
            </w:pPr>
            <w:r>
              <w:rPr>
                <w:sz w:val="28"/>
              </w:rPr>
              <w:t>-Trò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chơi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phát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triển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sức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mạnh tay-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ngực</w:t>
            </w:r>
          </w:p>
        </w:tc>
        <w:tc>
          <w:tcPr>
            <w:tcW w:w="1253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  <w:tc>
          <w:tcPr>
            <w:tcW w:w="7254" w:type="dxa"/>
          </w:tcPr>
          <w:p w:rsidR="00875EFA" w:rsidRDefault="00F06CC7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phù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hợp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với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yêu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cầu,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nội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dung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bài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học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nhằm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phát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triển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tố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chất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thể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lực.</w:t>
            </w:r>
          </w:p>
          <w:p w:rsidR="00875EFA" w:rsidRDefault="00F06CC7">
            <w:pPr>
              <w:pStyle w:val="TableParagraph"/>
              <w:numPr>
                <w:ilvl w:val="0"/>
                <w:numId w:val="36"/>
              </w:numPr>
              <w:tabs>
                <w:tab w:val="left" w:pos="324"/>
              </w:tabs>
              <w:ind w:right="104" w:firstLine="0"/>
              <w:rPr>
                <w:sz w:val="28"/>
              </w:rPr>
            </w:pPr>
            <w:r>
              <w:rPr>
                <w:sz w:val="28"/>
              </w:rPr>
              <w:t>Thực</w:t>
            </w:r>
            <w:r>
              <w:rPr>
                <w:spacing w:val="47"/>
                <w:sz w:val="28"/>
              </w:rPr>
              <w:t xml:space="preserve"> </w:t>
            </w:r>
            <w:r>
              <w:rPr>
                <w:sz w:val="28"/>
              </w:rPr>
              <w:t>hiện</w:t>
            </w:r>
            <w:r>
              <w:rPr>
                <w:spacing w:val="48"/>
                <w:sz w:val="28"/>
              </w:rPr>
              <w:t xml:space="preserve"> </w:t>
            </w:r>
            <w:r>
              <w:rPr>
                <w:sz w:val="28"/>
              </w:rPr>
              <w:t>được</w:t>
            </w:r>
            <w:r>
              <w:rPr>
                <w:spacing w:val="49"/>
                <w:sz w:val="28"/>
              </w:rPr>
              <w:t xml:space="preserve"> </w:t>
            </w:r>
            <w:r>
              <w:rPr>
                <w:sz w:val="28"/>
              </w:rPr>
              <w:t>giai</w:t>
            </w:r>
            <w:r>
              <w:rPr>
                <w:spacing w:val="48"/>
                <w:sz w:val="28"/>
              </w:rPr>
              <w:t xml:space="preserve"> </w:t>
            </w:r>
            <w:r>
              <w:rPr>
                <w:sz w:val="28"/>
              </w:rPr>
              <w:t>đoạn</w:t>
            </w:r>
            <w:r>
              <w:rPr>
                <w:spacing w:val="49"/>
                <w:sz w:val="28"/>
              </w:rPr>
              <w:t xml:space="preserve"> </w:t>
            </w:r>
            <w:r>
              <w:rPr>
                <w:sz w:val="28"/>
              </w:rPr>
              <w:t>ra</w:t>
            </w:r>
            <w:r>
              <w:rPr>
                <w:spacing w:val="47"/>
                <w:sz w:val="28"/>
              </w:rPr>
              <w:t xml:space="preserve"> </w:t>
            </w:r>
            <w:r>
              <w:rPr>
                <w:sz w:val="28"/>
              </w:rPr>
              <w:t>sức</w:t>
            </w:r>
            <w:r>
              <w:rPr>
                <w:spacing w:val="51"/>
                <w:sz w:val="28"/>
              </w:rPr>
              <w:t xml:space="preserve"> </w:t>
            </w:r>
            <w:r>
              <w:rPr>
                <w:sz w:val="28"/>
              </w:rPr>
              <w:t>cuối</w:t>
            </w:r>
            <w:r>
              <w:rPr>
                <w:spacing w:val="48"/>
                <w:sz w:val="28"/>
              </w:rPr>
              <w:t xml:space="preserve"> </w:t>
            </w:r>
            <w:r>
              <w:rPr>
                <w:sz w:val="28"/>
              </w:rPr>
              <w:t>cùng</w:t>
            </w:r>
            <w:r>
              <w:rPr>
                <w:spacing w:val="49"/>
                <w:sz w:val="28"/>
              </w:rPr>
              <w:t xml:space="preserve"> </w:t>
            </w:r>
            <w:r>
              <w:rPr>
                <w:sz w:val="28"/>
              </w:rPr>
              <w:t>và</w:t>
            </w:r>
            <w:r>
              <w:rPr>
                <w:spacing w:val="47"/>
                <w:sz w:val="28"/>
              </w:rPr>
              <w:t xml:space="preserve"> </w:t>
            </w:r>
            <w:r>
              <w:rPr>
                <w:sz w:val="28"/>
              </w:rPr>
              <w:t>giữ</w:t>
            </w:r>
            <w:r>
              <w:rPr>
                <w:spacing w:val="50"/>
                <w:sz w:val="28"/>
              </w:rPr>
              <w:t xml:space="preserve"> </w:t>
            </w:r>
            <w:r>
              <w:rPr>
                <w:sz w:val="28"/>
              </w:rPr>
              <w:t>thăng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bằng,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giai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đoạn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chạy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đà,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kĩ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thuật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ném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bóng.</w:t>
            </w:r>
          </w:p>
          <w:p w:rsidR="00875EFA" w:rsidRDefault="00F06CC7">
            <w:pPr>
              <w:pStyle w:val="TableParagraph"/>
              <w:numPr>
                <w:ilvl w:val="0"/>
                <w:numId w:val="36"/>
              </w:numPr>
              <w:tabs>
                <w:tab w:val="left" w:pos="274"/>
              </w:tabs>
              <w:ind w:right="102" w:firstLine="0"/>
              <w:rPr>
                <w:sz w:val="28"/>
              </w:rPr>
            </w:pPr>
            <w:r>
              <w:rPr>
                <w:sz w:val="28"/>
              </w:rPr>
              <w:t>Biết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điều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chỉnh, sửa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sai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động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tác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thông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qua nghe, quan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sát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và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tập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luyện.</w:t>
            </w:r>
          </w:p>
          <w:p w:rsidR="00875EFA" w:rsidRDefault="00F06CC7">
            <w:pPr>
              <w:pStyle w:val="TableParagraph"/>
              <w:numPr>
                <w:ilvl w:val="0"/>
                <w:numId w:val="36"/>
              </w:numPr>
              <w:tabs>
                <w:tab w:val="left" w:pos="271"/>
              </w:tabs>
              <w:ind w:left="270" w:hanging="164"/>
              <w:rPr>
                <w:sz w:val="28"/>
              </w:rPr>
            </w:pPr>
            <w:r>
              <w:rPr>
                <w:sz w:val="28"/>
              </w:rPr>
              <w:t>Tự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giác,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tích cực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và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đoàn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kết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trong tập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luyện.</w:t>
            </w:r>
          </w:p>
        </w:tc>
        <w:tc>
          <w:tcPr>
            <w:tcW w:w="1843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</w:tr>
      <w:tr w:rsidR="00875EFA">
        <w:trPr>
          <w:trHeight w:val="1932"/>
        </w:trPr>
        <w:tc>
          <w:tcPr>
            <w:tcW w:w="852" w:type="dxa"/>
          </w:tcPr>
          <w:p w:rsidR="00875EFA" w:rsidRDefault="00875EFA">
            <w:pPr>
              <w:pStyle w:val="TableParagraph"/>
              <w:rPr>
                <w:b/>
                <w:sz w:val="30"/>
              </w:rPr>
            </w:pPr>
          </w:p>
          <w:p w:rsidR="00875EFA" w:rsidRDefault="00875EFA">
            <w:pPr>
              <w:pStyle w:val="TableParagraph"/>
              <w:spacing w:before="8"/>
              <w:rPr>
                <w:b/>
                <w:sz w:val="39"/>
              </w:rPr>
            </w:pPr>
          </w:p>
          <w:p w:rsidR="00875EFA" w:rsidRDefault="00F06CC7">
            <w:pPr>
              <w:pStyle w:val="TableParagraph"/>
              <w:ind w:left="143" w:right="12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25</w:t>
            </w:r>
          </w:p>
        </w:tc>
        <w:tc>
          <w:tcPr>
            <w:tcW w:w="3514" w:type="dxa"/>
          </w:tcPr>
          <w:p w:rsidR="00875EFA" w:rsidRDefault="00F06CC7">
            <w:pPr>
              <w:pStyle w:val="TableParagraph"/>
              <w:ind w:left="107" w:right="137"/>
              <w:rPr>
                <w:sz w:val="28"/>
              </w:rPr>
            </w:pPr>
            <w:r>
              <w:rPr>
                <w:sz w:val="28"/>
              </w:rPr>
              <w:t>Ôn tâp: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Ôn một số động tác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bổ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trợ,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kĩ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thuật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ra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sức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cuối</w:t>
            </w:r>
          </w:p>
          <w:p w:rsidR="00875EFA" w:rsidRDefault="00F06CC7">
            <w:pPr>
              <w:pStyle w:val="TableParagraph"/>
              <w:spacing w:line="321" w:lineRule="exact"/>
              <w:ind w:left="107"/>
              <w:rPr>
                <w:sz w:val="28"/>
              </w:rPr>
            </w:pPr>
            <w:r>
              <w:rPr>
                <w:sz w:val="28"/>
              </w:rPr>
              <w:t>cùng,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giữ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thăng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bằng</w:t>
            </w:r>
          </w:p>
          <w:p w:rsidR="00875EFA" w:rsidRDefault="00F06CC7">
            <w:pPr>
              <w:pStyle w:val="TableParagraph"/>
              <w:spacing w:line="322" w:lineRule="exact"/>
              <w:ind w:left="107"/>
              <w:rPr>
                <w:sz w:val="28"/>
              </w:rPr>
            </w:pPr>
            <w:r>
              <w:rPr>
                <w:sz w:val="28"/>
              </w:rPr>
              <w:t>-Trò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chơi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phát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triển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sức</w:t>
            </w:r>
          </w:p>
          <w:p w:rsidR="00875EFA" w:rsidRDefault="00F06CC7">
            <w:pPr>
              <w:pStyle w:val="TableParagraph"/>
              <w:spacing w:line="322" w:lineRule="exact"/>
              <w:ind w:left="107" w:right="204"/>
              <w:rPr>
                <w:sz w:val="28"/>
              </w:rPr>
            </w:pPr>
            <w:r>
              <w:rPr>
                <w:sz w:val="28"/>
              </w:rPr>
              <w:t>mạnh của tay ( Đội nào ném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bóng xa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hơn)</w:t>
            </w:r>
          </w:p>
        </w:tc>
        <w:tc>
          <w:tcPr>
            <w:tcW w:w="1253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  <w:tc>
          <w:tcPr>
            <w:tcW w:w="7254" w:type="dxa"/>
          </w:tcPr>
          <w:p w:rsidR="00875EFA" w:rsidRDefault="00F06CC7">
            <w:pPr>
              <w:pStyle w:val="TableParagraph"/>
              <w:numPr>
                <w:ilvl w:val="0"/>
                <w:numId w:val="37"/>
              </w:numPr>
              <w:tabs>
                <w:tab w:val="left" w:pos="271"/>
              </w:tabs>
              <w:spacing w:line="315" w:lineRule="exact"/>
              <w:rPr>
                <w:sz w:val="28"/>
              </w:rPr>
            </w:pPr>
            <w:r>
              <w:rPr>
                <w:sz w:val="28"/>
              </w:rPr>
              <w:t>Thực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hiện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được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kĩ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thuật ra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sức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cuối cùng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và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giữ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thăng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bằng.</w:t>
            </w:r>
          </w:p>
          <w:p w:rsidR="00875EFA" w:rsidRDefault="00F06CC7">
            <w:pPr>
              <w:pStyle w:val="TableParagraph"/>
              <w:numPr>
                <w:ilvl w:val="0"/>
                <w:numId w:val="37"/>
              </w:numPr>
              <w:tabs>
                <w:tab w:val="left" w:pos="271"/>
              </w:tabs>
              <w:spacing w:line="322" w:lineRule="exact"/>
              <w:rPr>
                <w:sz w:val="28"/>
              </w:rPr>
            </w:pPr>
            <w:r>
              <w:rPr>
                <w:sz w:val="28"/>
              </w:rPr>
              <w:t>Rèn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luyện bản thân,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nâng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cao khả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năng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tập luyện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theo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nhóm.</w:t>
            </w:r>
          </w:p>
          <w:p w:rsidR="00875EFA" w:rsidRDefault="00F06CC7">
            <w:pPr>
              <w:pStyle w:val="TableParagraph"/>
              <w:numPr>
                <w:ilvl w:val="0"/>
                <w:numId w:val="37"/>
              </w:numPr>
              <w:tabs>
                <w:tab w:val="left" w:pos="271"/>
              </w:tabs>
              <w:rPr>
                <w:sz w:val="28"/>
              </w:rPr>
            </w:pPr>
            <w:r>
              <w:rPr>
                <w:sz w:val="28"/>
              </w:rPr>
              <w:t>Biết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lựa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chọn và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tham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gia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các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hoạt động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trò chơi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vận động</w:t>
            </w:r>
          </w:p>
        </w:tc>
        <w:tc>
          <w:tcPr>
            <w:tcW w:w="1843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</w:tr>
      <w:tr w:rsidR="00875EFA">
        <w:trPr>
          <w:trHeight w:val="2899"/>
        </w:trPr>
        <w:tc>
          <w:tcPr>
            <w:tcW w:w="852" w:type="dxa"/>
          </w:tcPr>
          <w:p w:rsidR="00875EFA" w:rsidRDefault="00875EFA">
            <w:pPr>
              <w:pStyle w:val="TableParagraph"/>
              <w:rPr>
                <w:b/>
                <w:sz w:val="30"/>
              </w:rPr>
            </w:pPr>
          </w:p>
          <w:p w:rsidR="00875EFA" w:rsidRDefault="00875EFA">
            <w:pPr>
              <w:pStyle w:val="TableParagraph"/>
              <w:rPr>
                <w:b/>
                <w:sz w:val="30"/>
              </w:rPr>
            </w:pPr>
          </w:p>
          <w:p w:rsidR="00875EFA" w:rsidRDefault="00875EFA">
            <w:pPr>
              <w:pStyle w:val="TableParagraph"/>
              <w:rPr>
                <w:b/>
                <w:sz w:val="30"/>
              </w:rPr>
            </w:pPr>
          </w:p>
          <w:p w:rsidR="00875EFA" w:rsidRDefault="00F06CC7">
            <w:pPr>
              <w:pStyle w:val="TableParagraph"/>
              <w:spacing w:before="251"/>
              <w:ind w:left="143" w:right="12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26</w:t>
            </w:r>
          </w:p>
        </w:tc>
        <w:tc>
          <w:tcPr>
            <w:tcW w:w="3514" w:type="dxa"/>
          </w:tcPr>
          <w:p w:rsidR="00875EFA" w:rsidRDefault="00F06CC7">
            <w:pPr>
              <w:pStyle w:val="TableParagraph"/>
              <w:ind w:left="107" w:right="281"/>
              <w:rPr>
                <w:sz w:val="28"/>
              </w:rPr>
            </w:pPr>
            <w:r>
              <w:rPr>
                <w:sz w:val="28"/>
              </w:rPr>
              <w:t>Ôn tâp: Ôn một số động tác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bổ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trợ(GVchon)</w:t>
            </w:r>
          </w:p>
          <w:p w:rsidR="00875EFA" w:rsidRDefault="00F06CC7">
            <w:pPr>
              <w:pStyle w:val="TableParagraph"/>
              <w:numPr>
                <w:ilvl w:val="0"/>
                <w:numId w:val="38"/>
              </w:numPr>
              <w:tabs>
                <w:tab w:val="left" w:pos="341"/>
              </w:tabs>
              <w:spacing w:line="242" w:lineRule="auto"/>
              <w:ind w:right="270" w:firstLine="69"/>
              <w:rPr>
                <w:sz w:val="28"/>
              </w:rPr>
            </w:pPr>
            <w:r>
              <w:rPr>
                <w:sz w:val="28"/>
              </w:rPr>
              <w:t>Kĩ thuật ra sức cuối cùng,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giữ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thăng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bằng</w:t>
            </w:r>
          </w:p>
          <w:p w:rsidR="00875EFA" w:rsidRDefault="00F06CC7">
            <w:pPr>
              <w:pStyle w:val="TableParagraph"/>
              <w:numPr>
                <w:ilvl w:val="0"/>
                <w:numId w:val="38"/>
              </w:numPr>
              <w:tabs>
                <w:tab w:val="left" w:pos="271"/>
              </w:tabs>
              <w:ind w:right="277" w:firstLine="0"/>
              <w:rPr>
                <w:sz w:val="28"/>
              </w:rPr>
            </w:pPr>
            <w:r>
              <w:rPr>
                <w:sz w:val="28"/>
              </w:rPr>
              <w:t>Học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mới: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Một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số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điều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luật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cơ bản trong thi đấu ném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bóng</w:t>
            </w:r>
          </w:p>
          <w:p w:rsidR="00875EFA" w:rsidRDefault="00F06CC7">
            <w:pPr>
              <w:pStyle w:val="TableParagraph"/>
              <w:numPr>
                <w:ilvl w:val="0"/>
                <w:numId w:val="38"/>
              </w:numPr>
              <w:tabs>
                <w:tab w:val="left" w:pos="271"/>
              </w:tabs>
              <w:spacing w:line="322" w:lineRule="exact"/>
              <w:ind w:right="680" w:firstLine="0"/>
              <w:rPr>
                <w:sz w:val="28"/>
              </w:rPr>
            </w:pPr>
            <w:r>
              <w:rPr>
                <w:sz w:val="28"/>
              </w:rPr>
              <w:t>Trò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chơi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phát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triển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sức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mạnh tay-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ngực</w:t>
            </w:r>
          </w:p>
        </w:tc>
        <w:tc>
          <w:tcPr>
            <w:tcW w:w="1253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  <w:tc>
          <w:tcPr>
            <w:tcW w:w="7254" w:type="dxa"/>
          </w:tcPr>
          <w:p w:rsidR="00875EFA" w:rsidRDefault="00F06CC7">
            <w:pPr>
              <w:pStyle w:val="TableParagraph"/>
              <w:numPr>
                <w:ilvl w:val="0"/>
                <w:numId w:val="39"/>
              </w:numPr>
              <w:tabs>
                <w:tab w:val="left" w:pos="271"/>
              </w:tabs>
              <w:spacing w:line="315" w:lineRule="exact"/>
              <w:rPr>
                <w:sz w:val="28"/>
              </w:rPr>
            </w:pPr>
            <w:r>
              <w:rPr>
                <w:sz w:val="28"/>
              </w:rPr>
              <w:t>Thực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hiện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được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kĩ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thuật ra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sức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cuối cùng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và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giữ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thăng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bằng.</w:t>
            </w:r>
          </w:p>
          <w:p w:rsidR="00875EFA" w:rsidRDefault="00F06CC7">
            <w:pPr>
              <w:pStyle w:val="TableParagraph"/>
              <w:numPr>
                <w:ilvl w:val="0"/>
                <w:numId w:val="39"/>
              </w:numPr>
              <w:tabs>
                <w:tab w:val="left" w:pos="271"/>
              </w:tabs>
              <w:spacing w:line="322" w:lineRule="exact"/>
              <w:rPr>
                <w:sz w:val="28"/>
              </w:rPr>
            </w:pPr>
            <w:r>
              <w:rPr>
                <w:sz w:val="28"/>
              </w:rPr>
              <w:t>Rèn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luyện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bản thân,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nâng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cao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khả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năng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tập luyện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theo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nhóm.</w:t>
            </w:r>
          </w:p>
          <w:p w:rsidR="00875EFA" w:rsidRDefault="00F06CC7">
            <w:pPr>
              <w:pStyle w:val="TableParagraph"/>
              <w:numPr>
                <w:ilvl w:val="0"/>
                <w:numId w:val="39"/>
              </w:numPr>
              <w:tabs>
                <w:tab w:val="left" w:pos="271"/>
              </w:tabs>
              <w:rPr>
                <w:sz w:val="28"/>
              </w:rPr>
            </w:pPr>
            <w:r>
              <w:rPr>
                <w:sz w:val="28"/>
              </w:rPr>
              <w:t>HS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hiểu được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một số điều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luật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cơ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bản</w:t>
            </w:r>
          </w:p>
        </w:tc>
        <w:tc>
          <w:tcPr>
            <w:tcW w:w="1843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</w:tr>
      <w:tr w:rsidR="00875EFA">
        <w:trPr>
          <w:trHeight w:val="1927"/>
        </w:trPr>
        <w:tc>
          <w:tcPr>
            <w:tcW w:w="852" w:type="dxa"/>
          </w:tcPr>
          <w:p w:rsidR="00875EFA" w:rsidRDefault="00875EFA">
            <w:pPr>
              <w:pStyle w:val="TableParagraph"/>
              <w:rPr>
                <w:b/>
                <w:sz w:val="30"/>
              </w:rPr>
            </w:pPr>
          </w:p>
          <w:p w:rsidR="00875EFA" w:rsidRDefault="00875EFA">
            <w:pPr>
              <w:pStyle w:val="TableParagraph"/>
              <w:spacing w:before="3"/>
              <w:rPr>
                <w:b/>
                <w:sz w:val="39"/>
              </w:rPr>
            </w:pPr>
          </w:p>
          <w:p w:rsidR="00875EFA" w:rsidRDefault="00F06CC7">
            <w:pPr>
              <w:pStyle w:val="TableParagraph"/>
              <w:ind w:left="143" w:right="12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27</w:t>
            </w:r>
          </w:p>
        </w:tc>
        <w:tc>
          <w:tcPr>
            <w:tcW w:w="3514" w:type="dxa"/>
          </w:tcPr>
          <w:p w:rsidR="00875EFA" w:rsidRDefault="00F06CC7">
            <w:pPr>
              <w:pStyle w:val="TableParagraph"/>
              <w:ind w:left="107" w:right="113"/>
              <w:rPr>
                <w:sz w:val="28"/>
              </w:rPr>
            </w:pPr>
            <w:r>
              <w:rPr>
                <w:sz w:val="28"/>
              </w:rPr>
              <w:t>Ôn tâp: Ôn một số động tác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bổ trợ, (GV chon) Kĩ thuật ra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sức cuối cùng, giữ thăng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bằng-Học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mới: Chuẩn bị</w:t>
            </w:r>
          </w:p>
          <w:p w:rsidR="00875EFA" w:rsidRDefault="00F06CC7">
            <w:pPr>
              <w:pStyle w:val="TableParagraph"/>
              <w:spacing w:line="324" w:lineRule="exact"/>
              <w:ind w:left="107" w:right="321"/>
              <w:rPr>
                <w:sz w:val="28"/>
              </w:rPr>
            </w:pPr>
            <w:r>
              <w:rPr>
                <w:sz w:val="28"/>
              </w:rPr>
              <w:t>chạy đà-Trò chơi phát triển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sức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mạnh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tay-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ngực</w:t>
            </w:r>
          </w:p>
        </w:tc>
        <w:tc>
          <w:tcPr>
            <w:tcW w:w="1253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  <w:tc>
          <w:tcPr>
            <w:tcW w:w="7254" w:type="dxa"/>
          </w:tcPr>
          <w:p w:rsidR="00875EFA" w:rsidRDefault="00F06CC7">
            <w:pPr>
              <w:pStyle w:val="TableParagraph"/>
              <w:numPr>
                <w:ilvl w:val="0"/>
                <w:numId w:val="40"/>
              </w:numPr>
              <w:tabs>
                <w:tab w:val="left" w:pos="271"/>
              </w:tabs>
              <w:spacing w:line="310" w:lineRule="exact"/>
              <w:ind w:left="270"/>
              <w:rPr>
                <w:sz w:val="28"/>
              </w:rPr>
            </w:pPr>
            <w:r>
              <w:rPr>
                <w:sz w:val="28"/>
              </w:rPr>
              <w:t>Thực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hiện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được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kĩ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thuật ra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sức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cuối cùng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và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giữ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thăng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bằng.</w:t>
            </w:r>
          </w:p>
          <w:p w:rsidR="00875EFA" w:rsidRDefault="00F06CC7">
            <w:pPr>
              <w:pStyle w:val="TableParagraph"/>
              <w:numPr>
                <w:ilvl w:val="0"/>
                <w:numId w:val="40"/>
              </w:numPr>
              <w:tabs>
                <w:tab w:val="left" w:pos="271"/>
              </w:tabs>
              <w:spacing w:line="322" w:lineRule="exact"/>
              <w:ind w:left="270"/>
              <w:rPr>
                <w:sz w:val="28"/>
              </w:rPr>
            </w:pPr>
            <w:r>
              <w:rPr>
                <w:sz w:val="28"/>
              </w:rPr>
              <w:t>Rèn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luyện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bản thân,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nâng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cao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khả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năng tập luyện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theo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nhóm.</w:t>
            </w:r>
          </w:p>
          <w:p w:rsidR="00875EFA" w:rsidRDefault="00F06CC7">
            <w:pPr>
              <w:pStyle w:val="TableParagraph"/>
              <w:numPr>
                <w:ilvl w:val="0"/>
                <w:numId w:val="40"/>
              </w:numPr>
              <w:tabs>
                <w:tab w:val="left" w:pos="271"/>
              </w:tabs>
              <w:ind w:left="270"/>
              <w:rPr>
                <w:sz w:val="28"/>
              </w:rPr>
            </w:pPr>
            <w:r>
              <w:rPr>
                <w:sz w:val="28"/>
              </w:rPr>
              <w:t>Thực hiện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được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KT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chuẩn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bị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chạy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đà</w:t>
            </w:r>
          </w:p>
          <w:p w:rsidR="00875EFA" w:rsidRDefault="00F06CC7">
            <w:pPr>
              <w:pStyle w:val="TableParagraph"/>
              <w:numPr>
                <w:ilvl w:val="0"/>
                <w:numId w:val="40"/>
              </w:numPr>
              <w:tabs>
                <w:tab w:val="left" w:pos="298"/>
              </w:tabs>
              <w:ind w:right="104" w:firstLine="0"/>
              <w:rPr>
                <w:sz w:val="28"/>
              </w:rPr>
            </w:pPr>
            <w:r>
              <w:rPr>
                <w:sz w:val="28"/>
              </w:rPr>
              <w:t>Biết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lựa</w:t>
            </w:r>
            <w:r>
              <w:rPr>
                <w:spacing w:val="21"/>
                <w:sz w:val="28"/>
              </w:rPr>
              <w:t xml:space="preserve"> </w:t>
            </w:r>
            <w:r>
              <w:rPr>
                <w:sz w:val="28"/>
              </w:rPr>
              <w:t>chọn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và</w:t>
            </w:r>
            <w:r>
              <w:rPr>
                <w:spacing w:val="21"/>
                <w:sz w:val="28"/>
              </w:rPr>
              <w:t xml:space="preserve"> </w:t>
            </w:r>
            <w:r>
              <w:rPr>
                <w:sz w:val="28"/>
              </w:rPr>
              <w:t>tham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gia</w:t>
            </w:r>
            <w:r>
              <w:rPr>
                <w:spacing w:val="21"/>
                <w:sz w:val="28"/>
              </w:rPr>
              <w:t xml:space="preserve"> </w:t>
            </w:r>
            <w:r>
              <w:rPr>
                <w:sz w:val="28"/>
              </w:rPr>
              <w:t>các</w:t>
            </w:r>
            <w:r>
              <w:rPr>
                <w:spacing w:val="19"/>
                <w:sz w:val="28"/>
              </w:rPr>
              <w:t xml:space="preserve"> </w:t>
            </w:r>
            <w:r>
              <w:rPr>
                <w:sz w:val="28"/>
              </w:rPr>
              <w:t>hoạt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động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trò</w:t>
            </w:r>
            <w:r>
              <w:rPr>
                <w:spacing w:val="25"/>
                <w:sz w:val="28"/>
              </w:rPr>
              <w:t xml:space="preserve"> </w:t>
            </w:r>
            <w:r>
              <w:rPr>
                <w:sz w:val="28"/>
              </w:rPr>
              <w:t>chơi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vận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động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phù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hợp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với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yêu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cầu,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nội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dung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bài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học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nhằm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phát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triển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tố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chất</w:t>
            </w:r>
          </w:p>
          <w:p w:rsidR="00875EFA" w:rsidRDefault="00F06CC7">
            <w:pPr>
              <w:pStyle w:val="TableParagraph"/>
              <w:spacing w:before="1" w:line="308" w:lineRule="exact"/>
              <w:ind w:left="107"/>
              <w:rPr>
                <w:sz w:val="28"/>
              </w:rPr>
            </w:pPr>
            <w:r>
              <w:rPr>
                <w:sz w:val="28"/>
              </w:rPr>
              <w:t>thể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lực.</w:t>
            </w:r>
          </w:p>
        </w:tc>
        <w:tc>
          <w:tcPr>
            <w:tcW w:w="1843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</w:tr>
    </w:tbl>
    <w:p w:rsidR="00875EFA" w:rsidRDefault="00875EFA">
      <w:pPr>
        <w:rPr>
          <w:sz w:val="28"/>
        </w:rPr>
        <w:sectPr w:rsidR="00875EFA">
          <w:pgSz w:w="16850" w:h="11910" w:orient="landscape"/>
          <w:pgMar w:top="1100" w:right="420" w:bottom="280" w:left="820" w:header="720" w:footer="720" w:gutter="0"/>
          <w:cols w:space="720"/>
        </w:sectPr>
      </w:pPr>
    </w:p>
    <w:p w:rsidR="00875EFA" w:rsidRDefault="00875EFA">
      <w:pPr>
        <w:pStyle w:val="BodyText"/>
        <w:rPr>
          <w:b/>
          <w:sz w:val="2"/>
        </w:rPr>
      </w:pPr>
    </w:p>
    <w:tbl>
      <w:tblPr>
        <w:tblW w:w="0" w:type="auto"/>
        <w:tblInd w:w="7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2"/>
        <w:gridCol w:w="3514"/>
        <w:gridCol w:w="1253"/>
        <w:gridCol w:w="7254"/>
        <w:gridCol w:w="1843"/>
      </w:tblGrid>
      <w:tr w:rsidR="00875EFA">
        <w:trPr>
          <w:trHeight w:val="323"/>
        </w:trPr>
        <w:tc>
          <w:tcPr>
            <w:tcW w:w="852" w:type="dxa"/>
          </w:tcPr>
          <w:p w:rsidR="00875EFA" w:rsidRDefault="00875EFA">
            <w:pPr>
              <w:pStyle w:val="TableParagraph"/>
              <w:rPr>
                <w:sz w:val="24"/>
              </w:rPr>
            </w:pPr>
          </w:p>
        </w:tc>
        <w:tc>
          <w:tcPr>
            <w:tcW w:w="3514" w:type="dxa"/>
          </w:tcPr>
          <w:p w:rsidR="00875EFA" w:rsidRDefault="00875EFA">
            <w:pPr>
              <w:pStyle w:val="TableParagraph"/>
              <w:rPr>
                <w:sz w:val="24"/>
              </w:rPr>
            </w:pPr>
          </w:p>
        </w:tc>
        <w:tc>
          <w:tcPr>
            <w:tcW w:w="1253" w:type="dxa"/>
          </w:tcPr>
          <w:p w:rsidR="00875EFA" w:rsidRDefault="00875EFA">
            <w:pPr>
              <w:pStyle w:val="TableParagraph"/>
              <w:rPr>
                <w:sz w:val="24"/>
              </w:rPr>
            </w:pPr>
          </w:p>
        </w:tc>
        <w:tc>
          <w:tcPr>
            <w:tcW w:w="7254" w:type="dxa"/>
          </w:tcPr>
          <w:p w:rsidR="00875EFA" w:rsidRDefault="00875EFA"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</w:tcPr>
          <w:p w:rsidR="00875EFA" w:rsidRDefault="00875EFA">
            <w:pPr>
              <w:pStyle w:val="TableParagraph"/>
              <w:rPr>
                <w:sz w:val="24"/>
              </w:rPr>
            </w:pPr>
          </w:p>
        </w:tc>
      </w:tr>
      <w:tr w:rsidR="00875EFA">
        <w:trPr>
          <w:trHeight w:val="2253"/>
        </w:trPr>
        <w:tc>
          <w:tcPr>
            <w:tcW w:w="852" w:type="dxa"/>
          </w:tcPr>
          <w:p w:rsidR="00875EFA" w:rsidRDefault="00875EFA">
            <w:pPr>
              <w:pStyle w:val="TableParagraph"/>
              <w:rPr>
                <w:b/>
                <w:sz w:val="30"/>
              </w:rPr>
            </w:pPr>
          </w:p>
          <w:p w:rsidR="00875EFA" w:rsidRDefault="00875EFA">
            <w:pPr>
              <w:pStyle w:val="TableParagraph"/>
              <w:rPr>
                <w:b/>
                <w:sz w:val="30"/>
              </w:rPr>
            </w:pPr>
          </w:p>
          <w:p w:rsidR="00875EFA" w:rsidRDefault="00875EFA">
            <w:pPr>
              <w:pStyle w:val="TableParagraph"/>
              <w:spacing w:before="7"/>
              <w:rPr>
                <w:b/>
                <w:sz w:val="23"/>
              </w:rPr>
            </w:pPr>
          </w:p>
          <w:p w:rsidR="00875EFA" w:rsidRDefault="00F06CC7">
            <w:pPr>
              <w:pStyle w:val="TableParagraph"/>
              <w:spacing w:before="1"/>
              <w:ind w:left="143" w:right="12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28</w:t>
            </w:r>
          </w:p>
        </w:tc>
        <w:tc>
          <w:tcPr>
            <w:tcW w:w="3514" w:type="dxa"/>
          </w:tcPr>
          <w:p w:rsidR="00875EFA" w:rsidRDefault="00F06CC7">
            <w:pPr>
              <w:pStyle w:val="TableParagraph"/>
              <w:ind w:left="107" w:right="87"/>
              <w:rPr>
                <w:sz w:val="28"/>
              </w:rPr>
            </w:pPr>
            <w:r>
              <w:rPr>
                <w:sz w:val="28"/>
              </w:rPr>
              <w:t>Ôn một số động tác bổ trợ, kĩ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thuật ra sức cuối cùng, giữ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thăng bằng,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chuẩn bị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chạy</w:t>
            </w:r>
          </w:p>
          <w:p w:rsidR="00875EFA" w:rsidRDefault="00F06CC7">
            <w:pPr>
              <w:pStyle w:val="TableParagraph"/>
              <w:spacing w:line="242" w:lineRule="auto"/>
              <w:ind w:left="107" w:right="464"/>
              <w:rPr>
                <w:sz w:val="28"/>
              </w:rPr>
            </w:pPr>
            <w:r>
              <w:rPr>
                <w:sz w:val="28"/>
              </w:rPr>
              <w:t>đà-Trò chơi phát triển sức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mạnh tay-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ngực</w:t>
            </w:r>
          </w:p>
        </w:tc>
        <w:tc>
          <w:tcPr>
            <w:tcW w:w="1253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  <w:tc>
          <w:tcPr>
            <w:tcW w:w="7254" w:type="dxa"/>
          </w:tcPr>
          <w:p w:rsidR="00875EFA" w:rsidRDefault="00F06CC7">
            <w:pPr>
              <w:pStyle w:val="TableParagraph"/>
              <w:numPr>
                <w:ilvl w:val="0"/>
                <w:numId w:val="41"/>
              </w:numPr>
              <w:tabs>
                <w:tab w:val="left" w:pos="271"/>
              </w:tabs>
              <w:spacing w:line="315" w:lineRule="exact"/>
              <w:ind w:left="270"/>
              <w:jc w:val="both"/>
              <w:rPr>
                <w:sz w:val="28"/>
              </w:rPr>
            </w:pPr>
            <w:r>
              <w:rPr>
                <w:sz w:val="28"/>
              </w:rPr>
              <w:t>Thực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hiện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được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kĩ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thuật ra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sức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cuối cùng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và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giữ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thăng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bằng.</w:t>
            </w:r>
          </w:p>
          <w:p w:rsidR="00875EFA" w:rsidRDefault="00F06CC7">
            <w:pPr>
              <w:pStyle w:val="TableParagraph"/>
              <w:numPr>
                <w:ilvl w:val="0"/>
                <w:numId w:val="41"/>
              </w:numPr>
              <w:tabs>
                <w:tab w:val="left" w:pos="271"/>
              </w:tabs>
              <w:spacing w:line="322" w:lineRule="exact"/>
              <w:ind w:left="270"/>
              <w:jc w:val="both"/>
              <w:rPr>
                <w:sz w:val="28"/>
              </w:rPr>
            </w:pPr>
            <w:r>
              <w:rPr>
                <w:sz w:val="28"/>
              </w:rPr>
              <w:t>Rèn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luyện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bản thân,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nâng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cao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khả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năng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tập luyện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theo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nhóm.</w:t>
            </w:r>
          </w:p>
          <w:p w:rsidR="00875EFA" w:rsidRDefault="00F06CC7">
            <w:pPr>
              <w:pStyle w:val="TableParagraph"/>
              <w:numPr>
                <w:ilvl w:val="0"/>
                <w:numId w:val="41"/>
              </w:numPr>
              <w:tabs>
                <w:tab w:val="left" w:pos="271"/>
              </w:tabs>
              <w:spacing w:line="322" w:lineRule="exact"/>
              <w:ind w:left="270"/>
              <w:jc w:val="both"/>
              <w:rPr>
                <w:sz w:val="28"/>
              </w:rPr>
            </w:pPr>
            <w:r>
              <w:rPr>
                <w:sz w:val="28"/>
              </w:rPr>
              <w:t>Thực hiện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được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KT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chuẩn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bị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chạy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đà</w:t>
            </w:r>
          </w:p>
          <w:p w:rsidR="00875EFA" w:rsidRDefault="00F06CC7">
            <w:pPr>
              <w:pStyle w:val="TableParagraph"/>
              <w:numPr>
                <w:ilvl w:val="0"/>
                <w:numId w:val="41"/>
              </w:numPr>
              <w:tabs>
                <w:tab w:val="left" w:pos="298"/>
              </w:tabs>
              <w:ind w:right="104" w:firstLine="0"/>
              <w:jc w:val="both"/>
              <w:rPr>
                <w:sz w:val="28"/>
              </w:rPr>
            </w:pPr>
            <w:r>
              <w:rPr>
                <w:sz w:val="28"/>
              </w:rPr>
              <w:t>Biết lựa chọn và tham gia các hoạt động trò chơi vận động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phù hợp với yêu cầu, nội dung bài học nhằm phát triển tố chất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thể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lực.</w:t>
            </w:r>
          </w:p>
        </w:tc>
        <w:tc>
          <w:tcPr>
            <w:tcW w:w="1843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</w:tr>
      <w:tr w:rsidR="00875EFA">
        <w:trPr>
          <w:trHeight w:val="2253"/>
        </w:trPr>
        <w:tc>
          <w:tcPr>
            <w:tcW w:w="852" w:type="dxa"/>
          </w:tcPr>
          <w:p w:rsidR="00875EFA" w:rsidRDefault="00875EFA">
            <w:pPr>
              <w:pStyle w:val="TableParagraph"/>
              <w:rPr>
                <w:b/>
                <w:sz w:val="30"/>
              </w:rPr>
            </w:pPr>
          </w:p>
          <w:p w:rsidR="00875EFA" w:rsidRDefault="00875EFA">
            <w:pPr>
              <w:pStyle w:val="TableParagraph"/>
              <w:rPr>
                <w:b/>
                <w:sz w:val="30"/>
              </w:rPr>
            </w:pPr>
          </w:p>
          <w:p w:rsidR="00875EFA" w:rsidRDefault="00875EFA">
            <w:pPr>
              <w:pStyle w:val="TableParagraph"/>
              <w:spacing w:before="10"/>
              <w:rPr>
                <w:b/>
                <w:sz w:val="23"/>
              </w:rPr>
            </w:pPr>
          </w:p>
          <w:p w:rsidR="00875EFA" w:rsidRDefault="00F06CC7">
            <w:pPr>
              <w:pStyle w:val="TableParagraph"/>
              <w:ind w:left="143" w:right="12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29</w:t>
            </w:r>
          </w:p>
        </w:tc>
        <w:tc>
          <w:tcPr>
            <w:tcW w:w="3514" w:type="dxa"/>
          </w:tcPr>
          <w:p w:rsidR="00875EFA" w:rsidRDefault="00F06CC7">
            <w:pPr>
              <w:pStyle w:val="TableParagraph"/>
              <w:ind w:left="107" w:right="386"/>
              <w:rPr>
                <w:sz w:val="28"/>
              </w:rPr>
            </w:pPr>
            <w:r>
              <w:rPr>
                <w:sz w:val="28"/>
              </w:rPr>
              <w:t>Ôn một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số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động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tác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bổ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trợ,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Kĩ thuật ra sức cuối cùng,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giữ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thăng bằng,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chuẩn bị</w:t>
            </w:r>
          </w:p>
          <w:p w:rsidR="00875EFA" w:rsidRDefault="00F06CC7">
            <w:pPr>
              <w:pStyle w:val="TableParagraph"/>
              <w:spacing w:line="322" w:lineRule="exact"/>
              <w:ind w:left="107"/>
              <w:rPr>
                <w:sz w:val="28"/>
              </w:rPr>
            </w:pPr>
            <w:r>
              <w:rPr>
                <w:sz w:val="28"/>
              </w:rPr>
              <w:t>chạy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đà</w:t>
            </w:r>
          </w:p>
          <w:p w:rsidR="00875EFA" w:rsidRDefault="00F06CC7">
            <w:pPr>
              <w:pStyle w:val="TableParagraph"/>
              <w:ind w:left="107" w:right="740"/>
              <w:rPr>
                <w:sz w:val="28"/>
              </w:rPr>
            </w:pPr>
            <w:r>
              <w:rPr>
                <w:sz w:val="28"/>
              </w:rPr>
              <w:t>-Trò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chơi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phát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triển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sức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mạnh tay-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ngực</w:t>
            </w:r>
          </w:p>
        </w:tc>
        <w:tc>
          <w:tcPr>
            <w:tcW w:w="1253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  <w:tc>
          <w:tcPr>
            <w:tcW w:w="7254" w:type="dxa"/>
          </w:tcPr>
          <w:p w:rsidR="00875EFA" w:rsidRDefault="00F06CC7">
            <w:pPr>
              <w:pStyle w:val="TableParagraph"/>
              <w:numPr>
                <w:ilvl w:val="0"/>
                <w:numId w:val="42"/>
              </w:numPr>
              <w:tabs>
                <w:tab w:val="left" w:pos="271"/>
              </w:tabs>
              <w:spacing w:line="315" w:lineRule="exact"/>
              <w:ind w:left="270"/>
              <w:jc w:val="both"/>
              <w:rPr>
                <w:sz w:val="28"/>
              </w:rPr>
            </w:pPr>
            <w:r>
              <w:rPr>
                <w:sz w:val="28"/>
              </w:rPr>
              <w:t>Thực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hiện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được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kĩ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thuật ra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sức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cuối cùng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và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giữ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thăng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bằng.</w:t>
            </w:r>
          </w:p>
          <w:p w:rsidR="00875EFA" w:rsidRDefault="00F06CC7">
            <w:pPr>
              <w:pStyle w:val="TableParagraph"/>
              <w:numPr>
                <w:ilvl w:val="0"/>
                <w:numId w:val="42"/>
              </w:numPr>
              <w:tabs>
                <w:tab w:val="left" w:pos="271"/>
              </w:tabs>
              <w:ind w:left="270"/>
              <w:jc w:val="both"/>
              <w:rPr>
                <w:sz w:val="28"/>
              </w:rPr>
            </w:pPr>
            <w:r>
              <w:rPr>
                <w:sz w:val="28"/>
              </w:rPr>
              <w:t>Rèn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luyện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bản thân,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nâng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cao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khả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năng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tập luyện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theo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nhóm.</w:t>
            </w:r>
          </w:p>
          <w:p w:rsidR="00875EFA" w:rsidRDefault="00F06CC7">
            <w:pPr>
              <w:pStyle w:val="TableParagraph"/>
              <w:numPr>
                <w:ilvl w:val="0"/>
                <w:numId w:val="42"/>
              </w:numPr>
              <w:tabs>
                <w:tab w:val="left" w:pos="271"/>
              </w:tabs>
              <w:spacing w:before="2" w:line="322" w:lineRule="exact"/>
              <w:ind w:left="270"/>
              <w:jc w:val="both"/>
              <w:rPr>
                <w:sz w:val="28"/>
              </w:rPr>
            </w:pPr>
            <w:r>
              <w:rPr>
                <w:sz w:val="28"/>
              </w:rPr>
              <w:t>Thực hiện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được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KT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chuẩn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bị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chạy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đà</w:t>
            </w:r>
          </w:p>
          <w:p w:rsidR="00875EFA" w:rsidRDefault="00F06CC7">
            <w:pPr>
              <w:pStyle w:val="TableParagraph"/>
              <w:numPr>
                <w:ilvl w:val="0"/>
                <w:numId w:val="42"/>
              </w:numPr>
              <w:tabs>
                <w:tab w:val="left" w:pos="298"/>
              </w:tabs>
              <w:ind w:right="96" w:firstLine="0"/>
              <w:jc w:val="both"/>
              <w:rPr>
                <w:sz w:val="28"/>
              </w:rPr>
            </w:pPr>
            <w:r>
              <w:rPr>
                <w:sz w:val="28"/>
              </w:rPr>
              <w:t>Biết lựa chọn và tham gia các hoạt động trò chơi vận động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phù hợp với yêu cầu, nội dung bài học nhằm phát triển tố chất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thể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lực.</w:t>
            </w:r>
          </w:p>
        </w:tc>
        <w:tc>
          <w:tcPr>
            <w:tcW w:w="1843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</w:tr>
      <w:tr w:rsidR="00875EFA">
        <w:trPr>
          <w:trHeight w:val="2256"/>
        </w:trPr>
        <w:tc>
          <w:tcPr>
            <w:tcW w:w="852" w:type="dxa"/>
          </w:tcPr>
          <w:p w:rsidR="00875EFA" w:rsidRDefault="00875EFA">
            <w:pPr>
              <w:pStyle w:val="TableParagraph"/>
              <w:rPr>
                <w:b/>
                <w:sz w:val="30"/>
              </w:rPr>
            </w:pPr>
          </w:p>
          <w:p w:rsidR="00875EFA" w:rsidRDefault="00875EFA">
            <w:pPr>
              <w:pStyle w:val="TableParagraph"/>
              <w:rPr>
                <w:b/>
                <w:sz w:val="30"/>
              </w:rPr>
            </w:pPr>
          </w:p>
          <w:p w:rsidR="00875EFA" w:rsidRDefault="00875EFA">
            <w:pPr>
              <w:pStyle w:val="TableParagraph"/>
              <w:spacing w:before="10"/>
              <w:rPr>
                <w:b/>
                <w:sz w:val="23"/>
              </w:rPr>
            </w:pPr>
          </w:p>
          <w:p w:rsidR="00875EFA" w:rsidRDefault="00F06CC7">
            <w:pPr>
              <w:pStyle w:val="TableParagraph"/>
              <w:ind w:left="143" w:right="12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30</w:t>
            </w:r>
          </w:p>
        </w:tc>
        <w:tc>
          <w:tcPr>
            <w:tcW w:w="3514" w:type="dxa"/>
          </w:tcPr>
          <w:p w:rsidR="00875EFA" w:rsidRDefault="00F06CC7">
            <w:pPr>
              <w:pStyle w:val="TableParagraph"/>
              <w:ind w:left="107" w:right="123"/>
              <w:rPr>
                <w:sz w:val="28"/>
              </w:rPr>
            </w:pPr>
            <w:r>
              <w:rPr>
                <w:sz w:val="28"/>
              </w:rPr>
              <w:t>Ôn một số động tác bổ trợ kĩ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thuật ra sức cuối cùng, giữ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thăng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bằng,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chuẩn bị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chạy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đà</w:t>
            </w:r>
          </w:p>
          <w:p w:rsidR="00875EFA" w:rsidRDefault="00F06CC7">
            <w:pPr>
              <w:pStyle w:val="TableParagraph"/>
              <w:ind w:left="107" w:right="172"/>
              <w:rPr>
                <w:sz w:val="28"/>
              </w:rPr>
            </w:pPr>
            <w:r>
              <w:rPr>
                <w:sz w:val="28"/>
              </w:rPr>
              <w:t>-Học mới: Chạy đà-Trò chơi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phát triển sức mạnh tay-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ngực</w:t>
            </w:r>
          </w:p>
        </w:tc>
        <w:tc>
          <w:tcPr>
            <w:tcW w:w="1253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  <w:tc>
          <w:tcPr>
            <w:tcW w:w="7254" w:type="dxa"/>
          </w:tcPr>
          <w:p w:rsidR="00875EFA" w:rsidRDefault="00F06CC7">
            <w:pPr>
              <w:pStyle w:val="TableParagraph"/>
              <w:numPr>
                <w:ilvl w:val="0"/>
                <w:numId w:val="43"/>
              </w:numPr>
              <w:tabs>
                <w:tab w:val="left" w:pos="271"/>
              </w:tabs>
              <w:spacing w:line="315" w:lineRule="exact"/>
              <w:ind w:left="270"/>
              <w:jc w:val="both"/>
              <w:rPr>
                <w:sz w:val="28"/>
              </w:rPr>
            </w:pPr>
            <w:r>
              <w:rPr>
                <w:sz w:val="28"/>
              </w:rPr>
              <w:t>Thực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hiện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được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kĩ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thuật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ra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sức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cuối cùng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và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giữ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thăng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bằng.</w:t>
            </w:r>
          </w:p>
          <w:p w:rsidR="00875EFA" w:rsidRDefault="00F06CC7">
            <w:pPr>
              <w:pStyle w:val="TableParagraph"/>
              <w:numPr>
                <w:ilvl w:val="0"/>
                <w:numId w:val="43"/>
              </w:numPr>
              <w:tabs>
                <w:tab w:val="left" w:pos="271"/>
              </w:tabs>
              <w:spacing w:before="2" w:line="322" w:lineRule="exact"/>
              <w:ind w:left="270"/>
              <w:jc w:val="both"/>
              <w:rPr>
                <w:sz w:val="28"/>
              </w:rPr>
            </w:pPr>
            <w:r>
              <w:rPr>
                <w:sz w:val="28"/>
              </w:rPr>
              <w:t>Rèn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luyện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bản thân,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nâng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cao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khả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năng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tập luyện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theo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nhóm.</w:t>
            </w:r>
          </w:p>
          <w:p w:rsidR="00875EFA" w:rsidRDefault="00F06CC7">
            <w:pPr>
              <w:pStyle w:val="TableParagraph"/>
              <w:numPr>
                <w:ilvl w:val="0"/>
                <w:numId w:val="43"/>
              </w:numPr>
              <w:tabs>
                <w:tab w:val="left" w:pos="271"/>
              </w:tabs>
              <w:spacing w:line="322" w:lineRule="exact"/>
              <w:ind w:left="270"/>
              <w:jc w:val="both"/>
              <w:rPr>
                <w:sz w:val="28"/>
              </w:rPr>
            </w:pPr>
            <w:r>
              <w:rPr>
                <w:sz w:val="28"/>
              </w:rPr>
              <w:t>Thực hiện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được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KT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chuẩn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bị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chạy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đà</w:t>
            </w:r>
          </w:p>
          <w:p w:rsidR="00875EFA" w:rsidRDefault="00F06CC7">
            <w:pPr>
              <w:pStyle w:val="TableParagraph"/>
              <w:numPr>
                <w:ilvl w:val="0"/>
                <w:numId w:val="43"/>
              </w:numPr>
              <w:tabs>
                <w:tab w:val="left" w:pos="298"/>
              </w:tabs>
              <w:ind w:right="104" w:firstLine="0"/>
              <w:jc w:val="both"/>
              <w:rPr>
                <w:sz w:val="28"/>
              </w:rPr>
            </w:pPr>
            <w:r>
              <w:rPr>
                <w:sz w:val="28"/>
              </w:rPr>
              <w:t>Biết lựa chọn và tham gia các hoạt động trò chơi vận động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phù hợp với yêu cầu, nội dung bài học nhằm phát triển tố chất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thể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lực.</w:t>
            </w:r>
          </w:p>
        </w:tc>
        <w:tc>
          <w:tcPr>
            <w:tcW w:w="1843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</w:tr>
      <w:tr w:rsidR="00875EFA">
        <w:trPr>
          <w:trHeight w:val="2253"/>
        </w:trPr>
        <w:tc>
          <w:tcPr>
            <w:tcW w:w="852" w:type="dxa"/>
          </w:tcPr>
          <w:p w:rsidR="00875EFA" w:rsidRDefault="00875EFA">
            <w:pPr>
              <w:pStyle w:val="TableParagraph"/>
              <w:rPr>
                <w:b/>
                <w:sz w:val="30"/>
              </w:rPr>
            </w:pPr>
          </w:p>
          <w:p w:rsidR="00875EFA" w:rsidRDefault="00875EFA">
            <w:pPr>
              <w:pStyle w:val="TableParagraph"/>
              <w:rPr>
                <w:b/>
                <w:sz w:val="30"/>
              </w:rPr>
            </w:pPr>
          </w:p>
          <w:p w:rsidR="00875EFA" w:rsidRDefault="00875EFA">
            <w:pPr>
              <w:pStyle w:val="TableParagraph"/>
              <w:spacing w:before="7"/>
              <w:rPr>
                <w:b/>
                <w:sz w:val="23"/>
              </w:rPr>
            </w:pPr>
          </w:p>
          <w:p w:rsidR="00875EFA" w:rsidRDefault="00F06CC7">
            <w:pPr>
              <w:pStyle w:val="TableParagraph"/>
              <w:spacing w:before="1"/>
              <w:ind w:left="143" w:right="12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31</w:t>
            </w:r>
          </w:p>
        </w:tc>
        <w:tc>
          <w:tcPr>
            <w:tcW w:w="3514" w:type="dxa"/>
          </w:tcPr>
          <w:p w:rsidR="00875EFA" w:rsidRDefault="00F06CC7">
            <w:pPr>
              <w:pStyle w:val="TableParagraph"/>
              <w:ind w:left="107" w:right="386"/>
              <w:rPr>
                <w:sz w:val="28"/>
              </w:rPr>
            </w:pPr>
            <w:r>
              <w:rPr>
                <w:sz w:val="28"/>
              </w:rPr>
              <w:t>Ôn một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số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động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tác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bổ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trợ,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Kĩ thuật ra sức cuối cùng,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giữ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thăng bằng,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chuẩn bị</w:t>
            </w:r>
          </w:p>
          <w:p w:rsidR="00875EFA" w:rsidRDefault="00F06CC7">
            <w:pPr>
              <w:pStyle w:val="TableParagraph"/>
              <w:ind w:left="107" w:right="243"/>
              <w:rPr>
                <w:sz w:val="28"/>
              </w:rPr>
            </w:pPr>
            <w:r>
              <w:rPr>
                <w:sz w:val="28"/>
              </w:rPr>
              <w:t>chạy đà, chạy đà- Học mới: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Phối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hợp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chạy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đà,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bốn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bước</w:t>
            </w:r>
          </w:p>
          <w:p w:rsidR="00875EFA" w:rsidRDefault="00F06CC7">
            <w:pPr>
              <w:pStyle w:val="TableParagraph"/>
              <w:spacing w:line="322" w:lineRule="exact"/>
              <w:ind w:left="107" w:right="360"/>
              <w:rPr>
                <w:sz w:val="28"/>
              </w:rPr>
            </w:pPr>
            <w:r>
              <w:rPr>
                <w:sz w:val="28"/>
              </w:rPr>
              <w:t>chéo, ra sức cuối cùng, giữ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thăng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bằng.-Trò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chơi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phát</w:t>
            </w:r>
          </w:p>
        </w:tc>
        <w:tc>
          <w:tcPr>
            <w:tcW w:w="1253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  <w:tc>
          <w:tcPr>
            <w:tcW w:w="7254" w:type="dxa"/>
          </w:tcPr>
          <w:p w:rsidR="00875EFA" w:rsidRDefault="00F06CC7">
            <w:pPr>
              <w:pStyle w:val="TableParagraph"/>
              <w:numPr>
                <w:ilvl w:val="0"/>
                <w:numId w:val="44"/>
              </w:numPr>
              <w:tabs>
                <w:tab w:val="left" w:pos="271"/>
              </w:tabs>
              <w:spacing w:line="315" w:lineRule="exact"/>
              <w:ind w:left="270"/>
              <w:jc w:val="both"/>
              <w:rPr>
                <w:sz w:val="28"/>
              </w:rPr>
            </w:pPr>
            <w:r>
              <w:rPr>
                <w:sz w:val="28"/>
              </w:rPr>
              <w:t>Thực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hiện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được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kĩ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thuật ra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sức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cuối cùng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và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giữ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thăng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bằng.</w:t>
            </w:r>
          </w:p>
          <w:p w:rsidR="00875EFA" w:rsidRDefault="00F06CC7">
            <w:pPr>
              <w:pStyle w:val="TableParagraph"/>
              <w:numPr>
                <w:ilvl w:val="0"/>
                <w:numId w:val="44"/>
              </w:numPr>
              <w:tabs>
                <w:tab w:val="left" w:pos="271"/>
              </w:tabs>
              <w:spacing w:line="322" w:lineRule="exact"/>
              <w:ind w:left="270"/>
              <w:jc w:val="both"/>
              <w:rPr>
                <w:sz w:val="28"/>
              </w:rPr>
            </w:pPr>
            <w:r>
              <w:rPr>
                <w:sz w:val="28"/>
              </w:rPr>
              <w:t>Rèn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luyện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bản thân,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nâng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cao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khả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năng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tập luyện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theo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nhóm.</w:t>
            </w:r>
          </w:p>
          <w:p w:rsidR="00875EFA" w:rsidRDefault="00F06CC7">
            <w:pPr>
              <w:pStyle w:val="TableParagraph"/>
              <w:numPr>
                <w:ilvl w:val="0"/>
                <w:numId w:val="44"/>
              </w:numPr>
              <w:tabs>
                <w:tab w:val="left" w:pos="271"/>
              </w:tabs>
              <w:spacing w:line="322" w:lineRule="exact"/>
              <w:ind w:left="270"/>
              <w:jc w:val="both"/>
              <w:rPr>
                <w:sz w:val="28"/>
              </w:rPr>
            </w:pPr>
            <w:r>
              <w:rPr>
                <w:sz w:val="28"/>
              </w:rPr>
              <w:t>Thực hiện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được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KT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chuẩn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bị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chạy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đà</w:t>
            </w:r>
          </w:p>
          <w:p w:rsidR="00875EFA" w:rsidRDefault="00F06CC7">
            <w:pPr>
              <w:pStyle w:val="TableParagraph"/>
              <w:numPr>
                <w:ilvl w:val="0"/>
                <w:numId w:val="44"/>
              </w:numPr>
              <w:tabs>
                <w:tab w:val="left" w:pos="298"/>
              </w:tabs>
              <w:ind w:right="104" w:firstLine="0"/>
              <w:jc w:val="both"/>
              <w:rPr>
                <w:sz w:val="28"/>
              </w:rPr>
            </w:pPr>
            <w:r>
              <w:rPr>
                <w:sz w:val="28"/>
              </w:rPr>
              <w:t>Biết lựa chọn và tham gia các hoạt động trò chơi vận động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phù hợp với yêu cầu, nội dung bài học nhằm phát triển tố chất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thể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lực.</w:t>
            </w:r>
          </w:p>
        </w:tc>
        <w:tc>
          <w:tcPr>
            <w:tcW w:w="1843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</w:tr>
    </w:tbl>
    <w:p w:rsidR="00875EFA" w:rsidRDefault="00875EFA">
      <w:pPr>
        <w:rPr>
          <w:sz w:val="28"/>
        </w:rPr>
        <w:sectPr w:rsidR="00875EFA">
          <w:pgSz w:w="16850" w:h="11910" w:orient="landscape"/>
          <w:pgMar w:top="1100" w:right="420" w:bottom="280" w:left="820" w:header="720" w:footer="720" w:gutter="0"/>
          <w:cols w:space="720"/>
        </w:sectPr>
      </w:pPr>
    </w:p>
    <w:p w:rsidR="00875EFA" w:rsidRDefault="00875EFA">
      <w:pPr>
        <w:pStyle w:val="BodyText"/>
        <w:rPr>
          <w:b/>
          <w:sz w:val="2"/>
        </w:rPr>
      </w:pPr>
    </w:p>
    <w:tbl>
      <w:tblPr>
        <w:tblW w:w="0" w:type="auto"/>
        <w:tblInd w:w="7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2"/>
        <w:gridCol w:w="3514"/>
        <w:gridCol w:w="1253"/>
        <w:gridCol w:w="7254"/>
        <w:gridCol w:w="1843"/>
      </w:tblGrid>
      <w:tr w:rsidR="00875EFA">
        <w:trPr>
          <w:trHeight w:val="323"/>
        </w:trPr>
        <w:tc>
          <w:tcPr>
            <w:tcW w:w="852" w:type="dxa"/>
          </w:tcPr>
          <w:p w:rsidR="00875EFA" w:rsidRDefault="00875EFA">
            <w:pPr>
              <w:pStyle w:val="TableParagraph"/>
              <w:rPr>
                <w:sz w:val="24"/>
              </w:rPr>
            </w:pPr>
          </w:p>
        </w:tc>
        <w:tc>
          <w:tcPr>
            <w:tcW w:w="3514" w:type="dxa"/>
          </w:tcPr>
          <w:p w:rsidR="00875EFA" w:rsidRDefault="00F06CC7">
            <w:pPr>
              <w:pStyle w:val="TableParagraph"/>
              <w:spacing w:line="304" w:lineRule="exact"/>
              <w:ind w:left="107"/>
              <w:rPr>
                <w:sz w:val="28"/>
              </w:rPr>
            </w:pPr>
            <w:r>
              <w:rPr>
                <w:sz w:val="28"/>
              </w:rPr>
              <w:t>triển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sức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mạnh của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tay</w:t>
            </w:r>
          </w:p>
        </w:tc>
        <w:tc>
          <w:tcPr>
            <w:tcW w:w="1253" w:type="dxa"/>
          </w:tcPr>
          <w:p w:rsidR="00875EFA" w:rsidRDefault="00875EFA">
            <w:pPr>
              <w:pStyle w:val="TableParagraph"/>
              <w:rPr>
                <w:sz w:val="24"/>
              </w:rPr>
            </w:pPr>
          </w:p>
        </w:tc>
        <w:tc>
          <w:tcPr>
            <w:tcW w:w="7254" w:type="dxa"/>
          </w:tcPr>
          <w:p w:rsidR="00875EFA" w:rsidRDefault="00875EFA"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</w:tcPr>
          <w:p w:rsidR="00875EFA" w:rsidRDefault="00875EFA">
            <w:pPr>
              <w:pStyle w:val="TableParagraph"/>
              <w:rPr>
                <w:sz w:val="24"/>
              </w:rPr>
            </w:pPr>
          </w:p>
        </w:tc>
      </w:tr>
      <w:tr w:rsidR="00875EFA">
        <w:trPr>
          <w:trHeight w:val="2575"/>
        </w:trPr>
        <w:tc>
          <w:tcPr>
            <w:tcW w:w="852" w:type="dxa"/>
          </w:tcPr>
          <w:p w:rsidR="00875EFA" w:rsidRDefault="00875EFA">
            <w:pPr>
              <w:pStyle w:val="TableParagraph"/>
              <w:rPr>
                <w:b/>
                <w:sz w:val="30"/>
              </w:rPr>
            </w:pPr>
          </w:p>
          <w:p w:rsidR="00875EFA" w:rsidRDefault="00875EFA">
            <w:pPr>
              <w:pStyle w:val="TableParagraph"/>
              <w:rPr>
                <w:b/>
                <w:sz w:val="30"/>
              </w:rPr>
            </w:pPr>
          </w:p>
          <w:p w:rsidR="00875EFA" w:rsidRDefault="00875EFA">
            <w:pPr>
              <w:pStyle w:val="TableParagraph"/>
              <w:spacing w:before="10"/>
              <w:rPr>
                <w:b/>
                <w:sz w:val="37"/>
              </w:rPr>
            </w:pPr>
          </w:p>
          <w:p w:rsidR="00875EFA" w:rsidRDefault="00F06CC7">
            <w:pPr>
              <w:pStyle w:val="TableParagraph"/>
              <w:ind w:left="143" w:right="12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32</w:t>
            </w:r>
          </w:p>
        </w:tc>
        <w:tc>
          <w:tcPr>
            <w:tcW w:w="3514" w:type="dxa"/>
          </w:tcPr>
          <w:p w:rsidR="00875EFA" w:rsidRDefault="00F06CC7">
            <w:pPr>
              <w:pStyle w:val="TableParagraph"/>
              <w:ind w:left="107" w:right="174" w:firstLine="69"/>
              <w:rPr>
                <w:sz w:val="28"/>
              </w:rPr>
            </w:pPr>
            <w:r>
              <w:rPr>
                <w:sz w:val="28"/>
              </w:rPr>
              <w:t>Ôn một số động tác bổ trợ,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phối hợp chạy đà - bốn bước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chéo- ra sức cuối cùng- giữ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thăng bằng.-Học mới: Một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số điều luật trong thi đấu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ném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bóng-Trò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chơi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phát</w:t>
            </w:r>
          </w:p>
          <w:p w:rsidR="00875EFA" w:rsidRDefault="00F06CC7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triển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sức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mạnh tay-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ngực</w:t>
            </w:r>
          </w:p>
        </w:tc>
        <w:tc>
          <w:tcPr>
            <w:tcW w:w="1253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  <w:tc>
          <w:tcPr>
            <w:tcW w:w="7254" w:type="dxa"/>
          </w:tcPr>
          <w:p w:rsidR="00875EFA" w:rsidRDefault="00F06CC7">
            <w:pPr>
              <w:pStyle w:val="TableParagraph"/>
              <w:numPr>
                <w:ilvl w:val="0"/>
                <w:numId w:val="45"/>
              </w:numPr>
              <w:tabs>
                <w:tab w:val="left" w:pos="271"/>
              </w:tabs>
              <w:spacing w:line="315" w:lineRule="exact"/>
              <w:ind w:left="270"/>
              <w:jc w:val="both"/>
              <w:rPr>
                <w:sz w:val="28"/>
              </w:rPr>
            </w:pPr>
            <w:r>
              <w:rPr>
                <w:sz w:val="28"/>
              </w:rPr>
              <w:t>Thực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hiện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được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kĩ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thuật ra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sức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cuối cùng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và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giữ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thăng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bằng.</w:t>
            </w:r>
          </w:p>
          <w:p w:rsidR="00875EFA" w:rsidRDefault="00F06CC7">
            <w:pPr>
              <w:pStyle w:val="TableParagraph"/>
              <w:numPr>
                <w:ilvl w:val="0"/>
                <w:numId w:val="45"/>
              </w:numPr>
              <w:tabs>
                <w:tab w:val="left" w:pos="271"/>
              </w:tabs>
              <w:spacing w:line="322" w:lineRule="exact"/>
              <w:ind w:left="270"/>
              <w:jc w:val="both"/>
              <w:rPr>
                <w:sz w:val="28"/>
              </w:rPr>
            </w:pPr>
            <w:r>
              <w:rPr>
                <w:sz w:val="28"/>
              </w:rPr>
              <w:t>Rèn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luyện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bản thân,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nâng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cao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khả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năng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tập luyện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theo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nhóm.</w:t>
            </w:r>
          </w:p>
          <w:p w:rsidR="00875EFA" w:rsidRDefault="00F06CC7">
            <w:pPr>
              <w:pStyle w:val="TableParagraph"/>
              <w:numPr>
                <w:ilvl w:val="0"/>
                <w:numId w:val="45"/>
              </w:numPr>
              <w:tabs>
                <w:tab w:val="left" w:pos="271"/>
              </w:tabs>
              <w:spacing w:line="322" w:lineRule="exact"/>
              <w:ind w:left="270"/>
              <w:jc w:val="both"/>
              <w:rPr>
                <w:sz w:val="28"/>
              </w:rPr>
            </w:pPr>
            <w:r>
              <w:rPr>
                <w:sz w:val="28"/>
              </w:rPr>
              <w:t>Thực hiện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được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KT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chuẩn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bị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chạy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đà</w:t>
            </w:r>
          </w:p>
          <w:p w:rsidR="00875EFA" w:rsidRDefault="00F06CC7">
            <w:pPr>
              <w:pStyle w:val="TableParagraph"/>
              <w:numPr>
                <w:ilvl w:val="0"/>
                <w:numId w:val="45"/>
              </w:numPr>
              <w:tabs>
                <w:tab w:val="left" w:pos="298"/>
              </w:tabs>
              <w:ind w:right="104" w:firstLine="0"/>
              <w:jc w:val="both"/>
              <w:rPr>
                <w:sz w:val="28"/>
              </w:rPr>
            </w:pPr>
            <w:r>
              <w:rPr>
                <w:sz w:val="28"/>
              </w:rPr>
              <w:t>Biết lựa chọn và tham gia các hoạt động trò chơi vận động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phù hợp với yêu cầu, nội dung bài học nhằm phát triển tố chất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thể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lực.</w:t>
            </w:r>
          </w:p>
          <w:p w:rsidR="00875EFA" w:rsidRDefault="00F06CC7">
            <w:pPr>
              <w:pStyle w:val="TableParagraph"/>
              <w:numPr>
                <w:ilvl w:val="0"/>
                <w:numId w:val="45"/>
              </w:numPr>
              <w:tabs>
                <w:tab w:val="left" w:pos="271"/>
              </w:tabs>
              <w:spacing w:before="1"/>
              <w:ind w:left="270"/>
              <w:jc w:val="both"/>
              <w:rPr>
                <w:sz w:val="28"/>
              </w:rPr>
            </w:pPr>
            <w:r>
              <w:rPr>
                <w:sz w:val="28"/>
              </w:rPr>
              <w:t>HS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hiểu được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một số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điều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luật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cơ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bản</w:t>
            </w:r>
          </w:p>
        </w:tc>
        <w:tc>
          <w:tcPr>
            <w:tcW w:w="1843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</w:tr>
      <w:tr w:rsidR="00875EFA">
        <w:trPr>
          <w:trHeight w:val="1286"/>
        </w:trPr>
        <w:tc>
          <w:tcPr>
            <w:tcW w:w="852" w:type="dxa"/>
            <w:tcBorders>
              <w:bottom w:val="single" w:sz="6" w:space="0" w:color="000000"/>
            </w:tcBorders>
          </w:tcPr>
          <w:p w:rsidR="00875EFA" w:rsidRDefault="00875EFA">
            <w:pPr>
              <w:pStyle w:val="TableParagraph"/>
              <w:spacing w:before="10"/>
              <w:rPr>
                <w:b/>
                <w:sz w:val="41"/>
              </w:rPr>
            </w:pPr>
          </w:p>
          <w:p w:rsidR="00875EFA" w:rsidRDefault="00F06CC7">
            <w:pPr>
              <w:pStyle w:val="TableParagraph"/>
              <w:spacing w:before="1"/>
              <w:ind w:left="143" w:right="12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33</w:t>
            </w:r>
          </w:p>
        </w:tc>
        <w:tc>
          <w:tcPr>
            <w:tcW w:w="3514" w:type="dxa"/>
            <w:tcBorders>
              <w:bottom w:val="single" w:sz="6" w:space="0" w:color="000000"/>
            </w:tcBorders>
          </w:tcPr>
          <w:p w:rsidR="00875EFA" w:rsidRDefault="00F06CC7">
            <w:pPr>
              <w:pStyle w:val="TableParagraph"/>
              <w:spacing w:line="242" w:lineRule="auto"/>
              <w:ind w:left="107" w:right="321" w:firstLine="69"/>
              <w:rPr>
                <w:sz w:val="28"/>
              </w:rPr>
            </w:pPr>
            <w:r>
              <w:rPr>
                <w:sz w:val="28"/>
              </w:rPr>
              <w:t>Ôn tập, hoàn thiện kĩ thuật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nâng cao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thành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tích</w:t>
            </w:r>
          </w:p>
        </w:tc>
        <w:tc>
          <w:tcPr>
            <w:tcW w:w="1253" w:type="dxa"/>
            <w:tcBorders>
              <w:bottom w:val="single" w:sz="6" w:space="0" w:color="000000"/>
            </w:tcBorders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  <w:tc>
          <w:tcPr>
            <w:tcW w:w="7254" w:type="dxa"/>
            <w:tcBorders>
              <w:bottom w:val="single" w:sz="6" w:space="0" w:color="000000"/>
            </w:tcBorders>
          </w:tcPr>
          <w:p w:rsidR="00875EFA" w:rsidRDefault="00F06CC7">
            <w:pPr>
              <w:pStyle w:val="TableParagraph"/>
              <w:numPr>
                <w:ilvl w:val="0"/>
                <w:numId w:val="46"/>
              </w:numPr>
              <w:tabs>
                <w:tab w:val="left" w:pos="271"/>
              </w:tabs>
              <w:spacing w:line="315" w:lineRule="exact"/>
              <w:rPr>
                <w:sz w:val="28"/>
              </w:rPr>
            </w:pPr>
            <w:r>
              <w:rPr>
                <w:sz w:val="28"/>
              </w:rPr>
              <w:t>Thực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hiện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được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kĩ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thuật ra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sức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cuối cùng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và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giữ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thăng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bằng.</w:t>
            </w:r>
          </w:p>
          <w:p w:rsidR="00875EFA" w:rsidRDefault="00F06CC7">
            <w:pPr>
              <w:pStyle w:val="TableParagraph"/>
              <w:numPr>
                <w:ilvl w:val="0"/>
                <w:numId w:val="46"/>
              </w:numPr>
              <w:tabs>
                <w:tab w:val="left" w:pos="271"/>
              </w:tabs>
              <w:spacing w:before="2" w:line="322" w:lineRule="exact"/>
              <w:rPr>
                <w:sz w:val="28"/>
              </w:rPr>
            </w:pPr>
            <w:r>
              <w:rPr>
                <w:sz w:val="28"/>
              </w:rPr>
              <w:t>Rèn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luyện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bản thân,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nâng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cao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khả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năng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tập luyện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theo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nhóm.</w:t>
            </w:r>
          </w:p>
          <w:p w:rsidR="00875EFA" w:rsidRDefault="00F06CC7">
            <w:pPr>
              <w:pStyle w:val="TableParagraph"/>
              <w:numPr>
                <w:ilvl w:val="0"/>
                <w:numId w:val="46"/>
              </w:numPr>
              <w:tabs>
                <w:tab w:val="left" w:pos="271"/>
              </w:tabs>
              <w:spacing w:line="322" w:lineRule="exact"/>
              <w:rPr>
                <w:sz w:val="28"/>
              </w:rPr>
            </w:pPr>
            <w:r>
              <w:rPr>
                <w:sz w:val="28"/>
              </w:rPr>
              <w:t>Thực hiện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được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KT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chuẩn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bị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chạy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đà</w:t>
            </w:r>
          </w:p>
          <w:p w:rsidR="00875EFA" w:rsidRDefault="00F06CC7">
            <w:pPr>
              <w:pStyle w:val="TableParagraph"/>
              <w:numPr>
                <w:ilvl w:val="0"/>
                <w:numId w:val="46"/>
              </w:numPr>
              <w:tabs>
                <w:tab w:val="left" w:pos="271"/>
              </w:tabs>
              <w:spacing w:line="306" w:lineRule="exact"/>
              <w:rPr>
                <w:sz w:val="28"/>
              </w:rPr>
            </w:pPr>
            <w:r>
              <w:rPr>
                <w:sz w:val="28"/>
              </w:rPr>
              <w:t>Phối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hợp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được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bốn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bước chạy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đà</w:t>
            </w:r>
          </w:p>
        </w:tc>
        <w:tc>
          <w:tcPr>
            <w:tcW w:w="1843" w:type="dxa"/>
            <w:tcBorders>
              <w:bottom w:val="single" w:sz="6" w:space="0" w:color="000000"/>
            </w:tcBorders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</w:tr>
      <w:tr w:rsidR="00875EFA">
        <w:trPr>
          <w:trHeight w:val="1929"/>
        </w:trPr>
        <w:tc>
          <w:tcPr>
            <w:tcW w:w="852" w:type="dxa"/>
            <w:tcBorders>
              <w:top w:val="single" w:sz="6" w:space="0" w:color="000000"/>
            </w:tcBorders>
          </w:tcPr>
          <w:p w:rsidR="00875EFA" w:rsidRDefault="00875EFA">
            <w:pPr>
              <w:pStyle w:val="TableParagraph"/>
              <w:rPr>
                <w:b/>
                <w:sz w:val="30"/>
              </w:rPr>
            </w:pPr>
          </w:p>
          <w:p w:rsidR="00875EFA" w:rsidRDefault="00875EFA">
            <w:pPr>
              <w:pStyle w:val="TableParagraph"/>
              <w:spacing w:before="8"/>
              <w:rPr>
                <w:b/>
                <w:sz w:val="39"/>
              </w:rPr>
            </w:pPr>
          </w:p>
          <w:p w:rsidR="00875EFA" w:rsidRDefault="00F06CC7">
            <w:pPr>
              <w:pStyle w:val="TableParagraph"/>
              <w:ind w:left="143" w:right="12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34</w:t>
            </w:r>
          </w:p>
        </w:tc>
        <w:tc>
          <w:tcPr>
            <w:tcW w:w="3514" w:type="dxa"/>
            <w:tcBorders>
              <w:top w:val="single" w:sz="6" w:space="0" w:color="000000"/>
            </w:tcBorders>
          </w:tcPr>
          <w:p w:rsidR="00875EFA" w:rsidRPr="009E6A76" w:rsidRDefault="00875EFA">
            <w:pPr>
              <w:pStyle w:val="TableParagraph"/>
              <w:rPr>
                <w:b/>
                <w:color w:val="FF0000"/>
                <w:sz w:val="30"/>
              </w:rPr>
            </w:pPr>
          </w:p>
          <w:p w:rsidR="00875EFA" w:rsidRPr="009E6A76" w:rsidRDefault="00875EFA">
            <w:pPr>
              <w:pStyle w:val="TableParagraph"/>
              <w:spacing w:before="6"/>
              <w:rPr>
                <w:b/>
                <w:color w:val="FF0000"/>
                <w:sz w:val="25"/>
              </w:rPr>
            </w:pPr>
          </w:p>
          <w:p w:rsidR="00875EFA" w:rsidRPr="009E6A76" w:rsidRDefault="00F06CC7">
            <w:pPr>
              <w:pStyle w:val="TableParagraph"/>
              <w:spacing w:line="242" w:lineRule="auto"/>
              <w:ind w:left="1146" w:right="370" w:hanging="747"/>
              <w:rPr>
                <w:b/>
                <w:color w:val="FF0000"/>
                <w:sz w:val="28"/>
              </w:rPr>
            </w:pPr>
            <w:r w:rsidRPr="009E6A76">
              <w:rPr>
                <w:b/>
                <w:color w:val="FF0000"/>
                <w:sz w:val="28"/>
              </w:rPr>
              <w:t>Kiểm tra cuối học kì I:</w:t>
            </w:r>
            <w:r w:rsidRPr="009E6A76">
              <w:rPr>
                <w:b/>
                <w:color w:val="FF0000"/>
                <w:spacing w:val="-67"/>
                <w:sz w:val="28"/>
              </w:rPr>
              <w:t xml:space="preserve"> </w:t>
            </w:r>
            <w:r w:rsidRPr="009E6A76">
              <w:rPr>
                <w:b/>
                <w:color w:val="FF0000"/>
                <w:sz w:val="28"/>
              </w:rPr>
              <w:t>Ném</w:t>
            </w:r>
            <w:r w:rsidRPr="009E6A76">
              <w:rPr>
                <w:b/>
                <w:color w:val="FF0000"/>
                <w:spacing w:val="-4"/>
                <w:sz w:val="28"/>
              </w:rPr>
              <w:t xml:space="preserve"> </w:t>
            </w:r>
            <w:r w:rsidRPr="009E6A76">
              <w:rPr>
                <w:b/>
                <w:color w:val="FF0000"/>
                <w:sz w:val="28"/>
              </w:rPr>
              <w:t>bóng</w:t>
            </w:r>
          </w:p>
        </w:tc>
        <w:tc>
          <w:tcPr>
            <w:tcW w:w="1253" w:type="dxa"/>
            <w:tcBorders>
              <w:top w:val="single" w:sz="6" w:space="0" w:color="000000"/>
            </w:tcBorders>
          </w:tcPr>
          <w:p w:rsidR="00875EFA" w:rsidRPr="009E6A76" w:rsidRDefault="00875EFA">
            <w:pPr>
              <w:pStyle w:val="TableParagraph"/>
              <w:rPr>
                <w:b/>
                <w:color w:val="FF0000"/>
                <w:sz w:val="30"/>
              </w:rPr>
            </w:pPr>
          </w:p>
          <w:p w:rsidR="00875EFA" w:rsidRPr="009E6A76" w:rsidRDefault="00875EFA">
            <w:pPr>
              <w:pStyle w:val="TableParagraph"/>
              <w:spacing w:before="3"/>
              <w:rPr>
                <w:b/>
                <w:color w:val="FF0000"/>
                <w:sz w:val="39"/>
              </w:rPr>
            </w:pPr>
          </w:p>
          <w:p w:rsidR="00875EFA" w:rsidRPr="009E6A76" w:rsidRDefault="00F06CC7">
            <w:pPr>
              <w:pStyle w:val="TableParagraph"/>
              <w:ind w:right="470"/>
              <w:jc w:val="right"/>
              <w:rPr>
                <w:b/>
                <w:color w:val="FF0000"/>
                <w:sz w:val="28"/>
              </w:rPr>
            </w:pPr>
            <w:r w:rsidRPr="009E6A76">
              <w:rPr>
                <w:b/>
                <w:color w:val="FF0000"/>
                <w:sz w:val="28"/>
              </w:rPr>
              <w:t>01</w:t>
            </w:r>
          </w:p>
        </w:tc>
        <w:tc>
          <w:tcPr>
            <w:tcW w:w="7254" w:type="dxa"/>
            <w:tcBorders>
              <w:top w:val="single" w:sz="6" w:space="0" w:color="000000"/>
            </w:tcBorders>
          </w:tcPr>
          <w:p w:rsidR="00875EFA" w:rsidRDefault="00F06CC7">
            <w:pPr>
              <w:pStyle w:val="TableParagraph"/>
              <w:numPr>
                <w:ilvl w:val="0"/>
                <w:numId w:val="47"/>
              </w:numPr>
              <w:tabs>
                <w:tab w:val="left" w:pos="271"/>
              </w:tabs>
              <w:spacing w:line="312" w:lineRule="exact"/>
              <w:ind w:left="270"/>
              <w:jc w:val="both"/>
              <w:rPr>
                <w:sz w:val="28"/>
              </w:rPr>
            </w:pPr>
            <w:r>
              <w:rPr>
                <w:sz w:val="28"/>
              </w:rPr>
              <w:t>Biết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cách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thực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hiện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các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nội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dung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kiểm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tra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(do GVchọn);</w:t>
            </w:r>
          </w:p>
          <w:p w:rsidR="00875EFA" w:rsidRDefault="00F06CC7">
            <w:pPr>
              <w:pStyle w:val="TableParagraph"/>
              <w:numPr>
                <w:ilvl w:val="0"/>
                <w:numId w:val="47"/>
              </w:numPr>
              <w:tabs>
                <w:tab w:val="left" w:pos="271"/>
              </w:tabs>
              <w:spacing w:line="322" w:lineRule="exact"/>
              <w:ind w:left="270"/>
              <w:jc w:val="both"/>
              <w:rPr>
                <w:sz w:val="28"/>
              </w:rPr>
            </w:pPr>
            <w:r>
              <w:rPr>
                <w:sz w:val="28"/>
              </w:rPr>
              <w:t>Thực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hiện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đúng các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nội dung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kiểm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tra (do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GVchọn);</w:t>
            </w:r>
          </w:p>
          <w:p w:rsidR="00875EFA" w:rsidRDefault="00F06CC7">
            <w:pPr>
              <w:pStyle w:val="TableParagraph"/>
              <w:numPr>
                <w:ilvl w:val="0"/>
                <w:numId w:val="47"/>
              </w:numPr>
              <w:tabs>
                <w:tab w:val="left" w:pos="271"/>
              </w:tabs>
              <w:ind w:left="270"/>
              <w:jc w:val="both"/>
              <w:rPr>
                <w:sz w:val="28"/>
              </w:rPr>
            </w:pPr>
            <w:r>
              <w:rPr>
                <w:sz w:val="28"/>
              </w:rPr>
              <w:t>Vận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dụng trong các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giờ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học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thể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dục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và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tự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tập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hàng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ngày.</w:t>
            </w:r>
          </w:p>
          <w:p w:rsidR="00875EFA" w:rsidRDefault="00F06CC7">
            <w:pPr>
              <w:pStyle w:val="TableParagraph"/>
              <w:numPr>
                <w:ilvl w:val="0"/>
                <w:numId w:val="47"/>
              </w:numPr>
              <w:tabs>
                <w:tab w:val="left" w:pos="295"/>
              </w:tabs>
              <w:spacing w:line="322" w:lineRule="exact"/>
              <w:ind w:right="97" w:firstLine="0"/>
              <w:jc w:val="both"/>
              <w:rPr>
                <w:sz w:val="28"/>
              </w:rPr>
            </w:pPr>
            <w:r>
              <w:rPr>
                <w:sz w:val="28"/>
              </w:rPr>
              <w:t>Tự giác, tích cực, đoàn kết và giúp đỡ bạn trong tập luyện.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Biết điều khiển tổ, nhóm tập luyện và nhận xét kết quả tập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luyện</w:t>
            </w:r>
          </w:p>
        </w:tc>
        <w:tc>
          <w:tcPr>
            <w:tcW w:w="1843" w:type="dxa"/>
            <w:tcBorders>
              <w:top w:val="single" w:sz="6" w:space="0" w:color="000000"/>
            </w:tcBorders>
          </w:tcPr>
          <w:p w:rsidR="00875EFA" w:rsidRDefault="00F06CC7">
            <w:pPr>
              <w:pStyle w:val="TableParagraph"/>
              <w:ind w:left="110" w:right="579"/>
              <w:rPr>
                <w:sz w:val="28"/>
              </w:rPr>
            </w:pPr>
            <w:r>
              <w:rPr>
                <w:sz w:val="28"/>
              </w:rPr>
              <w:t>Hình thức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kiểm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tra:</w:t>
            </w:r>
          </w:p>
        </w:tc>
      </w:tr>
      <w:tr w:rsidR="00875EFA">
        <w:trPr>
          <w:trHeight w:val="2253"/>
        </w:trPr>
        <w:tc>
          <w:tcPr>
            <w:tcW w:w="852" w:type="dxa"/>
          </w:tcPr>
          <w:p w:rsidR="00875EFA" w:rsidRDefault="00875EFA">
            <w:pPr>
              <w:pStyle w:val="TableParagraph"/>
              <w:rPr>
                <w:b/>
                <w:sz w:val="30"/>
              </w:rPr>
            </w:pPr>
          </w:p>
          <w:p w:rsidR="00875EFA" w:rsidRDefault="00875EFA">
            <w:pPr>
              <w:pStyle w:val="TableParagraph"/>
              <w:rPr>
                <w:b/>
                <w:sz w:val="30"/>
              </w:rPr>
            </w:pPr>
          </w:p>
          <w:p w:rsidR="00875EFA" w:rsidRDefault="00875EFA">
            <w:pPr>
              <w:pStyle w:val="TableParagraph"/>
              <w:spacing w:before="10"/>
              <w:rPr>
                <w:b/>
                <w:sz w:val="23"/>
              </w:rPr>
            </w:pPr>
          </w:p>
          <w:p w:rsidR="00875EFA" w:rsidRDefault="00F06CC7">
            <w:pPr>
              <w:pStyle w:val="TableParagraph"/>
              <w:spacing w:before="1"/>
              <w:ind w:left="143" w:right="12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35</w:t>
            </w:r>
          </w:p>
        </w:tc>
        <w:tc>
          <w:tcPr>
            <w:tcW w:w="3514" w:type="dxa"/>
          </w:tcPr>
          <w:p w:rsidR="00875EFA" w:rsidRDefault="00875EFA">
            <w:pPr>
              <w:pStyle w:val="TableParagraph"/>
              <w:rPr>
                <w:b/>
                <w:sz w:val="30"/>
              </w:rPr>
            </w:pPr>
          </w:p>
          <w:p w:rsidR="00875EFA" w:rsidRDefault="00875EFA">
            <w:pPr>
              <w:pStyle w:val="TableParagraph"/>
              <w:rPr>
                <w:b/>
                <w:sz w:val="30"/>
              </w:rPr>
            </w:pPr>
          </w:p>
          <w:p w:rsidR="00875EFA" w:rsidRDefault="00875EFA">
            <w:pPr>
              <w:pStyle w:val="TableParagraph"/>
              <w:spacing w:before="1"/>
              <w:rPr>
                <w:b/>
                <w:sz w:val="24"/>
              </w:rPr>
            </w:pPr>
          </w:p>
          <w:p w:rsidR="00875EFA" w:rsidRDefault="00F06CC7">
            <w:pPr>
              <w:pStyle w:val="TableParagraph"/>
              <w:spacing w:before="1"/>
              <w:ind w:right="240"/>
              <w:jc w:val="right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Đánh</w:t>
            </w:r>
            <w:r>
              <w:rPr>
                <w:b/>
                <w:i/>
                <w:spacing w:val="-2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giá</w:t>
            </w:r>
            <w:r>
              <w:rPr>
                <w:b/>
                <w:i/>
                <w:spacing w:val="-4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thể</w:t>
            </w:r>
            <w:r>
              <w:rPr>
                <w:b/>
                <w:i/>
                <w:spacing w:val="-4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lực học</w:t>
            </w:r>
            <w:r>
              <w:rPr>
                <w:b/>
                <w:i/>
                <w:spacing w:val="-3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sinh</w:t>
            </w:r>
          </w:p>
        </w:tc>
        <w:tc>
          <w:tcPr>
            <w:tcW w:w="1253" w:type="dxa"/>
          </w:tcPr>
          <w:p w:rsidR="00875EFA" w:rsidRDefault="00875EFA">
            <w:pPr>
              <w:pStyle w:val="TableParagraph"/>
              <w:rPr>
                <w:b/>
                <w:sz w:val="30"/>
              </w:rPr>
            </w:pPr>
          </w:p>
          <w:p w:rsidR="00875EFA" w:rsidRDefault="00875EFA">
            <w:pPr>
              <w:pStyle w:val="TableParagraph"/>
              <w:rPr>
                <w:b/>
                <w:sz w:val="30"/>
              </w:rPr>
            </w:pPr>
          </w:p>
          <w:p w:rsidR="00875EFA" w:rsidRDefault="00875EFA">
            <w:pPr>
              <w:pStyle w:val="TableParagraph"/>
              <w:spacing w:before="6"/>
              <w:rPr>
                <w:b/>
                <w:sz w:val="23"/>
              </w:rPr>
            </w:pPr>
          </w:p>
          <w:p w:rsidR="00875EFA" w:rsidRDefault="00F06CC7">
            <w:pPr>
              <w:pStyle w:val="TableParagraph"/>
              <w:ind w:right="470"/>
              <w:jc w:val="right"/>
              <w:rPr>
                <w:sz w:val="28"/>
              </w:rPr>
            </w:pPr>
            <w:r>
              <w:rPr>
                <w:sz w:val="28"/>
              </w:rPr>
              <w:t>02</w:t>
            </w:r>
          </w:p>
        </w:tc>
        <w:tc>
          <w:tcPr>
            <w:tcW w:w="7254" w:type="dxa"/>
          </w:tcPr>
          <w:p w:rsidR="00875EFA" w:rsidRDefault="00F06CC7">
            <w:pPr>
              <w:pStyle w:val="TableParagraph"/>
              <w:numPr>
                <w:ilvl w:val="0"/>
                <w:numId w:val="48"/>
              </w:numPr>
              <w:tabs>
                <w:tab w:val="left" w:pos="271"/>
              </w:tabs>
              <w:spacing w:line="315" w:lineRule="exact"/>
              <w:ind w:left="270"/>
              <w:jc w:val="both"/>
              <w:rPr>
                <w:sz w:val="28"/>
              </w:rPr>
            </w:pPr>
            <w:r>
              <w:rPr>
                <w:sz w:val="28"/>
              </w:rPr>
              <w:t>Biết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cách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thực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hiện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các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nội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dung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kiểm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tra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(do GVchọn);</w:t>
            </w:r>
          </w:p>
          <w:p w:rsidR="00875EFA" w:rsidRDefault="00F06CC7">
            <w:pPr>
              <w:pStyle w:val="TableParagraph"/>
              <w:numPr>
                <w:ilvl w:val="0"/>
                <w:numId w:val="48"/>
              </w:numPr>
              <w:tabs>
                <w:tab w:val="left" w:pos="271"/>
              </w:tabs>
              <w:ind w:left="270"/>
              <w:jc w:val="both"/>
              <w:rPr>
                <w:sz w:val="28"/>
              </w:rPr>
            </w:pPr>
            <w:r>
              <w:rPr>
                <w:sz w:val="28"/>
              </w:rPr>
              <w:t>Thực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hiện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đúng các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nội dung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kiểm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tra (do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GVchọn);</w:t>
            </w:r>
          </w:p>
          <w:p w:rsidR="00875EFA" w:rsidRDefault="00F06CC7">
            <w:pPr>
              <w:pStyle w:val="TableParagraph"/>
              <w:numPr>
                <w:ilvl w:val="0"/>
                <w:numId w:val="48"/>
              </w:numPr>
              <w:tabs>
                <w:tab w:val="left" w:pos="271"/>
              </w:tabs>
              <w:spacing w:before="2" w:line="322" w:lineRule="exact"/>
              <w:ind w:left="270"/>
              <w:jc w:val="both"/>
              <w:rPr>
                <w:sz w:val="28"/>
              </w:rPr>
            </w:pPr>
            <w:r>
              <w:rPr>
                <w:sz w:val="28"/>
              </w:rPr>
              <w:t>Vận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dụng trong các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giờ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học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thể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dục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và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tự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tập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hàng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ngày.</w:t>
            </w:r>
          </w:p>
          <w:p w:rsidR="00875EFA" w:rsidRDefault="00F06CC7">
            <w:pPr>
              <w:pStyle w:val="TableParagraph"/>
              <w:numPr>
                <w:ilvl w:val="0"/>
                <w:numId w:val="48"/>
              </w:numPr>
              <w:tabs>
                <w:tab w:val="left" w:pos="295"/>
              </w:tabs>
              <w:ind w:right="103" w:firstLine="0"/>
              <w:jc w:val="both"/>
              <w:rPr>
                <w:sz w:val="28"/>
              </w:rPr>
            </w:pPr>
            <w:r>
              <w:rPr>
                <w:sz w:val="28"/>
              </w:rPr>
              <w:t>Tự giác, tích cực, đoàn kết và giúp đỡ bạn trong tập luyện.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Biết điều khiển tổ, nhóm tập luyện và nhận xét kết quả tập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luyện</w:t>
            </w:r>
          </w:p>
        </w:tc>
        <w:tc>
          <w:tcPr>
            <w:tcW w:w="1843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</w:tr>
      <w:tr w:rsidR="00875EFA">
        <w:trPr>
          <w:trHeight w:val="967"/>
        </w:trPr>
        <w:tc>
          <w:tcPr>
            <w:tcW w:w="852" w:type="dxa"/>
          </w:tcPr>
          <w:p w:rsidR="00875EFA" w:rsidRDefault="00875EFA">
            <w:pPr>
              <w:pStyle w:val="TableParagraph"/>
              <w:rPr>
                <w:b/>
                <w:sz w:val="28"/>
              </w:rPr>
            </w:pPr>
          </w:p>
          <w:p w:rsidR="00875EFA" w:rsidRDefault="00F06CC7">
            <w:pPr>
              <w:pStyle w:val="TableParagraph"/>
              <w:ind w:left="143" w:right="12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36</w:t>
            </w:r>
          </w:p>
        </w:tc>
        <w:tc>
          <w:tcPr>
            <w:tcW w:w="3514" w:type="dxa"/>
          </w:tcPr>
          <w:p w:rsidR="00875EFA" w:rsidRDefault="00875EFA">
            <w:pPr>
              <w:pStyle w:val="TableParagraph"/>
              <w:spacing w:before="2"/>
              <w:rPr>
                <w:b/>
                <w:sz w:val="28"/>
              </w:rPr>
            </w:pPr>
          </w:p>
          <w:p w:rsidR="00875EFA" w:rsidRDefault="00F06CC7">
            <w:pPr>
              <w:pStyle w:val="TableParagraph"/>
              <w:ind w:right="240"/>
              <w:jc w:val="right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Đánh</w:t>
            </w:r>
            <w:r>
              <w:rPr>
                <w:b/>
                <w:i/>
                <w:spacing w:val="-2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giá</w:t>
            </w:r>
            <w:r>
              <w:rPr>
                <w:b/>
                <w:i/>
                <w:spacing w:val="-4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thể</w:t>
            </w:r>
            <w:r>
              <w:rPr>
                <w:b/>
                <w:i/>
                <w:spacing w:val="-4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lực học</w:t>
            </w:r>
            <w:r>
              <w:rPr>
                <w:b/>
                <w:i/>
                <w:spacing w:val="-3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sinh</w:t>
            </w:r>
          </w:p>
        </w:tc>
        <w:tc>
          <w:tcPr>
            <w:tcW w:w="1253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  <w:tc>
          <w:tcPr>
            <w:tcW w:w="7254" w:type="dxa"/>
          </w:tcPr>
          <w:p w:rsidR="00875EFA" w:rsidRDefault="00F06CC7">
            <w:pPr>
              <w:pStyle w:val="TableParagraph"/>
              <w:numPr>
                <w:ilvl w:val="0"/>
                <w:numId w:val="49"/>
              </w:numPr>
              <w:tabs>
                <w:tab w:val="left" w:pos="271"/>
              </w:tabs>
              <w:spacing w:line="317" w:lineRule="exact"/>
              <w:rPr>
                <w:sz w:val="28"/>
              </w:rPr>
            </w:pPr>
            <w:r>
              <w:rPr>
                <w:sz w:val="28"/>
              </w:rPr>
              <w:t>Biết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cách thực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hiện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các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nội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dung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kiểm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tra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(do GVchọn);</w:t>
            </w:r>
          </w:p>
          <w:p w:rsidR="00875EFA" w:rsidRDefault="00F06CC7">
            <w:pPr>
              <w:pStyle w:val="TableParagraph"/>
              <w:numPr>
                <w:ilvl w:val="0"/>
                <w:numId w:val="49"/>
              </w:numPr>
              <w:tabs>
                <w:tab w:val="left" w:pos="271"/>
              </w:tabs>
              <w:spacing w:line="322" w:lineRule="exact"/>
              <w:rPr>
                <w:sz w:val="28"/>
              </w:rPr>
            </w:pPr>
            <w:r>
              <w:rPr>
                <w:sz w:val="28"/>
              </w:rPr>
              <w:t>Thực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hiện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đúng các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nội dung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kiểm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tra (do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GVchọn);</w:t>
            </w:r>
          </w:p>
          <w:p w:rsidR="00875EFA" w:rsidRDefault="00F06CC7">
            <w:pPr>
              <w:pStyle w:val="TableParagraph"/>
              <w:numPr>
                <w:ilvl w:val="0"/>
                <w:numId w:val="49"/>
              </w:numPr>
              <w:tabs>
                <w:tab w:val="left" w:pos="271"/>
              </w:tabs>
              <w:spacing w:line="308" w:lineRule="exact"/>
              <w:rPr>
                <w:sz w:val="28"/>
              </w:rPr>
            </w:pPr>
            <w:r>
              <w:rPr>
                <w:sz w:val="28"/>
              </w:rPr>
              <w:t>Vận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dụng trong các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giờ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học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thể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dục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và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tự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tập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hàng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ngày.</w:t>
            </w:r>
          </w:p>
        </w:tc>
        <w:tc>
          <w:tcPr>
            <w:tcW w:w="1843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</w:tr>
    </w:tbl>
    <w:p w:rsidR="00875EFA" w:rsidRDefault="00875EFA">
      <w:pPr>
        <w:rPr>
          <w:sz w:val="28"/>
        </w:rPr>
        <w:sectPr w:rsidR="00875EFA">
          <w:pgSz w:w="16850" w:h="11910" w:orient="landscape"/>
          <w:pgMar w:top="1100" w:right="420" w:bottom="280" w:left="820" w:header="720" w:footer="720" w:gutter="0"/>
          <w:cols w:space="720"/>
        </w:sectPr>
      </w:pPr>
    </w:p>
    <w:p w:rsidR="00875EFA" w:rsidRDefault="00875EFA">
      <w:pPr>
        <w:pStyle w:val="BodyText"/>
        <w:rPr>
          <w:b/>
          <w:sz w:val="2"/>
        </w:rPr>
      </w:pPr>
    </w:p>
    <w:tbl>
      <w:tblPr>
        <w:tblW w:w="0" w:type="auto"/>
        <w:tblInd w:w="7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2"/>
        <w:gridCol w:w="3514"/>
        <w:gridCol w:w="1265"/>
        <w:gridCol w:w="7242"/>
        <w:gridCol w:w="1843"/>
      </w:tblGrid>
      <w:tr w:rsidR="00875EFA">
        <w:trPr>
          <w:trHeight w:val="1288"/>
        </w:trPr>
        <w:tc>
          <w:tcPr>
            <w:tcW w:w="852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  <w:tc>
          <w:tcPr>
            <w:tcW w:w="3514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  <w:tc>
          <w:tcPr>
            <w:tcW w:w="1265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  <w:tc>
          <w:tcPr>
            <w:tcW w:w="7242" w:type="dxa"/>
          </w:tcPr>
          <w:p w:rsidR="00875EFA" w:rsidRDefault="00F06CC7">
            <w:pPr>
              <w:pStyle w:val="TableParagraph"/>
              <w:ind w:left="95" w:right="103"/>
              <w:jc w:val="both"/>
              <w:rPr>
                <w:sz w:val="28"/>
              </w:rPr>
            </w:pPr>
            <w:r>
              <w:rPr>
                <w:sz w:val="28"/>
              </w:rPr>
              <w:t>- Tự giác, tích cực, đoàn kết và giúp đỡ bạn trong tập luyện.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Biết điều khiển tổ, nhóm tập luyện và nhận xét kết quả tập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luyện</w:t>
            </w:r>
          </w:p>
        </w:tc>
        <w:tc>
          <w:tcPr>
            <w:tcW w:w="1843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</w:tr>
      <w:tr w:rsidR="00875EFA">
        <w:trPr>
          <w:trHeight w:val="323"/>
        </w:trPr>
        <w:tc>
          <w:tcPr>
            <w:tcW w:w="12873" w:type="dxa"/>
            <w:gridSpan w:val="4"/>
          </w:tcPr>
          <w:p w:rsidR="00875EFA" w:rsidRDefault="00F06CC7">
            <w:pPr>
              <w:pStyle w:val="TableParagraph"/>
              <w:spacing w:line="304" w:lineRule="exact"/>
              <w:ind w:left="5758" w:right="574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HỌC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KÌ II</w:t>
            </w:r>
          </w:p>
        </w:tc>
        <w:tc>
          <w:tcPr>
            <w:tcW w:w="1843" w:type="dxa"/>
          </w:tcPr>
          <w:p w:rsidR="00875EFA" w:rsidRDefault="00875EFA">
            <w:pPr>
              <w:pStyle w:val="TableParagraph"/>
              <w:rPr>
                <w:sz w:val="24"/>
              </w:rPr>
            </w:pPr>
          </w:p>
        </w:tc>
      </w:tr>
      <w:tr w:rsidR="00875EFA">
        <w:trPr>
          <w:trHeight w:val="643"/>
        </w:trPr>
        <w:tc>
          <w:tcPr>
            <w:tcW w:w="852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  <w:tc>
          <w:tcPr>
            <w:tcW w:w="3514" w:type="dxa"/>
          </w:tcPr>
          <w:p w:rsidR="00875EFA" w:rsidRDefault="00F06CC7">
            <w:pPr>
              <w:pStyle w:val="TableParagraph"/>
              <w:spacing w:line="322" w:lineRule="exact"/>
              <w:ind w:left="1485" w:right="127" w:hanging="1330"/>
              <w:rPr>
                <w:b/>
                <w:sz w:val="28"/>
              </w:rPr>
            </w:pPr>
            <w:r>
              <w:rPr>
                <w:b/>
                <w:color w:val="FF0000"/>
                <w:sz w:val="28"/>
              </w:rPr>
              <w:t>Chủ đề 4: Chạy cự li trung</w:t>
            </w:r>
            <w:r>
              <w:rPr>
                <w:b/>
                <w:color w:val="FF0000"/>
                <w:spacing w:val="-67"/>
                <w:sz w:val="28"/>
              </w:rPr>
              <w:t xml:space="preserve"> </w:t>
            </w:r>
            <w:r>
              <w:rPr>
                <w:b/>
                <w:color w:val="FF0000"/>
                <w:sz w:val="28"/>
              </w:rPr>
              <w:t>bình</w:t>
            </w:r>
          </w:p>
        </w:tc>
        <w:tc>
          <w:tcPr>
            <w:tcW w:w="1265" w:type="dxa"/>
          </w:tcPr>
          <w:p w:rsidR="00875EFA" w:rsidRDefault="00F06CC7">
            <w:pPr>
              <w:pStyle w:val="TableParagraph"/>
              <w:spacing w:before="158"/>
              <w:ind w:left="242" w:right="21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07</w:t>
            </w:r>
          </w:p>
        </w:tc>
        <w:tc>
          <w:tcPr>
            <w:tcW w:w="7242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  <w:tc>
          <w:tcPr>
            <w:tcW w:w="1843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</w:tr>
      <w:tr w:rsidR="00875EFA">
        <w:trPr>
          <w:trHeight w:val="2574"/>
        </w:trPr>
        <w:tc>
          <w:tcPr>
            <w:tcW w:w="852" w:type="dxa"/>
          </w:tcPr>
          <w:p w:rsidR="00875EFA" w:rsidRDefault="00875EFA">
            <w:pPr>
              <w:pStyle w:val="TableParagraph"/>
              <w:rPr>
                <w:b/>
                <w:sz w:val="30"/>
              </w:rPr>
            </w:pPr>
          </w:p>
          <w:p w:rsidR="00875EFA" w:rsidRDefault="00875EFA">
            <w:pPr>
              <w:pStyle w:val="TableParagraph"/>
              <w:rPr>
                <w:b/>
                <w:sz w:val="30"/>
              </w:rPr>
            </w:pPr>
          </w:p>
          <w:p w:rsidR="00875EFA" w:rsidRDefault="00875EFA">
            <w:pPr>
              <w:pStyle w:val="TableParagraph"/>
              <w:spacing w:before="9"/>
              <w:rPr>
                <w:b/>
                <w:sz w:val="37"/>
              </w:rPr>
            </w:pPr>
          </w:p>
          <w:p w:rsidR="00875EFA" w:rsidRDefault="00F06CC7">
            <w:pPr>
              <w:pStyle w:val="TableParagraph"/>
              <w:ind w:left="143" w:right="12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37</w:t>
            </w:r>
          </w:p>
        </w:tc>
        <w:tc>
          <w:tcPr>
            <w:tcW w:w="3514" w:type="dxa"/>
          </w:tcPr>
          <w:p w:rsidR="00875EFA" w:rsidRDefault="00F06CC7">
            <w:pPr>
              <w:pStyle w:val="TableParagraph"/>
              <w:tabs>
                <w:tab w:val="left" w:pos="2214"/>
              </w:tabs>
              <w:ind w:left="107" w:right="155"/>
              <w:rPr>
                <w:sz w:val="28"/>
              </w:rPr>
            </w:pPr>
            <w:r>
              <w:rPr>
                <w:sz w:val="28"/>
              </w:rPr>
              <w:t>Các động tác bổ trợ kỹ thuật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chạy cự li trung bình- Học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mới: Đi, chạy thở sâu theo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nhịp đơn, đi, chạy thở sâu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theo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nhịp đơn.</w:t>
            </w:r>
            <w:r>
              <w:rPr>
                <w:sz w:val="28"/>
              </w:rPr>
              <w:tab/>
              <w:t>- Trò chơi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phát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triển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sức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bền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(Chuyền</w:t>
            </w:r>
          </w:p>
          <w:p w:rsidR="00875EFA" w:rsidRDefault="00F06CC7">
            <w:pPr>
              <w:pStyle w:val="TableParagraph"/>
              <w:spacing w:line="322" w:lineRule="exact"/>
              <w:ind w:left="107" w:right="243"/>
              <w:rPr>
                <w:sz w:val="28"/>
              </w:rPr>
            </w:pPr>
            <w:r>
              <w:rPr>
                <w:sz w:val="28"/>
              </w:rPr>
              <w:t>bóng nhanh qua hai chân và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trên đầu).</w:t>
            </w:r>
          </w:p>
        </w:tc>
        <w:tc>
          <w:tcPr>
            <w:tcW w:w="1265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  <w:tc>
          <w:tcPr>
            <w:tcW w:w="7242" w:type="dxa"/>
          </w:tcPr>
          <w:p w:rsidR="00875EFA" w:rsidRDefault="00F06CC7">
            <w:pPr>
              <w:pStyle w:val="TableParagraph"/>
              <w:numPr>
                <w:ilvl w:val="0"/>
                <w:numId w:val="50"/>
              </w:numPr>
              <w:tabs>
                <w:tab w:val="left" w:pos="298"/>
              </w:tabs>
              <w:ind w:right="103" w:firstLine="0"/>
              <w:jc w:val="both"/>
              <w:rPr>
                <w:sz w:val="28"/>
              </w:rPr>
            </w:pPr>
            <w:r>
              <w:rPr>
                <w:sz w:val="28"/>
              </w:rPr>
              <w:t>Thực hiện được các động tác bổ trợ kĩ thuật chạy; làm quen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với các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giai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đoạn chạy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cự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li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trung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bình.</w:t>
            </w:r>
          </w:p>
          <w:p w:rsidR="00875EFA" w:rsidRDefault="00F06CC7">
            <w:pPr>
              <w:pStyle w:val="TableParagraph"/>
              <w:numPr>
                <w:ilvl w:val="0"/>
                <w:numId w:val="50"/>
              </w:numPr>
              <w:tabs>
                <w:tab w:val="left" w:pos="307"/>
              </w:tabs>
              <w:ind w:right="103" w:firstLine="0"/>
              <w:jc w:val="both"/>
              <w:rPr>
                <w:sz w:val="28"/>
              </w:rPr>
            </w:pPr>
            <w:r>
              <w:rPr>
                <w:sz w:val="28"/>
              </w:rPr>
              <w:t>Biết lựa chọn và tham gia các hoạt động trò chơi vận động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phù hợp với yêu cầu, nội dung bài học nhằm phát triển tố chất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thể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lực.</w:t>
            </w:r>
          </w:p>
          <w:p w:rsidR="00875EFA" w:rsidRDefault="00F06CC7">
            <w:pPr>
              <w:pStyle w:val="TableParagraph"/>
              <w:numPr>
                <w:ilvl w:val="0"/>
                <w:numId w:val="50"/>
              </w:numPr>
              <w:tabs>
                <w:tab w:val="left" w:pos="286"/>
              </w:tabs>
              <w:ind w:right="99" w:firstLine="0"/>
              <w:jc w:val="both"/>
              <w:rPr>
                <w:sz w:val="28"/>
              </w:rPr>
            </w:pPr>
            <w:r>
              <w:rPr>
                <w:sz w:val="28"/>
              </w:rPr>
              <w:t>Biết điều chỉnh, sửa sai động tác thông qua nghe, quan sát và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tập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luyện.</w:t>
            </w:r>
          </w:p>
        </w:tc>
        <w:tc>
          <w:tcPr>
            <w:tcW w:w="1843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</w:tr>
      <w:tr w:rsidR="00875EFA">
        <w:trPr>
          <w:trHeight w:val="2576"/>
        </w:trPr>
        <w:tc>
          <w:tcPr>
            <w:tcW w:w="852" w:type="dxa"/>
          </w:tcPr>
          <w:p w:rsidR="00875EFA" w:rsidRDefault="00875EFA">
            <w:pPr>
              <w:pStyle w:val="TableParagraph"/>
              <w:rPr>
                <w:b/>
                <w:sz w:val="30"/>
              </w:rPr>
            </w:pPr>
          </w:p>
          <w:p w:rsidR="00875EFA" w:rsidRDefault="00875EFA">
            <w:pPr>
              <w:pStyle w:val="TableParagraph"/>
              <w:rPr>
                <w:b/>
                <w:sz w:val="30"/>
              </w:rPr>
            </w:pPr>
          </w:p>
          <w:p w:rsidR="00875EFA" w:rsidRDefault="00875EFA">
            <w:pPr>
              <w:pStyle w:val="TableParagraph"/>
              <w:spacing w:before="8"/>
              <w:rPr>
                <w:b/>
                <w:sz w:val="37"/>
              </w:rPr>
            </w:pPr>
          </w:p>
          <w:p w:rsidR="00875EFA" w:rsidRDefault="00F06CC7">
            <w:pPr>
              <w:pStyle w:val="TableParagraph"/>
              <w:spacing w:before="1"/>
              <w:ind w:left="143" w:right="12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38</w:t>
            </w:r>
          </w:p>
        </w:tc>
        <w:tc>
          <w:tcPr>
            <w:tcW w:w="3514" w:type="dxa"/>
          </w:tcPr>
          <w:p w:rsidR="00875EFA" w:rsidRDefault="00F06CC7">
            <w:pPr>
              <w:pStyle w:val="TableParagraph"/>
              <w:ind w:left="107" w:right="196"/>
              <w:rPr>
                <w:sz w:val="28"/>
              </w:rPr>
            </w:pPr>
            <w:r>
              <w:rPr>
                <w:sz w:val="28"/>
              </w:rPr>
              <w:t>Các động tác bổ trợ kỹ thuật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chạy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cự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li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trung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bình</w:t>
            </w:r>
          </w:p>
          <w:p w:rsidR="00875EFA" w:rsidRDefault="00F06CC7">
            <w:pPr>
              <w:pStyle w:val="TableParagraph"/>
              <w:ind w:left="107" w:right="114"/>
              <w:rPr>
                <w:sz w:val="28"/>
              </w:rPr>
            </w:pPr>
            <w:r>
              <w:rPr>
                <w:sz w:val="28"/>
              </w:rPr>
              <w:t>- Chạy theo đường hình số 8,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chạy luồn cọc, chạy theo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đường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dích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dắc</w:t>
            </w:r>
          </w:p>
        </w:tc>
        <w:tc>
          <w:tcPr>
            <w:tcW w:w="1265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  <w:tc>
          <w:tcPr>
            <w:tcW w:w="7242" w:type="dxa"/>
          </w:tcPr>
          <w:p w:rsidR="00875EFA" w:rsidRDefault="00F06CC7">
            <w:pPr>
              <w:pStyle w:val="TableParagraph"/>
              <w:numPr>
                <w:ilvl w:val="0"/>
                <w:numId w:val="51"/>
              </w:numPr>
              <w:tabs>
                <w:tab w:val="left" w:pos="298"/>
              </w:tabs>
              <w:ind w:right="99" w:firstLine="0"/>
              <w:jc w:val="both"/>
              <w:rPr>
                <w:sz w:val="28"/>
              </w:rPr>
            </w:pPr>
            <w:r>
              <w:rPr>
                <w:sz w:val="28"/>
              </w:rPr>
              <w:t>Thực hiện được các động tác bổ trợ kĩ thuật chạy; làm quen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với các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giai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đoạn chạy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cự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li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trung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bình.</w:t>
            </w:r>
          </w:p>
          <w:p w:rsidR="00875EFA" w:rsidRDefault="00F06CC7">
            <w:pPr>
              <w:pStyle w:val="TableParagraph"/>
              <w:numPr>
                <w:ilvl w:val="0"/>
                <w:numId w:val="51"/>
              </w:numPr>
              <w:tabs>
                <w:tab w:val="left" w:pos="307"/>
              </w:tabs>
              <w:ind w:right="103" w:firstLine="0"/>
              <w:jc w:val="both"/>
              <w:rPr>
                <w:sz w:val="28"/>
              </w:rPr>
            </w:pPr>
            <w:r>
              <w:rPr>
                <w:sz w:val="28"/>
              </w:rPr>
              <w:t>Biết lựa chọn và tham gia các hoạt động trò chơi vận động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phù hợp với yêu cầu, nội dung bài học nhằm phát triển tố chất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thể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lực.</w:t>
            </w:r>
          </w:p>
          <w:p w:rsidR="00875EFA" w:rsidRDefault="00F06CC7">
            <w:pPr>
              <w:pStyle w:val="TableParagraph"/>
              <w:numPr>
                <w:ilvl w:val="0"/>
                <w:numId w:val="51"/>
              </w:numPr>
              <w:tabs>
                <w:tab w:val="left" w:pos="286"/>
              </w:tabs>
              <w:spacing w:line="242" w:lineRule="auto"/>
              <w:ind w:right="95" w:firstLine="0"/>
              <w:jc w:val="both"/>
              <w:rPr>
                <w:sz w:val="28"/>
              </w:rPr>
            </w:pPr>
            <w:r>
              <w:rPr>
                <w:sz w:val="28"/>
              </w:rPr>
              <w:t>Biết điều chỉnh, sửa sai động tác thông qua nghe, quan sát và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tập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luyện.</w:t>
            </w:r>
          </w:p>
        </w:tc>
        <w:tc>
          <w:tcPr>
            <w:tcW w:w="1843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</w:tr>
      <w:tr w:rsidR="00875EFA">
        <w:trPr>
          <w:trHeight w:val="1931"/>
        </w:trPr>
        <w:tc>
          <w:tcPr>
            <w:tcW w:w="852" w:type="dxa"/>
          </w:tcPr>
          <w:p w:rsidR="00875EFA" w:rsidRDefault="00875EFA">
            <w:pPr>
              <w:pStyle w:val="TableParagraph"/>
              <w:rPr>
                <w:b/>
                <w:sz w:val="30"/>
              </w:rPr>
            </w:pPr>
          </w:p>
          <w:p w:rsidR="00875EFA" w:rsidRDefault="00875EFA">
            <w:pPr>
              <w:pStyle w:val="TableParagraph"/>
              <w:spacing w:before="8"/>
              <w:rPr>
                <w:b/>
                <w:sz w:val="39"/>
              </w:rPr>
            </w:pPr>
          </w:p>
          <w:p w:rsidR="00875EFA" w:rsidRDefault="00F06CC7">
            <w:pPr>
              <w:pStyle w:val="TableParagraph"/>
              <w:ind w:left="143" w:right="12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39</w:t>
            </w:r>
          </w:p>
        </w:tc>
        <w:tc>
          <w:tcPr>
            <w:tcW w:w="3514" w:type="dxa"/>
          </w:tcPr>
          <w:p w:rsidR="00875EFA" w:rsidRDefault="00F06CC7">
            <w:pPr>
              <w:pStyle w:val="TableParagraph"/>
              <w:ind w:left="107" w:right="196"/>
              <w:rPr>
                <w:sz w:val="28"/>
              </w:rPr>
            </w:pPr>
            <w:r>
              <w:rPr>
                <w:sz w:val="28"/>
              </w:rPr>
              <w:t>Các động tác bổ trợ kỹ thuật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chạy cự li trung bình, kĩ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thuật chạy giữa quãng trên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đường thẳng.</w:t>
            </w:r>
          </w:p>
          <w:p w:rsidR="00875EFA" w:rsidRDefault="00F06CC7">
            <w:pPr>
              <w:pStyle w:val="TableParagraph"/>
              <w:spacing w:line="322" w:lineRule="exact"/>
              <w:ind w:left="107" w:right="184"/>
              <w:rPr>
                <w:sz w:val="28"/>
              </w:rPr>
            </w:pPr>
            <w:r>
              <w:rPr>
                <w:sz w:val="28"/>
              </w:rPr>
              <w:t>-Trò chơi phát triển sức bền.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Chạy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theo đường hình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số</w:t>
            </w:r>
          </w:p>
        </w:tc>
        <w:tc>
          <w:tcPr>
            <w:tcW w:w="1265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  <w:tc>
          <w:tcPr>
            <w:tcW w:w="7242" w:type="dxa"/>
          </w:tcPr>
          <w:p w:rsidR="00875EFA" w:rsidRDefault="00F06CC7">
            <w:pPr>
              <w:pStyle w:val="TableParagraph"/>
              <w:numPr>
                <w:ilvl w:val="0"/>
                <w:numId w:val="52"/>
              </w:numPr>
              <w:tabs>
                <w:tab w:val="left" w:pos="298"/>
              </w:tabs>
              <w:ind w:right="103" w:firstLine="0"/>
              <w:jc w:val="both"/>
              <w:rPr>
                <w:sz w:val="28"/>
              </w:rPr>
            </w:pPr>
            <w:r>
              <w:rPr>
                <w:sz w:val="28"/>
              </w:rPr>
              <w:t>Thực hiện được các động tác bổ trợ kĩ thuật chạy; làm quen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với các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giai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đoạn chạy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cự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li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trung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bình.</w:t>
            </w:r>
          </w:p>
          <w:p w:rsidR="00875EFA" w:rsidRDefault="00F06CC7">
            <w:pPr>
              <w:pStyle w:val="TableParagraph"/>
              <w:numPr>
                <w:ilvl w:val="0"/>
                <w:numId w:val="52"/>
              </w:numPr>
              <w:tabs>
                <w:tab w:val="left" w:pos="307"/>
              </w:tabs>
              <w:ind w:right="103" w:firstLine="0"/>
              <w:jc w:val="both"/>
              <w:rPr>
                <w:sz w:val="28"/>
              </w:rPr>
            </w:pPr>
            <w:r>
              <w:rPr>
                <w:sz w:val="28"/>
              </w:rPr>
              <w:t>Biết lựa chọn và tham gia các hoạt động trò chơi vận động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phù hợp với yêu cầu, nội dung bài học nhằm phát triển tố chất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thể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lực.</w:t>
            </w:r>
          </w:p>
          <w:p w:rsidR="00875EFA" w:rsidRDefault="00F06CC7">
            <w:pPr>
              <w:pStyle w:val="TableParagraph"/>
              <w:numPr>
                <w:ilvl w:val="0"/>
                <w:numId w:val="52"/>
              </w:numPr>
              <w:tabs>
                <w:tab w:val="left" w:pos="286"/>
              </w:tabs>
              <w:spacing w:line="308" w:lineRule="exact"/>
              <w:ind w:left="285" w:hanging="167"/>
              <w:jc w:val="both"/>
              <w:rPr>
                <w:sz w:val="28"/>
              </w:rPr>
            </w:pPr>
            <w:r>
              <w:rPr>
                <w:sz w:val="28"/>
              </w:rPr>
              <w:t>Biết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điều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chỉnh,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sửa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sai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động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tác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thông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qua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nghe,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quan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sát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và</w:t>
            </w:r>
          </w:p>
        </w:tc>
        <w:tc>
          <w:tcPr>
            <w:tcW w:w="1843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</w:tr>
    </w:tbl>
    <w:p w:rsidR="00875EFA" w:rsidRDefault="00875EFA">
      <w:pPr>
        <w:rPr>
          <w:sz w:val="28"/>
        </w:rPr>
        <w:sectPr w:rsidR="00875EFA">
          <w:pgSz w:w="16850" w:h="11910" w:orient="landscape"/>
          <w:pgMar w:top="1100" w:right="420" w:bottom="280" w:left="820" w:header="720" w:footer="720" w:gutter="0"/>
          <w:cols w:space="720"/>
        </w:sectPr>
      </w:pPr>
    </w:p>
    <w:p w:rsidR="00875EFA" w:rsidRDefault="00875EFA">
      <w:pPr>
        <w:pStyle w:val="BodyText"/>
        <w:rPr>
          <w:b/>
          <w:sz w:val="2"/>
        </w:rPr>
      </w:pPr>
    </w:p>
    <w:tbl>
      <w:tblPr>
        <w:tblW w:w="0" w:type="auto"/>
        <w:tblInd w:w="7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2"/>
        <w:gridCol w:w="3514"/>
        <w:gridCol w:w="1277"/>
        <w:gridCol w:w="7230"/>
        <w:gridCol w:w="1843"/>
      </w:tblGrid>
      <w:tr w:rsidR="00875EFA">
        <w:trPr>
          <w:trHeight w:val="645"/>
        </w:trPr>
        <w:tc>
          <w:tcPr>
            <w:tcW w:w="852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  <w:tc>
          <w:tcPr>
            <w:tcW w:w="3514" w:type="dxa"/>
          </w:tcPr>
          <w:p w:rsidR="00875EFA" w:rsidRDefault="00F06CC7">
            <w:pPr>
              <w:pStyle w:val="TableParagraph"/>
              <w:spacing w:line="317" w:lineRule="exact"/>
              <w:ind w:left="107"/>
              <w:rPr>
                <w:sz w:val="28"/>
              </w:rPr>
            </w:pPr>
            <w:r>
              <w:rPr>
                <w:sz w:val="28"/>
              </w:rPr>
              <w:t>8chơi</w:t>
            </w:r>
          </w:p>
        </w:tc>
        <w:tc>
          <w:tcPr>
            <w:tcW w:w="1277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  <w:tc>
          <w:tcPr>
            <w:tcW w:w="7230" w:type="dxa"/>
          </w:tcPr>
          <w:p w:rsidR="00875EFA" w:rsidRDefault="00F06CC7">
            <w:pPr>
              <w:pStyle w:val="TableParagraph"/>
              <w:spacing w:line="317" w:lineRule="exact"/>
              <w:ind w:left="107"/>
              <w:rPr>
                <w:sz w:val="28"/>
              </w:rPr>
            </w:pPr>
            <w:r>
              <w:rPr>
                <w:sz w:val="28"/>
              </w:rPr>
              <w:t>tập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luyện.</w:t>
            </w:r>
          </w:p>
        </w:tc>
        <w:tc>
          <w:tcPr>
            <w:tcW w:w="1843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</w:tr>
      <w:tr w:rsidR="00875EFA">
        <w:trPr>
          <w:trHeight w:val="2575"/>
        </w:trPr>
        <w:tc>
          <w:tcPr>
            <w:tcW w:w="852" w:type="dxa"/>
          </w:tcPr>
          <w:p w:rsidR="00875EFA" w:rsidRDefault="00875EFA">
            <w:pPr>
              <w:pStyle w:val="TableParagraph"/>
              <w:rPr>
                <w:b/>
                <w:sz w:val="30"/>
              </w:rPr>
            </w:pPr>
          </w:p>
          <w:p w:rsidR="00875EFA" w:rsidRDefault="00875EFA">
            <w:pPr>
              <w:pStyle w:val="TableParagraph"/>
              <w:rPr>
                <w:b/>
                <w:sz w:val="30"/>
              </w:rPr>
            </w:pPr>
          </w:p>
          <w:p w:rsidR="00875EFA" w:rsidRDefault="00875EFA">
            <w:pPr>
              <w:pStyle w:val="TableParagraph"/>
              <w:spacing w:before="10"/>
              <w:rPr>
                <w:b/>
                <w:sz w:val="37"/>
              </w:rPr>
            </w:pPr>
          </w:p>
          <w:p w:rsidR="00875EFA" w:rsidRDefault="00F06CC7">
            <w:pPr>
              <w:pStyle w:val="TableParagraph"/>
              <w:ind w:left="143" w:right="12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40</w:t>
            </w:r>
          </w:p>
        </w:tc>
        <w:tc>
          <w:tcPr>
            <w:tcW w:w="3514" w:type="dxa"/>
          </w:tcPr>
          <w:p w:rsidR="00875EFA" w:rsidRDefault="00F06CC7">
            <w:pPr>
              <w:pStyle w:val="TableParagraph"/>
              <w:ind w:left="107" w:right="365"/>
              <w:jc w:val="both"/>
              <w:rPr>
                <w:sz w:val="28"/>
              </w:rPr>
            </w:pPr>
            <w:r>
              <w:rPr>
                <w:sz w:val="28"/>
              </w:rPr>
              <w:t>Các động tác bổ trợ học kỹ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thuật chạy giữa quãng trên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đường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thẳng,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đường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vòng</w:t>
            </w:r>
          </w:p>
          <w:p w:rsidR="00875EFA" w:rsidRDefault="00F06CC7">
            <w:pPr>
              <w:pStyle w:val="TableParagraph"/>
              <w:ind w:left="107"/>
              <w:jc w:val="both"/>
              <w:rPr>
                <w:sz w:val="28"/>
              </w:rPr>
            </w:pPr>
            <w:r>
              <w:rPr>
                <w:sz w:val="28"/>
              </w:rPr>
              <w:t>-Trò chơi (GV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chọn)</w:t>
            </w:r>
          </w:p>
        </w:tc>
        <w:tc>
          <w:tcPr>
            <w:tcW w:w="1277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  <w:tc>
          <w:tcPr>
            <w:tcW w:w="7230" w:type="dxa"/>
          </w:tcPr>
          <w:p w:rsidR="00875EFA" w:rsidRDefault="00875EFA">
            <w:pPr>
              <w:pStyle w:val="TableParagraph"/>
              <w:spacing w:before="3"/>
              <w:rPr>
                <w:b/>
                <w:sz w:val="27"/>
              </w:rPr>
            </w:pPr>
          </w:p>
          <w:p w:rsidR="00875EFA" w:rsidRDefault="00F06CC7">
            <w:pPr>
              <w:pStyle w:val="TableParagraph"/>
              <w:numPr>
                <w:ilvl w:val="0"/>
                <w:numId w:val="53"/>
              </w:numPr>
              <w:tabs>
                <w:tab w:val="left" w:pos="286"/>
              </w:tabs>
              <w:spacing w:before="1"/>
              <w:ind w:right="103" w:firstLine="0"/>
              <w:rPr>
                <w:sz w:val="28"/>
              </w:rPr>
            </w:pPr>
            <w:r>
              <w:rPr>
                <w:sz w:val="28"/>
              </w:rPr>
              <w:t>Thực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hiện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được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các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động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tác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bổ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trợ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kĩ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thuật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chạy;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làm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quen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với các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giai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đoạn chạy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cự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li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trung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bình.</w:t>
            </w:r>
          </w:p>
          <w:p w:rsidR="00875EFA" w:rsidRDefault="00F06CC7">
            <w:pPr>
              <w:pStyle w:val="TableParagraph"/>
              <w:numPr>
                <w:ilvl w:val="0"/>
                <w:numId w:val="53"/>
              </w:numPr>
              <w:tabs>
                <w:tab w:val="left" w:pos="291"/>
              </w:tabs>
              <w:spacing w:before="1"/>
              <w:ind w:right="105" w:firstLine="0"/>
              <w:rPr>
                <w:sz w:val="28"/>
              </w:rPr>
            </w:pPr>
            <w:r>
              <w:rPr>
                <w:sz w:val="28"/>
              </w:rPr>
              <w:t>Biết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lựa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chọn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và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z w:val="28"/>
              </w:rPr>
              <w:t>tham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gia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các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hoạt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động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vận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động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phù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hợp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với yêu cầu,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nội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dung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bài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học nhằm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phát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triển tố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chất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thể lực.</w:t>
            </w:r>
          </w:p>
          <w:p w:rsidR="00875EFA" w:rsidRDefault="00F06CC7">
            <w:pPr>
              <w:pStyle w:val="TableParagraph"/>
              <w:numPr>
                <w:ilvl w:val="0"/>
                <w:numId w:val="53"/>
              </w:numPr>
              <w:tabs>
                <w:tab w:val="left" w:pos="274"/>
              </w:tabs>
              <w:ind w:right="101" w:firstLine="0"/>
              <w:rPr>
                <w:sz w:val="28"/>
              </w:rPr>
            </w:pPr>
            <w:r>
              <w:rPr>
                <w:sz w:val="28"/>
              </w:rPr>
              <w:t>Biết điều chỉnh, sửa sai động tác thông qua nghe, quan sát và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tập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luyện.</w:t>
            </w:r>
          </w:p>
        </w:tc>
        <w:tc>
          <w:tcPr>
            <w:tcW w:w="1843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</w:tr>
      <w:tr w:rsidR="00875EFA">
        <w:trPr>
          <w:trHeight w:val="1610"/>
        </w:trPr>
        <w:tc>
          <w:tcPr>
            <w:tcW w:w="852" w:type="dxa"/>
          </w:tcPr>
          <w:p w:rsidR="00875EFA" w:rsidRDefault="00875EFA">
            <w:pPr>
              <w:pStyle w:val="TableParagraph"/>
              <w:rPr>
                <w:b/>
                <w:sz w:val="30"/>
              </w:rPr>
            </w:pPr>
          </w:p>
          <w:p w:rsidR="00875EFA" w:rsidRDefault="00875EFA">
            <w:pPr>
              <w:pStyle w:val="TableParagraph"/>
              <w:spacing w:before="10"/>
              <w:rPr>
                <w:b/>
                <w:sz w:val="25"/>
              </w:rPr>
            </w:pPr>
          </w:p>
          <w:p w:rsidR="00875EFA" w:rsidRDefault="00F06CC7">
            <w:pPr>
              <w:pStyle w:val="TableParagraph"/>
              <w:ind w:left="143" w:right="12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41</w:t>
            </w:r>
          </w:p>
        </w:tc>
        <w:tc>
          <w:tcPr>
            <w:tcW w:w="3514" w:type="dxa"/>
          </w:tcPr>
          <w:p w:rsidR="00875EFA" w:rsidRDefault="00F06CC7">
            <w:pPr>
              <w:pStyle w:val="TableParagraph"/>
              <w:ind w:left="107" w:right="405"/>
              <w:rPr>
                <w:sz w:val="28"/>
              </w:rPr>
            </w:pPr>
            <w:r>
              <w:rPr>
                <w:sz w:val="28"/>
              </w:rPr>
              <w:t>Ôn Chạy giữa quãng trên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đường thẳng, đường vòng.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Trò chơi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do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GV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chọn</w:t>
            </w:r>
          </w:p>
        </w:tc>
        <w:tc>
          <w:tcPr>
            <w:tcW w:w="1277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  <w:tc>
          <w:tcPr>
            <w:tcW w:w="7230" w:type="dxa"/>
          </w:tcPr>
          <w:p w:rsidR="00875EFA" w:rsidRDefault="00F06CC7">
            <w:pPr>
              <w:pStyle w:val="TableParagraph"/>
              <w:numPr>
                <w:ilvl w:val="0"/>
                <w:numId w:val="54"/>
              </w:numPr>
              <w:tabs>
                <w:tab w:val="left" w:pos="271"/>
              </w:tabs>
              <w:spacing w:line="317" w:lineRule="exact"/>
              <w:ind w:left="270"/>
              <w:rPr>
                <w:sz w:val="28"/>
              </w:rPr>
            </w:pPr>
            <w:r>
              <w:rPr>
                <w:sz w:val="28"/>
              </w:rPr>
              <w:t>Biết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một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số điều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luật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cơ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bản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trong chạy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cự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li trung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bình.</w:t>
            </w:r>
          </w:p>
          <w:p w:rsidR="00875EFA" w:rsidRDefault="00F06CC7">
            <w:pPr>
              <w:pStyle w:val="TableParagraph"/>
              <w:numPr>
                <w:ilvl w:val="0"/>
                <w:numId w:val="54"/>
              </w:numPr>
              <w:tabs>
                <w:tab w:val="left" w:pos="271"/>
              </w:tabs>
              <w:spacing w:line="322" w:lineRule="exact"/>
              <w:ind w:left="270"/>
              <w:rPr>
                <w:sz w:val="28"/>
              </w:rPr>
            </w:pPr>
            <w:r>
              <w:rPr>
                <w:sz w:val="28"/>
              </w:rPr>
              <w:t>Thực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hiện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được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các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động tác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bổ trợ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kĩ thuật chạy</w:t>
            </w:r>
          </w:p>
          <w:p w:rsidR="00875EFA" w:rsidRDefault="00F06CC7">
            <w:pPr>
              <w:pStyle w:val="TableParagraph"/>
              <w:numPr>
                <w:ilvl w:val="0"/>
                <w:numId w:val="54"/>
              </w:numPr>
              <w:tabs>
                <w:tab w:val="left" w:pos="291"/>
              </w:tabs>
              <w:ind w:right="105" w:firstLine="0"/>
              <w:rPr>
                <w:sz w:val="28"/>
              </w:rPr>
            </w:pPr>
            <w:r>
              <w:rPr>
                <w:sz w:val="28"/>
              </w:rPr>
              <w:t>Biết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lựa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chọn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và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z w:val="28"/>
              </w:rPr>
              <w:t>tham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gia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các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hoạt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động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vận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động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phù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hợp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với yêu cầu,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nội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dung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bài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học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nhằm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phát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triển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tố chất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thể lực.</w:t>
            </w:r>
          </w:p>
        </w:tc>
        <w:tc>
          <w:tcPr>
            <w:tcW w:w="1843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</w:tr>
      <w:tr w:rsidR="00875EFA">
        <w:trPr>
          <w:trHeight w:val="1932"/>
        </w:trPr>
        <w:tc>
          <w:tcPr>
            <w:tcW w:w="852" w:type="dxa"/>
          </w:tcPr>
          <w:p w:rsidR="00875EFA" w:rsidRDefault="00875EFA">
            <w:pPr>
              <w:pStyle w:val="TableParagraph"/>
              <w:rPr>
                <w:b/>
                <w:sz w:val="30"/>
              </w:rPr>
            </w:pPr>
          </w:p>
          <w:p w:rsidR="00875EFA" w:rsidRDefault="00875EFA">
            <w:pPr>
              <w:pStyle w:val="TableParagraph"/>
              <w:spacing w:before="10"/>
              <w:rPr>
                <w:b/>
                <w:sz w:val="39"/>
              </w:rPr>
            </w:pPr>
          </w:p>
          <w:p w:rsidR="00875EFA" w:rsidRDefault="00F06CC7">
            <w:pPr>
              <w:pStyle w:val="TableParagraph"/>
              <w:ind w:left="143" w:right="12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42</w:t>
            </w:r>
          </w:p>
        </w:tc>
        <w:tc>
          <w:tcPr>
            <w:tcW w:w="3514" w:type="dxa"/>
          </w:tcPr>
          <w:p w:rsidR="00875EFA" w:rsidRDefault="00F06CC7">
            <w:pPr>
              <w:pStyle w:val="TableParagraph"/>
              <w:ind w:left="107" w:right="265"/>
              <w:rPr>
                <w:sz w:val="28"/>
              </w:rPr>
            </w:pPr>
            <w:r>
              <w:rPr>
                <w:sz w:val="28"/>
              </w:rPr>
              <w:t>Kĩ thuật chạy giữa quãng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trên đường thẳng, và đường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vòng.</w:t>
            </w:r>
          </w:p>
          <w:p w:rsidR="00875EFA" w:rsidRDefault="00F06CC7">
            <w:pPr>
              <w:pStyle w:val="TableParagraph"/>
              <w:ind w:left="107" w:right="114"/>
              <w:rPr>
                <w:sz w:val="28"/>
              </w:rPr>
            </w:pPr>
            <w:r>
              <w:rPr>
                <w:sz w:val="28"/>
              </w:rPr>
              <w:t>- Trò chơi phát triển sức bền.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( nhảy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dây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)</w:t>
            </w:r>
          </w:p>
        </w:tc>
        <w:tc>
          <w:tcPr>
            <w:tcW w:w="1277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  <w:tc>
          <w:tcPr>
            <w:tcW w:w="7230" w:type="dxa"/>
          </w:tcPr>
          <w:p w:rsidR="00875EFA" w:rsidRDefault="00F06CC7">
            <w:pPr>
              <w:pStyle w:val="TableParagraph"/>
              <w:numPr>
                <w:ilvl w:val="0"/>
                <w:numId w:val="55"/>
              </w:numPr>
              <w:tabs>
                <w:tab w:val="left" w:pos="286"/>
              </w:tabs>
              <w:spacing w:line="242" w:lineRule="auto"/>
              <w:ind w:right="103" w:firstLine="0"/>
              <w:jc w:val="both"/>
              <w:rPr>
                <w:sz w:val="28"/>
              </w:rPr>
            </w:pPr>
            <w:r>
              <w:rPr>
                <w:sz w:val="28"/>
              </w:rPr>
              <w:t>Thực hiện được các động tác bổ trợ kĩ thuật chạy; làm quen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với các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giai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đoạn chạy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cự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li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trung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bình.</w:t>
            </w:r>
          </w:p>
          <w:p w:rsidR="00875EFA" w:rsidRDefault="00F06CC7">
            <w:pPr>
              <w:pStyle w:val="TableParagraph"/>
              <w:numPr>
                <w:ilvl w:val="0"/>
                <w:numId w:val="55"/>
              </w:numPr>
              <w:tabs>
                <w:tab w:val="left" w:pos="295"/>
              </w:tabs>
              <w:ind w:right="98" w:firstLine="0"/>
              <w:jc w:val="both"/>
              <w:rPr>
                <w:sz w:val="28"/>
              </w:rPr>
            </w:pPr>
            <w:r>
              <w:rPr>
                <w:sz w:val="28"/>
              </w:rPr>
              <w:t>Biết lựa chọn và tham gia các hoạt động trò chơi vận động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phù hợp với yêu cầu, nội dung bài học nhằm phát triển tố chất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thể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lực.</w:t>
            </w:r>
          </w:p>
        </w:tc>
        <w:tc>
          <w:tcPr>
            <w:tcW w:w="1843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</w:tr>
      <w:tr w:rsidR="00875EFA">
        <w:trPr>
          <w:trHeight w:val="2577"/>
        </w:trPr>
        <w:tc>
          <w:tcPr>
            <w:tcW w:w="852" w:type="dxa"/>
          </w:tcPr>
          <w:p w:rsidR="00875EFA" w:rsidRDefault="00875EFA">
            <w:pPr>
              <w:pStyle w:val="TableParagraph"/>
              <w:rPr>
                <w:b/>
                <w:sz w:val="30"/>
              </w:rPr>
            </w:pPr>
          </w:p>
          <w:p w:rsidR="00875EFA" w:rsidRDefault="00875EFA">
            <w:pPr>
              <w:pStyle w:val="TableParagraph"/>
              <w:rPr>
                <w:b/>
                <w:sz w:val="30"/>
              </w:rPr>
            </w:pPr>
          </w:p>
          <w:p w:rsidR="00875EFA" w:rsidRDefault="00875EFA">
            <w:pPr>
              <w:pStyle w:val="TableParagraph"/>
              <w:spacing w:before="10"/>
              <w:rPr>
                <w:b/>
                <w:sz w:val="37"/>
              </w:rPr>
            </w:pPr>
          </w:p>
          <w:p w:rsidR="00875EFA" w:rsidRDefault="00F06CC7">
            <w:pPr>
              <w:pStyle w:val="TableParagraph"/>
              <w:ind w:left="143" w:right="12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43</w:t>
            </w:r>
          </w:p>
        </w:tc>
        <w:tc>
          <w:tcPr>
            <w:tcW w:w="3514" w:type="dxa"/>
          </w:tcPr>
          <w:p w:rsidR="00875EFA" w:rsidRDefault="00F06CC7">
            <w:pPr>
              <w:pStyle w:val="TableParagraph"/>
              <w:ind w:left="107" w:right="347"/>
              <w:rPr>
                <w:sz w:val="28"/>
              </w:rPr>
            </w:pPr>
            <w:r>
              <w:rPr>
                <w:sz w:val="28"/>
              </w:rPr>
              <w:t>Xuất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phát cao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và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chạy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tăng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tốc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độ sau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xuất phát.</w:t>
            </w:r>
          </w:p>
          <w:p w:rsidR="00875EFA" w:rsidRDefault="00F06CC7">
            <w:pPr>
              <w:pStyle w:val="TableParagraph"/>
              <w:spacing w:line="321" w:lineRule="exact"/>
              <w:ind w:left="107"/>
              <w:rPr>
                <w:sz w:val="28"/>
              </w:rPr>
            </w:pPr>
            <w:r>
              <w:rPr>
                <w:sz w:val="28"/>
              </w:rPr>
              <w:t>Trò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chơi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phát triển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sức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bền</w:t>
            </w:r>
          </w:p>
        </w:tc>
        <w:tc>
          <w:tcPr>
            <w:tcW w:w="1277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  <w:tc>
          <w:tcPr>
            <w:tcW w:w="7230" w:type="dxa"/>
          </w:tcPr>
          <w:p w:rsidR="00875EFA" w:rsidRDefault="00F06CC7">
            <w:pPr>
              <w:pStyle w:val="TableParagraph"/>
              <w:numPr>
                <w:ilvl w:val="0"/>
                <w:numId w:val="56"/>
              </w:numPr>
              <w:tabs>
                <w:tab w:val="left" w:pos="286"/>
              </w:tabs>
              <w:ind w:right="103" w:firstLine="0"/>
              <w:jc w:val="both"/>
              <w:rPr>
                <w:sz w:val="28"/>
              </w:rPr>
            </w:pPr>
            <w:r>
              <w:rPr>
                <w:sz w:val="28"/>
              </w:rPr>
              <w:t>Thực hiện được các động tác bổ trợ kĩ thuật chạy; làm quen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với các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giai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đoạn chạy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cự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li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trung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bình.</w:t>
            </w:r>
          </w:p>
          <w:p w:rsidR="00875EFA" w:rsidRDefault="00F06CC7">
            <w:pPr>
              <w:pStyle w:val="TableParagraph"/>
              <w:numPr>
                <w:ilvl w:val="0"/>
                <w:numId w:val="56"/>
              </w:numPr>
              <w:tabs>
                <w:tab w:val="left" w:pos="295"/>
              </w:tabs>
              <w:ind w:right="96" w:firstLine="0"/>
              <w:jc w:val="both"/>
              <w:rPr>
                <w:sz w:val="28"/>
              </w:rPr>
            </w:pPr>
            <w:r>
              <w:rPr>
                <w:sz w:val="28"/>
              </w:rPr>
              <w:t>Biết lựa chọn và tham gia các hoạt động trò chơi vận động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phù hợp với yêu cầu, nội dung bài học nhằm phát triển tố chất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thể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lực.</w:t>
            </w:r>
          </w:p>
          <w:p w:rsidR="00875EFA" w:rsidRDefault="00F06CC7">
            <w:pPr>
              <w:pStyle w:val="TableParagraph"/>
              <w:numPr>
                <w:ilvl w:val="0"/>
                <w:numId w:val="56"/>
              </w:numPr>
              <w:tabs>
                <w:tab w:val="left" w:pos="274"/>
              </w:tabs>
              <w:spacing w:line="242" w:lineRule="auto"/>
              <w:ind w:right="101" w:firstLine="0"/>
              <w:jc w:val="both"/>
              <w:rPr>
                <w:sz w:val="28"/>
              </w:rPr>
            </w:pPr>
            <w:r>
              <w:rPr>
                <w:sz w:val="28"/>
              </w:rPr>
              <w:t>Biết điều chỉnh, sửa sai động tác thông qua nghe, quan sát và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tập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luyện.</w:t>
            </w:r>
          </w:p>
        </w:tc>
        <w:tc>
          <w:tcPr>
            <w:tcW w:w="1843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</w:tr>
    </w:tbl>
    <w:p w:rsidR="00875EFA" w:rsidRDefault="00875EFA">
      <w:pPr>
        <w:rPr>
          <w:sz w:val="28"/>
        </w:rPr>
        <w:sectPr w:rsidR="00875EFA">
          <w:pgSz w:w="16850" w:h="11910" w:orient="landscape"/>
          <w:pgMar w:top="1100" w:right="420" w:bottom="280" w:left="820" w:header="720" w:footer="720" w:gutter="0"/>
          <w:cols w:space="720"/>
        </w:sectPr>
      </w:pPr>
    </w:p>
    <w:p w:rsidR="00875EFA" w:rsidRDefault="00875EFA">
      <w:pPr>
        <w:pStyle w:val="BodyText"/>
        <w:rPr>
          <w:b/>
          <w:sz w:val="2"/>
        </w:rPr>
      </w:pPr>
    </w:p>
    <w:tbl>
      <w:tblPr>
        <w:tblW w:w="0" w:type="auto"/>
        <w:tblInd w:w="7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2"/>
        <w:gridCol w:w="3514"/>
        <w:gridCol w:w="1277"/>
        <w:gridCol w:w="7230"/>
        <w:gridCol w:w="1843"/>
      </w:tblGrid>
      <w:tr w:rsidR="00875EFA">
        <w:trPr>
          <w:trHeight w:val="323"/>
        </w:trPr>
        <w:tc>
          <w:tcPr>
            <w:tcW w:w="852" w:type="dxa"/>
          </w:tcPr>
          <w:p w:rsidR="00875EFA" w:rsidRDefault="00875EFA">
            <w:pPr>
              <w:pStyle w:val="TableParagraph"/>
              <w:rPr>
                <w:sz w:val="24"/>
              </w:rPr>
            </w:pPr>
          </w:p>
        </w:tc>
        <w:tc>
          <w:tcPr>
            <w:tcW w:w="3514" w:type="dxa"/>
          </w:tcPr>
          <w:p w:rsidR="00875EFA" w:rsidRDefault="00F06CC7">
            <w:pPr>
              <w:pStyle w:val="TableParagraph"/>
              <w:spacing w:line="304" w:lineRule="exact"/>
              <w:ind w:left="722"/>
              <w:rPr>
                <w:b/>
                <w:sz w:val="28"/>
              </w:rPr>
            </w:pPr>
            <w:r>
              <w:rPr>
                <w:b/>
                <w:color w:val="FF0000"/>
                <w:sz w:val="28"/>
              </w:rPr>
              <w:t>Chủ</w:t>
            </w:r>
            <w:r>
              <w:rPr>
                <w:b/>
                <w:color w:val="FF0000"/>
                <w:spacing w:val="-2"/>
                <w:sz w:val="28"/>
              </w:rPr>
              <w:t xml:space="preserve"> </w:t>
            </w:r>
            <w:r>
              <w:rPr>
                <w:b/>
                <w:color w:val="FF0000"/>
                <w:sz w:val="28"/>
              </w:rPr>
              <w:t>đề</w:t>
            </w:r>
            <w:r>
              <w:rPr>
                <w:b/>
                <w:color w:val="FF0000"/>
                <w:spacing w:val="-1"/>
                <w:sz w:val="28"/>
              </w:rPr>
              <w:t xml:space="preserve"> </w:t>
            </w:r>
            <w:r>
              <w:rPr>
                <w:b/>
                <w:color w:val="FF0000"/>
                <w:sz w:val="28"/>
              </w:rPr>
              <w:t>5:</w:t>
            </w:r>
            <w:r>
              <w:rPr>
                <w:b/>
                <w:color w:val="FF0000"/>
                <w:spacing w:val="-1"/>
                <w:sz w:val="28"/>
              </w:rPr>
              <w:t xml:space="preserve"> </w:t>
            </w:r>
            <w:r>
              <w:rPr>
                <w:b/>
                <w:color w:val="FF0000"/>
                <w:sz w:val="28"/>
              </w:rPr>
              <w:t>Đá</w:t>
            </w:r>
            <w:r>
              <w:rPr>
                <w:b/>
                <w:color w:val="FF0000"/>
                <w:spacing w:val="1"/>
                <w:sz w:val="28"/>
              </w:rPr>
              <w:t xml:space="preserve"> </w:t>
            </w:r>
            <w:r>
              <w:rPr>
                <w:b/>
                <w:color w:val="FF0000"/>
                <w:sz w:val="28"/>
              </w:rPr>
              <w:t>cầu</w:t>
            </w:r>
          </w:p>
        </w:tc>
        <w:tc>
          <w:tcPr>
            <w:tcW w:w="1277" w:type="dxa"/>
          </w:tcPr>
          <w:p w:rsidR="00875EFA" w:rsidRDefault="00F06CC7">
            <w:pPr>
              <w:pStyle w:val="TableParagraph"/>
              <w:spacing w:line="304" w:lineRule="exact"/>
              <w:ind w:left="480" w:right="46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23</w:t>
            </w:r>
          </w:p>
        </w:tc>
        <w:tc>
          <w:tcPr>
            <w:tcW w:w="7230" w:type="dxa"/>
          </w:tcPr>
          <w:p w:rsidR="00875EFA" w:rsidRDefault="00875EFA"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</w:tcPr>
          <w:p w:rsidR="00875EFA" w:rsidRDefault="00875EFA">
            <w:pPr>
              <w:pStyle w:val="TableParagraph"/>
              <w:rPr>
                <w:sz w:val="24"/>
              </w:rPr>
            </w:pPr>
          </w:p>
        </w:tc>
      </w:tr>
      <w:tr w:rsidR="00875EFA">
        <w:trPr>
          <w:trHeight w:val="1609"/>
        </w:trPr>
        <w:tc>
          <w:tcPr>
            <w:tcW w:w="852" w:type="dxa"/>
          </w:tcPr>
          <w:p w:rsidR="00875EFA" w:rsidRDefault="00875EFA">
            <w:pPr>
              <w:pStyle w:val="TableParagraph"/>
              <w:rPr>
                <w:b/>
                <w:sz w:val="30"/>
              </w:rPr>
            </w:pPr>
          </w:p>
          <w:p w:rsidR="00875EFA" w:rsidRDefault="00875EFA">
            <w:pPr>
              <w:pStyle w:val="TableParagraph"/>
              <w:spacing w:before="8"/>
              <w:rPr>
                <w:b/>
                <w:sz w:val="25"/>
              </w:rPr>
            </w:pPr>
          </w:p>
          <w:p w:rsidR="00875EFA" w:rsidRDefault="00F06CC7">
            <w:pPr>
              <w:pStyle w:val="TableParagraph"/>
              <w:ind w:left="143" w:right="12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44</w:t>
            </w:r>
          </w:p>
        </w:tc>
        <w:tc>
          <w:tcPr>
            <w:tcW w:w="3514" w:type="dxa"/>
          </w:tcPr>
          <w:p w:rsidR="00875EFA" w:rsidRDefault="00F06CC7">
            <w:pPr>
              <w:pStyle w:val="TableParagraph"/>
              <w:spacing w:before="2" w:line="237" w:lineRule="auto"/>
              <w:ind w:left="107" w:right="226"/>
              <w:rPr>
                <w:sz w:val="28"/>
              </w:rPr>
            </w:pPr>
            <w:r>
              <w:rPr>
                <w:b/>
                <w:i/>
                <w:sz w:val="28"/>
              </w:rPr>
              <w:t>Bài 1: Kỹ thuật di chuyển</w:t>
            </w:r>
            <w:r>
              <w:rPr>
                <w:b/>
                <w:i/>
                <w:spacing w:val="1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ngang và tâng cầu bằng đù</w:t>
            </w:r>
            <w:r>
              <w:rPr>
                <w:b/>
                <w:i/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Học: Kỹ thuật di chuyển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ngang;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Trò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chơi: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“Tung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cầu</w:t>
            </w:r>
          </w:p>
          <w:p w:rsidR="00875EFA" w:rsidRDefault="00F06CC7">
            <w:pPr>
              <w:pStyle w:val="TableParagraph"/>
              <w:spacing w:before="4" w:line="308" w:lineRule="exact"/>
              <w:ind w:left="107"/>
              <w:rPr>
                <w:sz w:val="28"/>
              </w:rPr>
            </w:pPr>
            <w:r>
              <w:rPr>
                <w:sz w:val="28"/>
              </w:rPr>
              <w:t>trúng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đích”.</w:t>
            </w:r>
          </w:p>
        </w:tc>
        <w:tc>
          <w:tcPr>
            <w:tcW w:w="1277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  <w:tc>
          <w:tcPr>
            <w:tcW w:w="7230" w:type="dxa"/>
          </w:tcPr>
          <w:p w:rsidR="00875EFA" w:rsidRDefault="00F06CC7">
            <w:pPr>
              <w:pStyle w:val="TableParagraph"/>
              <w:numPr>
                <w:ilvl w:val="0"/>
                <w:numId w:val="57"/>
              </w:numPr>
              <w:tabs>
                <w:tab w:val="left" w:pos="271"/>
              </w:tabs>
              <w:ind w:right="487" w:firstLine="0"/>
              <w:rPr>
                <w:sz w:val="28"/>
              </w:rPr>
            </w:pPr>
            <w:r>
              <w:rPr>
                <w:sz w:val="28"/>
              </w:rPr>
              <w:t>Biết thực hiện kỹ thuật di chuyển ngang; Trò chơi: “Tung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cầu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trúng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đích”</w:t>
            </w:r>
          </w:p>
          <w:p w:rsidR="00875EFA" w:rsidRDefault="00F06CC7">
            <w:pPr>
              <w:pStyle w:val="TableParagraph"/>
              <w:numPr>
                <w:ilvl w:val="0"/>
                <w:numId w:val="57"/>
              </w:numPr>
              <w:tabs>
                <w:tab w:val="left" w:pos="271"/>
              </w:tabs>
              <w:spacing w:line="321" w:lineRule="exact"/>
              <w:ind w:left="270"/>
              <w:rPr>
                <w:sz w:val="28"/>
              </w:rPr>
            </w:pPr>
            <w:r>
              <w:rPr>
                <w:sz w:val="28"/>
              </w:rPr>
              <w:t>Có ý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thức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học tập tích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cực,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tự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giác.</w:t>
            </w:r>
          </w:p>
          <w:p w:rsidR="00875EFA" w:rsidRDefault="00F06CC7">
            <w:pPr>
              <w:pStyle w:val="TableParagraph"/>
              <w:spacing w:line="324" w:lineRule="exact"/>
              <w:ind w:left="107"/>
              <w:rPr>
                <w:sz w:val="28"/>
              </w:rPr>
            </w:pPr>
            <w:r>
              <w:rPr>
                <w:sz w:val="28"/>
              </w:rPr>
              <w:t>-Biết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giúp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đỡ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bạn,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điều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khiển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nhóm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tập luyện,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hình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thành kĩ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năng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đánh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giá,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mạnh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dạn,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tự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tin.</w:t>
            </w:r>
          </w:p>
        </w:tc>
        <w:tc>
          <w:tcPr>
            <w:tcW w:w="1843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</w:tr>
      <w:tr w:rsidR="00875EFA">
        <w:trPr>
          <w:trHeight w:val="1607"/>
        </w:trPr>
        <w:tc>
          <w:tcPr>
            <w:tcW w:w="852" w:type="dxa"/>
          </w:tcPr>
          <w:p w:rsidR="00875EFA" w:rsidRDefault="00875EFA">
            <w:pPr>
              <w:pStyle w:val="TableParagraph"/>
              <w:rPr>
                <w:b/>
                <w:sz w:val="30"/>
              </w:rPr>
            </w:pPr>
          </w:p>
          <w:p w:rsidR="00875EFA" w:rsidRDefault="00875EFA">
            <w:pPr>
              <w:pStyle w:val="TableParagraph"/>
              <w:spacing w:before="5"/>
              <w:rPr>
                <w:b/>
                <w:sz w:val="25"/>
              </w:rPr>
            </w:pPr>
          </w:p>
          <w:p w:rsidR="00875EFA" w:rsidRDefault="00F06CC7">
            <w:pPr>
              <w:pStyle w:val="TableParagraph"/>
              <w:spacing w:before="1"/>
              <w:ind w:left="143" w:right="12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45</w:t>
            </w:r>
          </w:p>
        </w:tc>
        <w:tc>
          <w:tcPr>
            <w:tcW w:w="3514" w:type="dxa"/>
          </w:tcPr>
          <w:p w:rsidR="00875EFA" w:rsidRDefault="00F06CC7">
            <w:pPr>
              <w:pStyle w:val="TableParagraph"/>
              <w:spacing w:line="312" w:lineRule="exact"/>
              <w:ind w:left="107"/>
              <w:rPr>
                <w:sz w:val="28"/>
              </w:rPr>
            </w:pPr>
            <w:r>
              <w:rPr>
                <w:sz w:val="28"/>
              </w:rPr>
              <w:t>Luyện tập: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Kỹ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thuật di</w:t>
            </w:r>
          </w:p>
          <w:p w:rsidR="00875EFA" w:rsidRDefault="00F06CC7">
            <w:pPr>
              <w:pStyle w:val="TableParagraph"/>
              <w:ind w:left="107" w:right="80"/>
              <w:rPr>
                <w:sz w:val="28"/>
              </w:rPr>
            </w:pPr>
            <w:r>
              <w:rPr>
                <w:sz w:val="28"/>
              </w:rPr>
              <w:t>chuyển ngang; Học: Kỹ thuật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tâng cầu bằng đùi; Trò chơi: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“Tâng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cầu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tiếp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sức”.</w:t>
            </w:r>
          </w:p>
        </w:tc>
        <w:tc>
          <w:tcPr>
            <w:tcW w:w="1277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  <w:tc>
          <w:tcPr>
            <w:tcW w:w="7230" w:type="dxa"/>
          </w:tcPr>
          <w:p w:rsidR="00875EFA" w:rsidRDefault="00F06CC7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-Biết thực hiện kỹ thuật di chuyển ngang;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kỹ thuật tâng cầu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bằng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đùi; Trò chơi: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“Tâng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cầu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tiếp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sức”</w:t>
            </w:r>
          </w:p>
          <w:p w:rsidR="00875EFA" w:rsidRDefault="00F06CC7">
            <w:pPr>
              <w:pStyle w:val="TableParagraph"/>
              <w:spacing w:line="321" w:lineRule="exact"/>
              <w:ind w:left="107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Có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ý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thức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học tập tích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cực, tự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giác.</w:t>
            </w:r>
          </w:p>
          <w:p w:rsidR="00875EFA" w:rsidRDefault="00F06CC7">
            <w:pPr>
              <w:pStyle w:val="TableParagraph"/>
              <w:spacing w:line="324" w:lineRule="exact"/>
              <w:ind w:left="107"/>
              <w:rPr>
                <w:sz w:val="28"/>
              </w:rPr>
            </w:pPr>
            <w:r>
              <w:rPr>
                <w:sz w:val="28"/>
              </w:rPr>
              <w:t>-Biết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giúp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đỡ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bạn,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điều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khiển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nhóm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tập luyện,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hình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thành kĩ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năng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đánh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giá,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mạnh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dạn,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tự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tin.</w:t>
            </w:r>
          </w:p>
        </w:tc>
        <w:tc>
          <w:tcPr>
            <w:tcW w:w="1843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</w:tr>
      <w:tr w:rsidR="00875EFA">
        <w:trPr>
          <w:trHeight w:val="1605"/>
        </w:trPr>
        <w:tc>
          <w:tcPr>
            <w:tcW w:w="852" w:type="dxa"/>
          </w:tcPr>
          <w:p w:rsidR="00875EFA" w:rsidRDefault="00875EFA">
            <w:pPr>
              <w:pStyle w:val="TableParagraph"/>
              <w:rPr>
                <w:b/>
                <w:sz w:val="30"/>
              </w:rPr>
            </w:pPr>
          </w:p>
          <w:p w:rsidR="00875EFA" w:rsidRDefault="00875EFA">
            <w:pPr>
              <w:pStyle w:val="TableParagraph"/>
              <w:spacing w:before="3"/>
              <w:rPr>
                <w:b/>
                <w:sz w:val="25"/>
              </w:rPr>
            </w:pPr>
          </w:p>
          <w:p w:rsidR="00875EFA" w:rsidRDefault="00F06CC7">
            <w:pPr>
              <w:pStyle w:val="TableParagraph"/>
              <w:ind w:left="143" w:right="12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46</w:t>
            </w:r>
          </w:p>
        </w:tc>
        <w:tc>
          <w:tcPr>
            <w:tcW w:w="3514" w:type="dxa"/>
          </w:tcPr>
          <w:p w:rsidR="00875EFA" w:rsidRDefault="00F06CC7">
            <w:pPr>
              <w:pStyle w:val="TableParagraph"/>
              <w:spacing w:line="309" w:lineRule="exact"/>
              <w:ind w:left="107"/>
              <w:rPr>
                <w:sz w:val="28"/>
              </w:rPr>
            </w:pPr>
            <w:r>
              <w:rPr>
                <w:sz w:val="28"/>
              </w:rPr>
              <w:t>Luyện tập: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Kỹ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thuật di</w:t>
            </w:r>
          </w:p>
          <w:p w:rsidR="00875EFA" w:rsidRDefault="00F06CC7">
            <w:pPr>
              <w:pStyle w:val="TableParagraph"/>
              <w:ind w:left="107" w:right="142"/>
              <w:rPr>
                <w:sz w:val="28"/>
              </w:rPr>
            </w:pPr>
            <w:r>
              <w:rPr>
                <w:sz w:val="28"/>
              </w:rPr>
              <w:t>chuyển ngang; Kỹ thuật tâng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cầu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bằng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đùi; Trò chơi:</w:t>
            </w:r>
          </w:p>
          <w:p w:rsidR="00875EFA" w:rsidRDefault="00F06CC7">
            <w:pPr>
              <w:pStyle w:val="TableParagraph"/>
              <w:spacing w:line="322" w:lineRule="exact"/>
              <w:ind w:left="107"/>
              <w:rPr>
                <w:sz w:val="28"/>
              </w:rPr>
            </w:pPr>
            <w:r>
              <w:rPr>
                <w:sz w:val="28"/>
              </w:rPr>
              <w:t>“Rồng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rắn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lên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mây”.</w:t>
            </w:r>
          </w:p>
        </w:tc>
        <w:tc>
          <w:tcPr>
            <w:tcW w:w="1277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  <w:tc>
          <w:tcPr>
            <w:tcW w:w="7230" w:type="dxa"/>
          </w:tcPr>
          <w:p w:rsidR="00875EFA" w:rsidRDefault="00F06CC7">
            <w:pPr>
              <w:pStyle w:val="TableParagraph"/>
              <w:numPr>
                <w:ilvl w:val="0"/>
                <w:numId w:val="58"/>
              </w:numPr>
              <w:tabs>
                <w:tab w:val="left" w:pos="271"/>
              </w:tabs>
              <w:ind w:right="396" w:firstLine="0"/>
              <w:rPr>
                <w:sz w:val="28"/>
              </w:rPr>
            </w:pPr>
            <w:r>
              <w:rPr>
                <w:sz w:val="28"/>
              </w:rPr>
              <w:t>Biết thực hiện kỹ thuật di chuyển ngang; kỹ thuật tâng cầu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bằng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đùi; Trò chơi: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“Rồng rắn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lên mây”</w:t>
            </w:r>
          </w:p>
          <w:p w:rsidR="00875EFA" w:rsidRDefault="00F06CC7">
            <w:pPr>
              <w:pStyle w:val="TableParagraph"/>
              <w:numPr>
                <w:ilvl w:val="0"/>
                <w:numId w:val="58"/>
              </w:numPr>
              <w:tabs>
                <w:tab w:val="left" w:pos="271"/>
              </w:tabs>
              <w:spacing w:line="321" w:lineRule="exact"/>
              <w:ind w:left="270"/>
              <w:rPr>
                <w:sz w:val="28"/>
              </w:rPr>
            </w:pPr>
            <w:r>
              <w:rPr>
                <w:sz w:val="28"/>
              </w:rPr>
              <w:t>Có ý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thức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học tập tích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cực,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tự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giác.</w:t>
            </w:r>
          </w:p>
          <w:p w:rsidR="00875EFA" w:rsidRDefault="00F06CC7">
            <w:pPr>
              <w:pStyle w:val="TableParagraph"/>
              <w:spacing w:line="322" w:lineRule="exact"/>
              <w:ind w:left="107"/>
              <w:rPr>
                <w:sz w:val="28"/>
              </w:rPr>
            </w:pPr>
            <w:r>
              <w:rPr>
                <w:sz w:val="28"/>
              </w:rPr>
              <w:t>-Biết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giúp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đỡ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bạn,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điều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khiển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nhóm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tập luyện,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hình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thành kĩ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năng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đánh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giá,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mạnh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dạn,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tự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tin.</w:t>
            </w:r>
          </w:p>
        </w:tc>
        <w:tc>
          <w:tcPr>
            <w:tcW w:w="1843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</w:tr>
      <w:tr w:rsidR="00875EFA">
        <w:trPr>
          <w:trHeight w:val="1606"/>
        </w:trPr>
        <w:tc>
          <w:tcPr>
            <w:tcW w:w="852" w:type="dxa"/>
          </w:tcPr>
          <w:p w:rsidR="00875EFA" w:rsidRDefault="00875EFA">
            <w:pPr>
              <w:pStyle w:val="TableParagraph"/>
              <w:rPr>
                <w:b/>
                <w:sz w:val="30"/>
              </w:rPr>
            </w:pPr>
          </w:p>
          <w:p w:rsidR="00875EFA" w:rsidRDefault="00875EFA">
            <w:pPr>
              <w:pStyle w:val="TableParagraph"/>
              <w:spacing w:before="3"/>
              <w:rPr>
                <w:b/>
                <w:sz w:val="25"/>
              </w:rPr>
            </w:pPr>
          </w:p>
          <w:p w:rsidR="00875EFA" w:rsidRDefault="00F06CC7">
            <w:pPr>
              <w:pStyle w:val="TableParagraph"/>
              <w:spacing w:before="1"/>
              <w:ind w:left="143" w:right="12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47</w:t>
            </w:r>
          </w:p>
        </w:tc>
        <w:tc>
          <w:tcPr>
            <w:tcW w:w="3514" w:type="dxa"/>
          </w:tcPr>
          <w:p w:rsidR="00875EFA" w:rsidRDefault="00F06CC7">
            <w:pPr>
              <w:pStyle w:val="TableParagraph"/>
              <w:spacing w:before="149" w:line="322" w:lineRule="exact"/>
              <w:ind w:left="107"/>
              <w:rPr>
                <w:sz w:val="28"/>
              </w:rPr>
            </w:pPr>
            <w:r>
              <w:rPr>
                <w:sz w:val="28"/>
              </w:rPr>
              <w:t>Luyện tập: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Kỹ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thuật di</w:t>
            </w:r>
          </w:p>
          <w:p w:rsidR="00875EFA" w:rsidRDefault="00F06CC7">
            <w:pPr>
              <w:pStyle w:val="TableParagraph"/>
              <w:ind w:left="107" w:right="142"/>
              <w:rPr>
                <w:sz w:val="28"/>
              </w:rPr>
            </w:pPr>
            <w:r>
              <w:rPr>
                <w:sz w:val="28"/>
              </w:rPr>
              <w:t>chuyển ngang; Kỹ thuật tâng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cầu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bằng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đùi;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Trò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chơi:</w:t>
            </w:r>
          </w:p>
          <w:p w:rsidR="00875EFA" w:rsidRDefault="00F06CC7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“Tâng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cầu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tiếp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sức”.</w:t>
            </w:r>
          </w:p>
        </w:tc>
        <w:tc>
          <w:tcPr>
            <w:tcW w:w="1277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  <w:tc>
          <w:tcPr>
            <w:tcW w:w="7230" w:type="dxa"/>
          </w:tcPr>
          <w:p w:rsidR="00875EFA" w:rsidRDefault="00F06CC7">
            <w:pPr>
              <w:pStyle w:val="TableParagraph"/>
              <w:numPr>
                <w:ilvl w:val="0"/>
                <w:numId w:val="59"/>
              </w:numPr>
              <w:tabs>
                <w:tab w:val="left" w:pos="271"/>
              </w:tabs>
              <w:ind w:right="337" w:firstLine="0"/>
              <w:rPr>
                <w:sz w:val="28"/>
              </w:rPr>
            </w:pPr>
            <w:r>
              <w:rPr>
                <w:sz w:val="28"/>
              </w:rPr>
              <w:t>Biết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thực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hiện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kỹ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thuật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di chuyển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ngang;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Kỹ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thuật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tâng cầu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bằng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đùiTrò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chơi: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“Tâng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cầu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tiếp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sức”</w:t>
            </w:r>
          </w:p>
          <w:p w:rsidR="00875EFA" w:rsidRDefault="00F06CC7">
            <w:pPr>
              <w:pStyle w:val="TableParagraph"/>
              <w:numPr>
                <w:ilvl w:val="0"/>
                <w:numId w:val="59"/>
              </w:numPr>
              <w:tabs>
                <w:tab w:val="left" w:pos="271"/>
              </w:tabs>
              <w:spacing w:line="321" w:lineRule="exact"/>
              <w:ind w:left="270"/>
              <w:rPr>
                <w:sz w:val="28"/>
              </w:rPr>
            </w:pPr>
            <w:r>
              <w:rPr>
                <w:sz w:val="28"/>
              </w:rPr>
              <w:t>Có ý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thức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học tập tích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cực,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tự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giác.</w:t>
            </w:r>
          </w:p>
          <w:p w:rsidR="00875EFA" w:rsidRDefault="00F06CC7">
            <w:pPr>
              <w:pStyle w:val="TableParagraph"/>
              <w:spacing w:line="322" w:lineRule="exact"/>
              <w:ind w:left="107"/>
              <w:rPr>
                <w:sz w:val="28"/>
              </w:rPr>
            </w:pPr>
            <w:r>
              <w:rPr>
                <w:sz w:val="28"/>
              </w:rPr>
              <w:t>-Biết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giúp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đỡ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bạn,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điều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khiển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nhóm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tập luyện,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hình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thành kĩ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năng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đánh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giá,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mạnh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dạn,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tự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tin.</w:t>
            </w:r>
          </w:p>
        </w:tc>
        <w:tc>
          <w:tcPr>
            <w:tcW w:w="1843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</w:tr>
      <w:tr w:rsidR="00875EFA">
        <w:trPr>
          <w:trHeight w:val="1607"/>
        </w:trPr>
        <w:tc>
          <w:tcPr>
            <w:tcW w:w="852" w:type="dxa"/>
          </w:tcPr>
          <w:p w:rsidR="00875EFA" w:rsidRDefault="00875EFA">
            <w:pPr>
              <w:pStyle w:val="TableParagraph"/>
              <w:rPr>
                <w:b/>
                <w:sz w:val="30"/>
              </w:rPr>
            </w:pPr>
          </w:p>
          <w:p w:rsidR="00875EFA" w:rsidRDefault="00875EFA">
            <w:pPr>
              <w:pStyle w:val="TableParagraph"/>
              <w:spacing w:before="5"/>
              <w:rPr>
                <w:b/>
                <w:sz w:val="25"/>
              </w:rPr>
            </w:pPr>
          </w:p>
          <w:p w:rsidR="00875EFA" w:rsidRDefault="00F06CC7">
            <w:pPr>
              <w:pStyle w:val="TableParagraph"/>
              <w:ind w:left="143" w:right="12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48</w:t>
            </w:r>
          </w:p>
        </w:tc>
        <w:tc>
          <w:tcPr>
            <w:tcW w:w="3514" w:type="dxa"/>
          </w:tcPr>
          <w:p w:rsidR="00875EFA" w:rsidRDefault="00F06CC7">
            <w:pPr>
              <w:pStyle w:val="TableParagraph"/>
              <w:spacing w:before="150" w:line="322" w:lineRule="exact"/>
              <w:ind w:left="107"/>
              <w:jc w:val="both"/>
              <w:rPr>
                <w:sz w:val="28"/>
              </w:rPr>
            </w:pPr>
            <w:r>
              <w:rPr>
                <w:sz w:val="28"/>
              </w:rPr>
              <w:t>Luyện tập: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Kỹ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thuật di</w:t>
            </w:r>
          </w:p>
          <w:p w:rsidR="00875EFA" w:rsidRDefault="00F06CC7">
            <w:pPr>
              <w:pStyle w:val="TableParagraph"/>
              <w:ind w:left="107" w:right="160"/>
              <w:jc w:val="both"/>
              <w:rPr>
                <w:sz w:val="28"/>
              </w:rPr>
            </w:pPr>
            <w:r>
              <w:rPr>
                <w:sz w:val="28"/>
              </w:rPr>
              <w:t>chuyển ngang; Kỹ thuật tâng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cầu bằng đùi; Trò chơi: “Thi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đấu tâng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cầu”.</w:t>
            </w:r>
          </w:p>
        </w:tc>
        <w:tc>
          <w:tcPr>
            <w:tcW w:w="1277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  <w:tc>
          <w:tcPr>
            <w:tcW w:w="7230" w:type="dxa"/>
          </w:tcPr>
          <w:p w:rsidR="00875EFA" w:rsidRDefault="00F06CC7">
            <w:pPr>
              <w:pStyle w:val="TableParagraph"/>
              <w:numPr>
                <w:ilvl w:val="0"/>
                <w:numId w:val="60"/>
              </w:numPr>
              <w:tabs>
                <w:tab w:val="left" w:pos="271"/>
              </w:tabs>
              <w:ind w:right="337" w:firstLine="0"/>
              <w:rPr>
                <w:sz w:val="28"/>
              </w:rPr>
            </w:pPr>
            <w:r>
              <w:rPr>
                <w:sz w:val="28"/>
              </w:rPr>
              <w:t>Biết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thực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hiện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kỹ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thuật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di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chuyển ngang;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Kỹ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thuật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tâng cầu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bằng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đùiTrò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chơi: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“Thi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đấu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tâng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cầu”</w:t>
            </w:r>
          </w:p>
          <w:p w:rsidR="00875EFA" w:rsidRDefault="00F06CC7">
            <w:pPr>
              <w:pStyle w:val="TableParagraph"/>
              <w:numPr>
                <w:ilvl w:val="0"/>
                <w:numId w:val="60"/>
              </w:numPr>
              <w:tabs>
                <w:tab w:val="left" w:pos="271"/>
              </w:tabs>
              <w:spacing w:line="321" w:lineRule="exact"/>
              <w:ind w:left="270"/>
              <w:rPr>
                <w:sz w:val="28"/>
              </w:rPr>
            </w:pPr>
            <w:r>
              <w:rPr>
                <w:sz w:val="28"/>
              </w:rPr>
              <w:t>Có ý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thức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học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tập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tích cực,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tự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giác.</w:t>
            </w:r>
          </w:p>
          <w:p w:rsidR="00875EFA" w:rsidRDefault="00F06CC7">
            <w:pPr>
              <w:pStyle w:val="TableParagraph"/>
              <w:spacing w:line="322" w:lineRule="exact"/>
              <w:ind w:left="107" w:right="389"/>
              <w:rPr>
                <w:sz w:val="28"/>
              </w:rPr>
            </w:pPr>
            <w:r>
              <w:rPr>
                <w:sz w:val="28"/>
              </w:rPr>
              <w:t>-Biết giúp đỡ bạn, điều khiển nhóm tập luyện, hình thành kĩ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năng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đánh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giá,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mạnh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dạn,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tự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tin.</w:t>
            </w:r>
          </w:p>
        </w:tc>
        <w:tc>
          <w:tcPr>
            <w:tcW w:w="1843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</w:tr>
      <w:tr w:rsidR="00875EFA">
        <w:trPr>
          <w:trHeight w:val="962"/>
        </w:trPr>
        <w:tc>
          <w:tcPr>
            <w:tcW w:w="852" w:type="dxa"/>
          </w:tcPr>
          <w:p w:rsidR="00875EFA" w:rsidRDefault="00875EFA">
            <w:pPr>
              <w:pStyle w:val="TableParagraph"/>
              <w:spacing w:before="7"/>
              <w:rPr>
                <w:b/>
                <w:sz w:val="27"/>
              </w:rPr>
            </w:pPr>
          </w:p>
          <w:p w:rsidR="00875EFA" w:rsidRDefault="00F06CC7">
            <w:pPr>
              <w:pStyle w:val="TableParagraph"/>
              <w:ind w:left="143" w:right="12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49</w:t>
            </w:r>
          </w:p>
        </w:tc>
        <w:tc>
          <w:tcPr>
            <w:tcW w:w="3514" w:type="dxa"/>
          </w:tcPr>
          <w:p w:rsidR="00875EFA" w:rsidRDefault="00F06CC7">
            <w:pPr>
              <w:pStyle w:val="TableParagraph"/>
              <w:spacing w:line="313" w:lineRule="exact"/>
              <w:ind w:left="177"/>
              <w:rPr>
                <w:sz w:val="28"/>
              </w:rPr>
            </w:pPr>
            <w:r>
              <w:rPr>
                <w:sz w:val="28"/>
              </w:rPr>
              <w:t>Luyện tập: Kỹ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thuật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di</w:t>
            </w:r>
          </w:p>
          <w:p w:rsidR="00875EFA" w:rsidRDefault="00F06CC7">
            <w:pPr>
              <w:pStyle w:val="TableParagraph"/>
              <w:spacing w:line="322" w:lineRule="exact"/>
              <w:ind w:left="107" w:right="142"/>
              <w:rPr>
                <w:sz w:val="28"/>
              </w:rPr>
            </w:pPr>
            <w:r>
              <w:rPr>
                <w:sz w:val="28"/>
              </w:rPr>
              <w:t>chuyển ngang; Kỹ thuật tâng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cầu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bằng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đùi; Trò chơi:</w:t>
            </w:r>
          </w:p>
        </w:tc>
        <w:tc>
          <w:tcPr>
            <w:tcW w:w="1277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  <w:tc>
          <w:tcPr>
            <w:tcW w:w="7230" w:type="dxa"/>
          </w:tcPr>
          <w:p w:rsidR="00875EFA" w:rsidRDefault="00F06CC7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Biết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thực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hiện kỹ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thuật di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chuyển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ngang;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Kỹ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thuật tâng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cầu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bằng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đùi.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Trò chơi: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“Tâng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cầu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tiếp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sức”</w:t>
            </w:r>
          </w:p>
          <w:p w:rsidR="00875EFA" w:rsidRDefault="00F06CC7">
            <w:pPr>
              <w:pStyle w:val="TableParagraph"/>
              <w:spacing w:line="308" w:lineRule="exact"/>
              <w:ind w:left="107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Có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ý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thức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học tập tích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cực,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tự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giác.</w:t>
            </w:r>
          </w:p>
        </w:tc>
        <w:tc>
          <w:tcPr>
            <w:tcW w:w="1843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</w:tr>
    </w:tbl>
    <w:p w:rsidR="00875EFA" w:rsidRDefault="00875EFA">
      <w:pPr>
        <w:rPr>
          <w:sz w:val="28"/>
        </w:rPr>
        <w:sectPr w:rsidR="00875EFA">
          <w:pgSz w:w="16850" w:h="11910" w:orient="landscape"/>
          <w:pgMar w:top="1100" w:right="420" w:bottom="280" w:left="820" w:header="720" w:footer="720" w:gutter="0"/>
          <w:cols w:space="720"/>
        </w:sectPr>
      </w:pPr>
    </w:p>
    <w:p w:rsidR="00875EFA" w:rsidRDefault="00875EFA">
      <w:pPr>
        <w:pStyle w:val="BodyText"/>
        <w:rPr>
          <w:b/>
          <w:sz w:val="2"/>
        </w:rPr>
      </w:pPr>
    </w:p>
    <w:tbl>
      <w:tblPr>
        <w:tblW w:w="0" w:type="auto"/>
        <w:tblInd w:w="7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2"/>
        <w:gridCol w:w="3514"/>
        <w:gridCol w:w="1277"/>
        <w:gridCol w:w="7230"/>
        <w:gridCol w:w="1843"/>
      </w:tblGrid>
      <w:tr w:rsidR="00875EFA">
        <w:trPr>
          <w:trHeight w:val="645"/>
        </w:trPr>
        <w:tc>
          <w:tcPr>
            <w:tcW w:w="852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  <w:tc>
          <w:tcPr>
            <w:tcW w:w="3514" w:type="dxa"/>
          </w:tcPr>
          <w:p w:rsidR="00875EFA" w:rsidRDefault="00F06CC7">
            <w:pPr>
              <w:pStyle w:val="TableParagraph"/>
              <w:spacing w:line="317" w:lineRule="exact"/>
              <w:ind w:left="107"/>
              <w:rPr>
                <w:sz w:val="28"/>
              </w:rPr>
            </w:pPr>
            <w:r>
              <w:rPr>
                <w:sz w:val="28"/>
              </w:rPr>
              <w:t>“Tâng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cầu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tiếp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sức”.</w:t>
            </w:r>
          </w:p>
        </w:tc>
        <w:tc>
          <w:tcPr>
            <w:tcW w:w="1277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  <w:tc>
          <w:tcPr>
            <w:tcW w:w="7230" w:type="dxa"/>
          </w:tcPr>
          <w:p w:rsidR="00875EFA" w:rsidRDefault="00F06CC7">
            <w:pPr>
              <w:pStyle w:val="TableParagraph"/>
              <w:spacing w:line="317" w:lineRule="exact"/>
              <w:ind w:left="107"/>
              <w:rPr>
                <w:sz w:val="28"/>
              </w:rPr>
            </w:pPr>
            <w:r>
              <w:rPr>
                <w:sz w:val="28"/>
              </w:rPr>
              <w:t>-Biết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giúp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đỡ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bạn,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điều khiển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nhóm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tập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luyện,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hình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thành kĩ</w:t>
            </w:r>
          </w:p>
          <w:p w:rsidR="00875EFA" w:rsidRDefault="00F06CC7">
            <w:pPr>
              <w:pStyle w:val="TableParagraph"/>
              <w:spacing w:line="308" w:lineRule="exact"/>
              <w:ind w:left="107"/>
              <w:rPr>
                <w:sz w:val="28"/>
              </w:rPr>
            </w:pPr>
            <w:r>
              <w:rPr>
                <w:sz w:val="28"/>
              </w:rPr>
              <w:t>năng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đánh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giá, mạnh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dạn,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tự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tin.</w:t>
            </w:r>
          </w:p>
        </w:tc>
        <w:tc>
          <w:tcPr>
            <w:tcW w:w="1843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</w:tr>
      <w:tr w:rsidR="00875EFA">
        <w:trPr>
          <w:trHeight w:val="1932"/>
        </w:trPr>
        <w:tc>
          <w:tcPr>
            <w:tcW w:w="852" w:type="dxa"/>
          </w:tcPr>
          <w:p w:rsidR="00875EFA" w:rsidRDefault="00875EFA">
            <w:pPr>
              <w:pStyle w:val="TableParagraph"/>
              <w:rPr>
                <w:b/>
                <w:sz w:val="30"/>
              </w:rPr>
            </w:pPr>
          </w:p>
          <w:p w:rsidR="00875EFA" w:rsidRDefault="00875EFA">
            <w:pPr>
              <w:pStyle w:val="TableParagraph"/>
              <w:spacing w:before="10"/>
              <w:rPr>
                <w:b/>
                <w:sz w:val="39"/>
              </w:rPr>
            </w:pPr>
          </w:p>
          <w:p w:rsidR="00875EFA" w:rsidRDefault="00F06CC7">
            <w:pPr>
              <w:pStyle w:val="TableParagraph"/>
              <w:ind w:left="143" w:right="12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50</w:t>
            </w:r>
          </w:p>
        </w:tc>
        <w:tc>
          <w:tcPr>
            <w:tcW w:w="3514" w:type="dxa"/>
          </w:tcPr>
          <w:p w:rsidR="00875EFA" w:rsidRDefault="00F06CC7">
            <w:pPr>
              <w:pStyle w:val="TableParagraph"/>
              <w:ind w:left="107" w:right="427"/>
              <w:jc w:val="both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Bài 2: Kỹ thuật di chuyển</w:t>
            </w:r>
            <w:r>
              <w:rPr>
                <w:b/>
                <w:i/>
                <w:spacing w:val="-6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tiến, lùi và tâng cầu bằng</w:t>
            </w:r>
            <w:r>
              <w:rPr>
                <w:b/>
                <w:i/>
                <w:spacing w:val="-6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mu</w:t>
            </w:r>
            <w:r>
              <w:rPr>
                <w:b/>
                <w:i/>
                <w:spacing w:val="-6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bàn chân</w:t>
            </w:r>
          </w:p>
          <w:p w:rsidR="00875EFA" w:rsidRDefault="00F06CC7">
            <w:pPr>
              <w:pStyle w:val="TableParagraph"/>
              <w:spacing w:line="316" w:lineRule="exact"/>
              <w:ind w:left="107" w:firstLine="69"/>
              <w:jc w:val="both"/>
              <w:rPr>
                <w:sz w:val="28"/>
              </w:rPr>
            </w:pPr>
            <w:r>
              <w:rPr>
                <w:sz w:val="28"/>
              </w:rPr>
              <w:t>Học: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Kỹ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thuật di chuyển</w:t>
            </w:r>
          </w:p>
          <w:p w:rsidR="00875EFA" w:rsidRDefault="00F06CC7">
            <w:pPr>
              <w:pStyle w:val="TableParagraph"/>
              <w:spacing w:line="322" w:lineRule="exact"/>
              <w:ind w:left="107" w:right="560"/>
              <w:jc w:val="both"/>
              <w:rPr>
                <w:sz w:val="28"/>
              </w:rPr>
            </w:pPr>
            <w:r>
              <w:rPr>
                <w:sz w:val="28"/>
              </w:rPr>
              <w:t>tiến, lùi; Trò chơi: “Chạy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dích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dắc tiếp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sức”.</w:t>
            </w:r>
          </w:p>
        </w:tc>
        <w:tc>
          <w:tcPr>
            <w:tcW w:w="1277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  <w:tc>
          <w:tcPr>
            <w:tcW w:w="7230" w:type="dxa"/>
          </w:tcPr>
          <w:p w:rsidR="00875EFA" w:rsidRDefault="00F06CC7">
            <w:pPr>
              <w:pStyle w:val="TableParagraph"/>
              <w:numPr>
                <w:ilvl w:val="0"/>
                <w:numId w:val="61"/>
              </w:numPr>
              <w:tabs>
                <w:tab w:val="left" w:pos="271"/>
              </w:tabs>
              <w:spacing w:before="153"/>
              <w:ind w:right="255" w:firstLine="0"/>
              <w:rPr>
                <w:sz w:val="28"/>
              </w:rPr>
            </w:pPr>
            <w:r>
              <w:rPr>
                <w:sz w:val="28"/>
              </w:rPr>
              <w:t>Biết thực hiện Kỹ thuật di chuyển tiến, lùi; Trò chơi: “Chạy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dích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dắc tiếp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sức”</w:t>
            </w:r>
          </w:p>
          <w:p w:rsidR="00875EFA" w:rsidRDefault="00F06CC7">
            <w:pPr>
              <w:pStyle w:val="TableParagraph"/>
              <w:numPr>
                <w:ilvl w:val="0"/>
                <w:numId w:val="61"/>
              </w:numPr>
              <w:tabs>
                <w:tab w:val="left" w:pos="271"/>
              </w:tabs>
              <w:spacing w:before="2" w:line="322" w:lineRule="exact"/>
              <w:ind w:left="270"/>
              <w:rPr>
                <w:sz w:val="28"/>
              </w:rPr>
            </w:pPr>
            <w:r>
              <w:rPr>
                <w:sz w:val="28"/>
              </w:rPr>
              <w:t>Có ý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thức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học tập tích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cực,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tự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giác.</w:t>
            </w:r>
          </w:p>
          <w:p w:rsidR="00875EFA" w:rsidRDefault="00F06CC7">
            <w:pPr>
              <w:pStyle w:val="TableParagraph"/>
              <w:numPr>
                <w:ilvl w:val="0"/>
                <w:numId w:val="61"/>
              </w:numPr>
              <w:tabs>
                <w:tab w:val="left" w:pos="271"/>
              </w:tabs>
              <w:ind w:right="338" w:firstLine="0"/>
              <w:rPr>
                <w:sz w:val="28"/>
              </w:rPr>
            </w:pPr>
            <w:r>
              <w:rPr>
                <w:sz w:val="28"/>
              </w:rPr>
              <w:t>Biết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giúp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đỡ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bạn,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điều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khiển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nhóm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tập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luyện,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hình thành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kĩ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năng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đánh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giá,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mạnh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dạn,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tự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tin.</w:t>
            </w:r>
          </w:p>
        </w:tc>
        <w:tc>
          <w:tcPr>
            <w:tcW w:w="1843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</w:tr>
      <w:tr w:rsidR="00875EFA">
        <w:trPr>
          <w:trHeight w:val="1931"/>
        </w:trPr>
        <w:tc>
          <w:tcPr>
            <w:tcW w:w="852" w:type="dxa"/>
          </w:tcPr>
          <w:p w:rsidR="00875EFA" w:rsidRDefault="00875EFA">
            <w:pPr>
              <w:pStyle w:val="TableParagraph"/>
              <w:rPr>
                <w:b/>
                <w:sz w:val="30"/>
              </w:rPr>
            </w:pPr>
          </w:p>
          <w:p w:rsidR="00875EFA" w:rsidRDefault="00875EFA">
            <w:pPr>
              <w:pStyle w:val="TableParagraph"/>
              <w:spacing w:before="10"/>
              <w:rPr>
                <w:b/>
                <w:sz w:val="39"/>
              </w:rPr>
            </w:pPr>
          </w:p>
          <w:p w:rsidR="00875EFA" w:rsidRDefault="00F06CC7">
            <w:pPr>
              <w:pStyle w:val="TableParagraph"/>
              <w:ind w:left="143" w:right="12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51</w:t>
            </w:r>
          </w:p>
        </w:tc>
        <w:tc>
          <w:tcPr>
            <w:tcW w:w="3514" w:type="dxa"/>
          </w:tcPr>
          <w:p w:rsidR="00875EFA" w:rsidRDefault="00F06CC7">
            <w:pPr>
              <w:pStyle w:val="TableParagraph"/>
              <w:spacing w:before="153" w:line="322" w:lineRule="exact"/>
              <w:ind w:left="177"/>
              <w:rPr>
                <w:sz w:val="28"/>
              </w:rPr>
            </w:pPr>
            <w:r>
              <w:rPr>
                <w:sz w:val="28"/>
              </w:rPr>
              <w:t>Luyện tập: Kỹ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thuật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di</w:t>
            </w:r>
          </w:p>
          <w:p w:rsidR="00875EFA" w:rsidRDefault="00F06CC7">
            <w:pPr>
              <w:pStyle w:val="TableParagraph"/>
              <w:ind w:left="107" w:right="299"/>
              <w:rPr>
                <w:sz w:val="28"/>
              </w:rPr>
            </w:pPr>
            <w:r>
              <w:rPr>
                <w:sz w:val="28"/>
              </w:rPr>
              <w:t>chuyển tiến, lùi; Học: Kỹ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thuật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tâng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cầu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bằng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mu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bàn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chân;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Trò chơi: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“Thi tâng</w:t>
            </w:r>
          </w:p>
          <w:p w:rsidR="00875EFA" w:rsidRDefault="00F06CC7">
            <w:pPr>
              <w:pStyle w:val="TableParagraph"/>
              <w:spacing w:before="2"/>
              <w:ind w:left="107"/>
              <w:rPr>
                <w:sz w:val="28"/>
              </w:rPr>
            </w:pPr>
            <w:r>
              <w:rPr>
                <w:sz w:val="28"/>
              </w:rPr>
              <w:t>cầu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bằng mu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bàn chân”</w:t>
            </w:r>
          </w:p>
        </w:tc>
        <w:tc>
          <w:tcPr>
            <w:tcW w:w="1277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  <w:tc>
          <w:tcPr>
            <w:tcW w:w="7230" w:type="dxa"/>
          </w:tcPr>
          <w:p w:rsidR="00875EFA" w:rsidRDefault="00F06CC7">
            <w:pPr>
              <w:pStyle w:val="TableParagraph"/>
              <w:ind w:left="828" w:right="249" w:hanging="721"/>
              <w:rPr>
                <w:sz w:val="28"/>
              </w:rPr>
            </w:pPr>
            <w:r>
              <w:rPr>
                <w:sz w:val="28"/>
              </w:rPr>
              <w:t>Thực hiện được kỹ thuật di chuyển tiến, lùi;kỹ thuật tâng cầu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bằng mu bàn chân; Trò chơi: “Thi tâng cầu bằng mu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bàn chân”</w:t>
            </w:r>
          </w:p>
          <w:p w:rsidR="00875EFA" w:rsidRDefault="00F06CC7">
            <w:pPr>
              <w:pStyle w:val="TableParagraph"/>
              <w:numPr>
                <w:ilvl w:val="0"/>
                <w:numId w:val="62"/>
              </w:numPr>
              <w:tabs>
                <w:tab w:val="left" w:pos="271"/>
              </w:tabs>
              <w:spacing w:line="322" w:lineRule="exact"/>
              <w:ind w:left="270"/>
              <w:rPr>
                <w:sz w:val="28"/>
              </w:rPr>
            </w:pPr>
            <w:r>
              <w:rPr>
                <w:sz w:val="28"/>
              </w:rPr>
              <w:t>Có ý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thức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học tập tích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cực,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tự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giác.</w:t>
            </w:r>
          </w:p>
          <w:p w:rsidR="00875EFA" w:rsidRDefault="00F06CC7">
            <w:pPr>
              <w:pStyle w:val="TableParagraph"/>
              <w:numPr>
                <w:ilvl w:val="0"/>
                <w:numId w:val="62"/>
              </w:numPr>
              <w:tabs>
                <w:tab w:val="left" w:pos="271"/>
              </w:tabs>
              <w:spacing w:line="322" w:lineRule="exact"/>
              <w:ind w:right="338" w:hanging="721"/>
              <w:rPr>
                <w:sz w:val="28"/>
              </w:rPr>
            </w:pPr>
            <w:r>
              <w:rPr>
                <w:sz w:val="28"/>
              </w:rPr>
              <w:t>Biết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giúp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đỡ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bạn,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điều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khiển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nhóm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tập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luyện,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hình thành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kĩ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năng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đánh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giá,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mạnh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dạn,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tự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tin</w:t>
            </w:r>
          </w:p>
        </w:tc>
        <w:tc>
          <w:tcPr>
            <w:tcW w:w="1843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</w:tr>
      <w:tr w:rsidR="00875EFA">
        <w:trPr>
          <w:trHeight w:val="1932"/>
        </w:trPr>
        <w:tc>
          <w:tcPr>
            <w:tcW w:w="852" w:type="dxa"/>
          </w:tcPr>
          <w:p w:rsidR="00875EFA" w:rsidRDefault="00875EFA">
            <w:pPr>
              <w:pStyle w:val="TableParagraph"/>
              <w:rPr>
                <w:b/>
                <w:sz w:val="30"/>
              </w:rPr>
            </w:pPr>
          </w:p>
          <w:p w:rsidR="00875EFA" w:rsidRDefault="00875EFA">
            <w:pPr>
              <w:pStyle w:val="TableParagraph"/>
              <w:spacing w:before="10"/>
              <w:rPr>
                <w:b/>
                <w:sz w:val="39"/>
              </w:rPr>
            </w:pPr>
          </w:p>
          <w:p w:rsidR="00875EFA" w:rsidRDefault="00F06CC7">
            <w:pPr>
              <w:pStyle w:val="TableParagraph"/>
              <w:ind w:left="143" w:right="12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52</w:t>
            </w:r>
          </w:p>
        </w:tc>
        <w:tc>
          <w:tcPr>
            <w:tcW w:w="3514" w:type="dxa"/>
          </w:tcPr>
          <w:p w:rsidR="00875EFA" w:rsidRDefault="00F06CC7">
            <w:pPr>
              <w:pStyle w:val="TableParagraph"/>
              <w:spacing w:line="315" w:lineRule="exact"/>
              <w:ind w:left="177"/>
              <w:rPr>
                <w:sz w:val="28"/>
              </w:rPr>
            </w:pPr>
            <w:r>
              <w:rPr>
                <w:sz w:val="28"/>
              </w:rPr>
              <w:t>Luyện tập: Kỹ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thuật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di</w:t>
            </w:r>
          </w:p>
          <w:p w:rsidR="00875EFA" w:rsidRDefault="00F06CC7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chuyển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tiến,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lùi;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Kỹ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thuật</w:t>
            </w:r>
          </w:p>
          <w:p w:rsidR="00875EFA" w:rsidRDefault="00F06CC7">
            <w:pPr>
              <w:pStyle w:val="TableParagraph"/>
              <w:spacing w:before="2"/>
              <w:ind w:left="107" w:right="243"/>
              <w:rPr>
                <w:sz w:val="28"/>
              </w:rPr>
            </w:pPr>
            <w:r>
              <w:rPr>
                <w:sz w:val="28"/>
              </w:rPr>
              <w:t>tâng cầu bằng mu bàn chân;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Bài tập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phát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triển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thể lực:</w:t>
            </w:r>
          </w:p>
          <w:p w:rsidR="00875EFA" w:rsidRDefault="00F06CC7">
            <w:pPr>
              <w:pStyle w:val="TableParagraph"/>
              <w:spacing w:line="321" w:lineRule="exact"/>
              <w:ind w:left="107"/>
              <w:rPr>
                <w:sz w:val="28"/>
              </w:rPr>
            </w:pPr>
            <w:r>
              <w:rPr>
                <w:sz w:val="28"/>
              </w:rPr>
              <w:t>Bật nhảy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lò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cò theo ô.</w:t>
            </w:r>
          </w:p>
        </w:tc>
        <w:tc>
          <w:tcPr>
            <w:tcW w:w="1277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  <w:tc>
          <w:tcPr>
            <w:tcW w:w="7230" w:type="dxa"/>
          </w:tcPr>
          <w:p w:rsidR="00875EFA" w:rsidRDefault="00F06CC7">
            <w:pPr>
              <w:pStyle w:val="TableParagraph"/>
              <w:numPr>
                <w:ilvl w:val="0"/>
                <w:numId w:val="63"/>
              </w:numPr>
              <w:tabs>
                <w:tab w:val="left" w:pos="271"/>
              </w:tabs>
              <w:ind w:right="162" w:firstLine="0"/>
              <w:rPr>
                <w:sz w:val="28"/>
              </w:rPr>
            </w:pPr>
            <w:r>
              <w:rPr>
                <w:sz w:val="28"/>
              </w:rPr>
              <w:t>Biết thực hiện kỹ thuật di chuyển tiến, lùi; Kỹ thuật tâng cầu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bằng mu bàn chân. Bài tập phát triển thể lực: Bật nhảy lò cò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theo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ô</w:t>
            </w:r>
          </w:p>
          <w:p w:rsidR="00875EFA" w:rsidRDefault="00F06CC7">
            <w:pPr>
              <w:pStyle w:val="TableParagraph"/>
              <w:numPr>
                <w:ilvl w:val="0"/>
                <w:numId w:val="63"/>
              </w:numPr>
              <w:tabs>
                <w:tab w:val="left" w:pos="271"/>
              </w:tabs>
              <w:spacing w:line="322" w:lineRule="exact"/>
              <w:ind w:left="270"/>
              <w:rPr>
                <w:sz w:val="28"/>
              </w:rPr>
            </w:pPr>
            <w:r>
              <w:rPr>
                <w:sz w:val="28"/>
              </w:rPr>
              <w:t>Có ý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thức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học tập tích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cực,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tự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giác.</w:t>
            </w:r>
          </w:p>
          <w:p w:rsidR="00875EFA" w:rsidRDefault="00F06CC7">
            <w:pPr>
              <w:pStyle w:val="TableParagraph"/>
              <w:numPr>
                <w:ilvl w:val="0"/>
                <w:numId w:val="63"/>
              </w:numPr>
              <w:tabs>
                <w:tab w:val="left" w:pos="271"/>
              </w:tabs>
              <w:spacing w:line="322" w:lineRule="exact"/>
              <w:ind w:right="336" w:firstLine="0"/>
              <w:rPr>
                <w:sz w:val="28"/>
              </w:rPr>
            </w:pPr>
            <w:r>
              <w:rPr>
                <w:sz w:val="28"/>
              </w:rPr>
              <w:t>Biết giúp đỡ bạn, điều khiển nhóm tập luyện, hình thành kĩ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năng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đánh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giá,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mạnh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dạn,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tự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tin.</w:t>
            </w:r>
          </w:p>
        </w:tc>
        <w:tc>
          <w:tcPr>
            <w:tcW w:w="1843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</w:tr>
      <w:tr w:rsidR="00875EFA">
        <w:trPr>
          <w:trHeight w:val="1610"/>
        </w:trPr>
        <w:tc>
          <w:tcPr>
            <w:tcW w:w="852" w:type="dxa"/>
          </w:tcPr>
          <w:p w:rsidR="00875EFA" w:rsidRDefault="00875EFA">
            <w:pPr>
              <w:pStyle w:val="TableParagraph"/>
              <w:rPr>
                <w:b/>
                <w:sz w:val="30"/>
              </w:rPr>
            </w:pPr>
          </w:p>
          <w:p w:rsidR="00875EFA" w:rsidRDefault="00875EFA">
            <w:pPr>
              <w:pStyle w:val="TableParagraph"/>
              <w:spacing w:before="10"/>
              <w:rPr>
                <w:b/>
                <w:sz w:val="25"/>
              </w:rPr>
            </w:pPr>
          </w:p>
          <w:p w:rsidR="00875EFA" w:rsidRDefault="00F06CC7">
            <w:pPr>
              <w:pStyle w:val="TableParagraph"/>
              <w:ind w:left="143" w:right="12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53</w:t>
            </w:r>
          </w:p>
        </w:tc>
        <w:tc>
          <w:tcPr>
            <w:tcW w:w="3514" w:type="dxa"/>
          </w:tcPr>
          <w:p w:rsidR="00875EFA" w:rsidRPr="009E6A76" w:rsidRDefault="00875EFA">
            <w:pPr>
              <w:pStyle w:val="TableParagraph"/>
              <w:spacing w:before="11"/>
              <w:rPr>
                <w:b/>
                <w:color w:val="FF0000"/>
                <w:sz w:val="27"/>
              </w:rPr>
            </w:pPr>
          </w:p>
          <w:p w:rsidR="00875EFA" w:rsidRPr="009E6A76" w:rsidRDefault="00F06CC7">
            <w:pPr>
              <w:pStyle w:val="TableParagraph"/>
              <w:ind w:left="107" w:right="350"/>
              <w:rPr>
                <w:b/>
                <w:color w:val="FF0000"/>
                <w:sz w:val="28"/>
              </w:rPr>
            </w:pPr>
            <w:r w:rsidRPr="009E6A76">
              <w:rPr>
                <w:b/>
                <w:color w:val="FF0000"/>
                <w:sz w:val="28"/>
              </w:rPr>
              <w:t>Kiểm tra giữa kì II: Kỹ</w:t>
            </w:r>
            <w:r w:rsidRPr="009E6A76">
              <w:rPr>
                <w:b/>
                <w:color w:val="FF0000"/>
                <w:spacing w:val="1"/>
                <w:sz w:val="28"/>
              </w:rPr>
              <w:t xml:space="preserve"> </w:t>
            </w:r>
            <w:r w:rsidRPr="009E6A76">
              <w:rPr>
                <w:b/>
                <w:color w:val="FF0000"/>
                <w:sz w:val="28"/>
              </w:rPr>
              <w:t>thuật tâng cầu, di chuyển</w:t>
            </w:r>
            <w:r w:rsidRPr="009E6A76">
              <w:rPr>
                <w:b/>
                <w:color w:val="FF0000"/>
                <w:spacing w:val="-67"/>
                <w:sz w:val="28"/>
              </w:rPr>
              <w:t xml:space="preserve"> </w:t>
            </w:r>
            <w:r w:rsidRPr="009E6A76">
              <w:rPr>
                <w:b/>
                <w:color w:val="FF0000"/>
                <w:sz w:val="28"/>
              </w:rPr>
              <w:t>ngang,</w:t>
            </w:r>
            <w:r w:rsidRPr="009E6A76">
              <w:rPr>
                <w:b/>
                <w:color w:val="FF0000"/>
                <w:spacing w:val="-3"/>
                <w:sz w:val="28"/>
              </w:rPr>
              <w:t xml:space="preserve"> </w:t>
            </w:r>
            <w:r w:rsidRPr="009E6A76">
              <w:rPr>
                <w:b/>
                <w:color w:val="FF0000"/>
                <w:sz w:val="28"/>
              </w:rPr>
              <w:t>di chuyển</w:t>
            </w:r>
            <w:r w:rsidRPr="009E6A76">
              <w:rPr>
                <w:b/>
                <w:color w:val="FF0000"/>
                <w:spacing w:val="-1"/>
                <w:sz w:val="28"/>
              </w:rPr>
              <w:t xml:space="preserve"> </w:t>
            </w:r>
            <w:r w:rsidRPr="009E6A76">
              <w:rPr>
                <w:b/>
                <w:color w:val="FF0000"/>
                <w:sz w:val="28"/>
              </w:rPr>
              <w:t>tiến</w:t>
            </w:r>
            <w:r w:rsidRPr="009E6A76">
              <w:rPr>
                <w:b/>
                <w:color w:val="FF0000"/>
                <w:spacing w:val="-1"/>
                <w:sz w:val="28"/>
              </w:rPr>
              <w:t xml:space="preserve"> </w:t>
            </w:r>
            <w:r w:rsidRPr="009E6A76">
              <w:rPr>
                <w:b/>
                <w:color w:val="FF0000"/>
                <w:sz w:val="28"/>
              </w:rPr>
              <w:t>lùi.</w:t>
            </w:r>
          </w:p>
        </w:tc>
        <w:tc>
          <w:tcPr>
            <w:tcW w:w="1277" w:type="dxa"/>
          </w:tcPr>
          <w:p w:rsidR="00875EFA" w:rsidRPr="009E6A76" w:rsidRDefault="00875EFA">
            <w:pPr>
              <w:pStyle w:val="TableParagraph"/>
              <w:rPr>
                <w:b/>
                <w:color w:val="FF0000"/>
                <w:sz w:val="30"/>
              </w:rPr>
            </w:pPr>
          </w:p>
          <w:p w:rsidR="00875EFA" w:rsidRPr="009E6A76" w:rsidRDefault="00875EFA">
            <w:pPr>
              <w:pStyle w:val="TableParagraph"/>
              <w:spacing w:before="5"/>
              <w:rPr>
                <w:b/>
                <w:color w:val="FF0000"/>
                <w:sz w:val="25"/>
              </w:rPr>
            </w:pPr>
          </w:p>
          <w:p w:rsidR="00875EFA" w:rsidRPr="009E6A76" w:rsidRDefault="00F06CC7">
            <w:pPr>
              <w:pStyle w:val="TableParagraph"/>
              <w:spacing w:before="1"/>
              <w:ind w:left="480" w:right="466"/>
              <w:jc w:val="center"/>
              <w:rPr>
                <w:b/>
                <w:color w:val="FF0000"/>
                <w:sz w:val="28"/>
              </w:rPr>
            </w:pPr>
            <w:r w:rsidRPr="009E6A76">
              <w:rPr>
                <w:b/>
                <w:color w:val="FF0000"/>
                <w:sz w:val="28"/>
              </w:rPr>
              <w:t>01</w:t>
            </w:r>
          </w:p>
        </w:tc>
        <w:tc>
          <w:tcPr>
            <w:tcW w:w="7230" w:type="dxa"/>
          </w:tcPr>
          <w:p w:rsidR="00875EFA" w:rsidRDefault="00F06CC7">
            <w:pPr>
              <w:pStyle w:val="TableParagraph"/>
              <w:spacing w:line="242" w:lineRule="auto"/>
              <w:ind w:left="107" w:right="530"/>
              <w:rPr>
                <w:sz w:val="28"/>
              </w:rPr>
            </w:pPr>
            <w:r>
              <w:rPr>
                <w:sz w:val="28"/>
              </w:rPr>
              <w:t>Đạt: Thực hiện được tâng cầu, di chuyển ngang, di chuyển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tiến lùi</w:t>
            </w:r>
          </w:p>
          <w:p w:rsidR="00875EFA" w:rsidRDefault="00F06CC7">
            <w:pPr>
              <w:pStyle w:val="TableParagraph"/>
              <w:ind w:left="107" w:right="844"/>
              <w:rPr>
                <w:sz w:val="28"/>
              </w:rPr>
            </w:pPr>
            <w:r>
              <w:rPr>
                <w:sz w:val="28"/>
              </w:rPr>
              <w:t>CĐ: Chưa thực hiện được tâng cầu, di chuyển ngang, di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chuyển tiến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lùi.</w:t>
            </w:r>
          </w:p>
        </w:tc>
        <w:tc>
          <w:tcPr>
            <w:tcW w:w="1843" w:type="dxa"/>
          </w:tcPr>
          <w:p w:rsidR="00875EFA" w:rsidRDefault="00F06CC7">
            <w:pPr>
              <w:pStyle w:val="TableParagraph"/>
              <w:spacing w:line="242" w:lineRule="auto"/>
              <w:ind w:left="110" w:right="579"/>
              <w:rPr>
                <w:sz w:val="28"/>
              </w:rPr>
            </w:pPr>
            <w:r>
              <w:rPr>
                <w:sz w:val="28"/>
              </w:rPr>
              <w:t>Hình thức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kiểm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tra:</w:t>
            </w:r>
          </w:p>
        </w:tc>
      </w:tr>
      <w:tr w:rsidR="00875EFA">
        <w:trPr>
          <w:trHeight w:val="1288"/>
        </w:trPr>
        <w:tc>
          <w:tcPr>
            <w:tcW w:w="852" w:type="dxa"/>
          </w:tcPr>
          <w:p w:rsidR="00875EFA" w:rsidRDefault="00875EFA">
            <w:pPr>
              <w:pStyle w:val="TableParagraph"/>
              <w:spacing w:before="11"/>
              <w:rPr>
                <w:b/>
                <w:sz w:val="41"/>
              </w:rPr>
            </w:pPr>
          </w:p>
          <w:p w:rsidR="00875EFA" w:rsidRDefault="00F06CC7">
            <w:pPr>
              <w:pStyle w:val="TableParagraph"/>
              <w:ind w:left="143" w:right="12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54</w:t>
            </w:r>
          </w:p>
        </w:tc>
        <w:tc>
          <w:tcPr>
            <w:tcW w:w="3514" w:type="dxa"/>
          </w:tcPr>
          <w:p w:rsidR="00875EFA" w:rsidRDefault="00F06CC7">
            <w:pPr>
              <w:pStyle w:val="TableParagraph"/>
              <w:spacing w:line="315" w:lineRule="exact"/>
              <w:ind w:left="177"/>
              <w:rPr>
                <w:sz w:val="28"/>
              </w:rPr>
            </w:pPr>
            <w:r>
              <w:rPr>
                <w:sz w:val="28"/>
              </w:rPr>
              <w:t>Luyện tập: Kỹ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thuật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di</w:t>
            </w:r>
          </w:p>
          <w:p w:rsidR="00875EFA" w:rsidRDefault="00F06CC7">
            <w:pPr>
              <w:pStyle w:val="TableParagraph"/>
              <w:spacing w:before="2" w:line="322" w:lineRule="exact"/>
              <w:ind w:left="107"/>
              <w:rPr>
                <w:sz w:val="28"/>
              </w:rPr>
            </w:pPr>
            <w:r>
              <w:rPr>
                <w:sz w:val="28"/>
              </w:rPr>
              <w:t>chuyển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tiến,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lùi;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Kỹ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thuật</w:t>
            </w:r>
          </w:p>
          <w:p w:rsidR="00875EFA" w:rsidRDefault="00F06CC7">
            <w:pPr>
              <w:pStyle w:val="TableParagraph"/>
              <w:spacing w:line="322" w:lineRule="exact"/>
              <w:ind w:left="107" w:right="243"/>
              <w:rPr>
                <w:sz w:val="28"/>
              </w:rPr>
            </w:pPr>
            <w:r>
              <w:rPr>
                <w:sz w:val="28"/>
              </w:rPr>
              <w:t>tâng cầu bằng mu bàn chân;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Giới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thiệu: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Một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số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quy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định</w:t>
            </w:r>
          </w:p>
        </w:tc>
        <w:tc>
          <w:tcPr>
            <w:tcW w:w="1277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  <w:tc>
          <w:tcPr>
            <w:tcW w:w="7230" w:type="dxa"/>
          </w:tcPr>
          <w:p w:rsidR="00875EFA" w:rsidRDefault="00F06CC7">
            <w:pPr>
              <w:pStyle w:val="TableParagraph"/>
              <w:numPr>
                <w:ilvl w:val="0"/>
                <w:numId w:val="64"/>
              </w:numPr>
              <w:tabs>
                <w:tab w:val="left" w:pos="271"/>
              </w:tabs>
              <w:ind w:right="164" w:firstLine="0"/>
              <w:rPr>
                <w:sz w:val="28"/>
              </w:rPr>
            </w:pPr>
            <w:r>
              <w:rPr>
                <w:sz w:val="28"/>
              </w:rPr>
              <w:t>Biết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thực hiện kỹ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thuật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di chuyển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tiến,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lùi; Kỹ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thuật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tâng cầu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bằng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mu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bàn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chân;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biết: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Một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số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quy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định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cơ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bản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về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kich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thước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sân đá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cầu;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Trò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chơi: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“Thi tâng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cầu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bằng mu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bàn chân”</w:t>
            </w:r>
          </w:p>
          <w:p w:rsidR="00875EFA" w:rsidRDefault="00F06CC7">
            <w:pPr>
              <w:pStyle w:val="TableParagraph"/>
              <w:numPr>
                <w:ilvl w:val="0"/>
                <w:numId w:val="64"/>
              </w:numPr>
              <w:tabs>
                <w:tab w:val="left" w:pos="271"/>
              </w:tabs>
              <w:spacing w:line="308" w:lineRule="exact"/>
              <w:ind w:left="270"/>
              <w:rPr>
                <w:sz w:val="28"/>
              </w:rPr>
            </w:pPr>
            <w:r>
              <w:rPr>
                <w:sz w:val="28"/>
              </w:rPr>
              <w:t>Có ý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thức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học tập tích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cực,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tự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giác.</w:t>
            </w:r>
          </w:p>
        </w:tc>
        <w:tc>
          <w:tcPr>
            <w:tcW w:w="1843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</w:tr>
    </w:tbl>
    <w:p w:rsidR="00875EFA" w:rsidRDefault="00875EFA">
      <w:pPr>
        <w:rPr>
          <w:sz w:val="28"/>
        </w:rPr>
        <w:sectPr w:rsidR="00875EFA">
          <w:pgSz w:w="16850" w:h="11910" w:orient="landscape"/>
          <w:pgMar w:top="1100" w:right="420" w:bottom="280" w:left="820" w:header="720" w:footer="720" w:gutter="0"/>
          <w:cols w:space="720"/>
        </w:sectPr>
      </w:pPr>
    </w:p>
    <w:p w:rsidR="00875EFA" w:rsidRDefault="00875EFA">
      <w:pPr>
        <w:pStyle w:val="BodyText"/>
        <w:rPr>
          <w:b/>
          <w:sz w:val="2"/>
        </w:rPr>
      </w:pPr>
    </w:p>
    <w:tbl>
      <w:tblPr>
        <w:tblW w:w="0" w:type="auto"/>
        <w:tblInd w:w="7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2"/>
        <w:gridCol w:w="3514"/>
        <w:gridCol w:w="1277"/>
        <w:gridCol w:w="7230"/>
        <w:gridCol w:w="1843"/>
      </w:tblGrid>
      <w:tr w:rsidR="00875EFA">
        <w:trPr>
          <w:trHeight w:val="966"/>
        </w:trPr>
        <w:tc>
          <w:tcPr>
            <w:tcW w:w="852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  <w:tc>
          <w:tcPr>
            <w:tcW w:w="3514" w:type="dxa"/>
          </w:tcPr>
          <w:p w:rsidR="00875EFA" w:rsidRDefault="00F06CC7">
            <w:pPr>
              <w:pStyle w:val="TableParagraph"/>
              <w:ind w:left="107" w:right="215"/>
              <w:rPr>
                <w:sz w:val="28"/>
              </w:rPr>
            </w:pPr>
            <w:r>
              <w:rPr>
                <w:sz w:val="28"/>
              </w:rPr>
              <w:t>cơ bản về kich thước sân đá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cầu;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Trò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chơi: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“Thi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tâng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cầu</w:t>
            </w:r>
          </w:p>
          <w:p w:rsidR="00875EFA" w:rsidRDefault="00F06CC7">
            <w:pPr>
              <w:pStyle w:val="TableParagraph"/>
              <w:spacing w:line="308" w:lineRule="exact"/>
              <w:ind w:left="107"/>
              <w:rPr>
                <w:sz w:val="28"/>
              </w:rPr>
            </w:pPr>
            <w:r>
              <w:rPr>
                <w:sz w:val="28"/>
              </w:rPr>
              <w:t>bằng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mu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bàn chân”.</w:t>
            </w:r>
          </w:p>
        </w:tc>
        <w:tc>
          <w:tcPr>
            <w:tcW w:w="1277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  <w:tc>
          <w:tcPr>
            <w:tcW w:w="7230" w:type="dxa"/>
          </w:tcPr>
          <w:p w:rsidR="00875EFA" w:rsidRDefault="00F06CC7">
            <w:pPr>
              <w:pStyle w:val="TableParagraph"/>
              <w:ind w:left="107" w:right="319"/>
              <w:rPr>
                <w:sz w:val="28"/>
              </w:rPr>
            </w:pPr>
            <w:r>
              <w:rPr>
                <w:sz w:val="28"/>
              </w:rPr>
              <w:t>- Biết giúp đỡ bạn, điều khiển nhóm tập luyện, hình thành kĩ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năng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đánh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giá,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mạnh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dạn,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tự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tin.</w:t>
            </w:r>
          </w:p>
        </w:tc>
        <w:tc>
          <w:tcPr>
            <w:tcW w:w="1843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</w:tr>
      <w:tr w:rsidR="00875EFA">
        <w:trPr>
          <w:trHeight w:val="1932"/>
        </w:trPr>
        <w:tc>
          <w:tcPr>
            <w:tcW w:w="852" w:type="dxa"/>
          </w:tcPr>
          <w:p w:rsidR="00875EFA" w:rsidRDefault="00875EFA">
            <w:pPr>
              <w:pStyle w:val="TableParagraph"/>
              <w:rPr>
                <w:b/>
                <w:sz w:val="30"/>
              </w:rPr>
            </w:pPr>
          </w:p>
          <w:p w:rsidR="00875EFA" w:rsidRDefault="00875EFA">
            <w:pPr>
              <w:pStyle w:val="TableParagraph"/>
              <w:spacing w:before="10"/>
              <w:rPr>
                <w:b/>
                <w:sz w:val="39"/>
              </w:rPr>
            </w:pPr>
          </w:p>
          <w:p w:rsidR="00875EFA" w:rsidRDefault="00F06CC7">
            <w:pPr>
              <w:pStyle w:val="TableParagraph"/>
              <w:ind w:left="143" w:right="12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55</w:t>
            </w:r>
          </w:p>
        </w:tc>
        <w:tc>
          <w:tcPr>
            <w:tcW w:w="3514" w:type="dxa"/>
          </w:tcPr>
          <w:p w:rsidR="00875EFA" w:rsidRDefault="00F06CC7">
            <w:pPr>
              <w:pStyle w:val="TableParagraph"/>
              <w:spacing w:before="153"/>
              <w:ind w:left="107"/>
              <w:rPr>
                <w:sz w:val="28"/>
              </w:rPr>
            </w:pPr>
            <w:r>
              <w:rPr>
                <w:sz w:val="28"/>
              </w:rPr>
              <w:t>Luyện tập: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Kỹ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thuật di</w:t>
            </w:r>
          </w:p>
          <w:p w:rsidR="00875EFA" w:rsidRDefault="00F06CC7">
            <w:pPr>
              <w:pStyle w:val="TableParagraph"/>
              <w:spacing w:before="2" w:line="322" w:lineRule="exact"/>
              <w:ind w:left="107"/>
              <w:rPr>
                <w:sz w:val="28"/>
              </w:rPr>
            </w:pPr>
            <w:r>
              <w:rPr>
                <w:sz w:val="28"/>
              </w:rPr>
              <w:t>chuyển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tiến,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lùi;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Kỹ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thuật</w:t>
            </w:r>
          </w:p>
          <w:p w:rsidR="00875EFA" w:rsidRDefault="00F06CC7">
            <w:pPr>
              <w:pStyle w:val="TableParagraph"/>
              <w:ind w:left="107" w:right="243"/>
              <w:rPr>
                <w:sz w:val="28"/>
              </w:rPr>
            </w:pPr>
            <w:r>
              <w:rPr>
                <w:sz w:val="28"/>
              </w:rPr>
              <w:t>tâng cầu bằng mu bàn chân;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Bài tập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phát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triển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thể lực:</w:t>
            </w:r>
          </w:p>
          <w:p w:rsidR="00875EFA" w:rsidRDefault="00F06CC7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Bật nhảy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lò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cò theo ô.</w:t>
            </w:r>
          </w:p>
        </w:tc>
        <w:tc>
          <w:tcPr>
            <w:tcW w:w="1277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  <w:tc>
          <w:tcPr>
            <w:tcW w:w="7230" w:type="dxa"/>
          </w:tcPr>
          <w:p w:rsidR="00875EFA" w:rsidRDefault="00F06CC7">
            <w:pPr>
              <w:pStyle w:val="TableParagraph"/>
              <w:numPr>
                <w:ilvl w:val="0"/>
                <w:numId w:val="65"/>
              </w:numPr>
              <w:tabs>
                <w:tab w:val="left" w:pos="271"/>
              </w:tabs>
              <w:ind w:right="166" w:firstLine="0"/>
              <w:rPr>
                <w:sz w:val="28"/>
              </w:rPr>
            </w:pPr>
            <w:r>
              <w:rPr>
                <w:sz w:val="28"/>
              </w:rPr>
              <w:t>Biết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thực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hiện kỹ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thuật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di chuyển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tiến,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lùi; Kỹ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thuật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tâng cầu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bằng mu bàn chân; Bài tập phát triển thể lực: Bật nhảy lò cò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theo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ô</w:t>
            </w:r>
          </w:p>
          <w:p w:rsidR="00875EFA" w:rsidRDefault="00F06CC7">
            <w:pPr>
              <w:pStyle w:val="TableParagraph"/>
              <w:numPr>
                <w:ilvl w:val="0"/>
                <w:numId w:val="65"/>
              </w:numPr>
              <w:tabs>
                <w:tab w:val="left" w:pos="271"/>
              </w:tabs>
              <w:spacing w:line="322" w:lineRule="exact"/>
              <w:ind w:left="270"/>
              <w:rPr>
                <w:sz w:val="28"/>
              </w:rPr>
            </w:pPr>
            <w:r>
              <w:rPr>
                <w:sz w:val="28"/>
              </w:rPr>
              <w:t>Có ý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thức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học tập tích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cực,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tự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giác.</w:t>
            </w:r>
          </w:p>
          <w:p w:rsidR="00875EFA" w:rsidRDefault="00F06CC7">
            <w:pPr>
              <w:pStyle w:val="TableParagraph"/>
              <w:numPr>
                <w:ilvl w:val="0"/>
                <w:numId w:val="65"/>
              </w:numPr>
              <w:tabs>
                <w:tab w:val="left" w:pos="271"/>
              </w:tabs>
              <w:spacing w:line="322" w:lineRule="exact"/>
              <w:ind w:right="338" w:firstLine="0"/>
              <w:rPr>
                <w:sz w:val="28"/>
              </w:rPr>
            </w:pPr>
            <w:r>
              <w:rPr>
                <w:sz w:val="28"/>
              </w:rPr>
              <w:t>Biết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giúp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đỡ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bạn,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điều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khiển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nhóm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tập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luyện,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hình thành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kĩ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năng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đánh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giá,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mạnh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dạn,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tự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tin.</w:t>
            </w:r>
          </w:p>
        </w:tc>
        <w:tc>
          <w:tcPr>
            <w:tcW w:w="1843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</w:tr>
      <w:tr w:rsidR="00875EFA">
        <w:trPr>
          <w:trHeight w:val="2577"/>
        </w:trPr>
        <w:tc>
          <w:tcPr>
            <w:tcW w:w="852" w:type="dxa"/>
          </w:tcPr>
          <w:p w:rsidR="00875EFA" w:rsidRDefault="00875EFA">
            <w:pPr>
              <w:pStyle w:val="TableParagraph"/>
              <w:rPr>
                <w:b/>
                <w:sz w:val="30"/>
              </w:rPr>
            </w:pPr>
          </w:p>
          <w:p w:rsidR="00875EFA" w:rsidRDefault="00875EFA">
            <w:pPr>
              <w:pStyle w:val="TableParagraph"/>
              <w:rPr>
                <w:b/>
                <w:sz w:val="30"/>
              </w:rPr>
            </w:pPr>
          </w:p>
          <w:p w:rsidR="00875EFA" w:rsidRDefault="00875EFA">
            <w:pPr>
              <w:pStyle w:val="TableParagraph"/>
              <w:spacing w:before="10"/>
              <w:rPr>
                <w:b/>
                <w:sz w:val="37"/>
              </w:rPr>
            </w:pPr>
          </w:p>
          <w:p w:rsidR="00875EFA" w:rsidRDefault="00F06CC7">
            <w:pPr>
              <w:pStyle w:val="TableParagraph"/>
              <w:ind w:left="143" w:right="12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56</w:t>
            </w:r>
          </w:p>
        </w:tc>
        <w:tc>
          <w:tcPr>
            <w:tcW w:w="3514" w:type="dxa"/>
          </w:tcPr>
          <w:p w:rsidR="00875EFA" w:rsidRDefault="00F06CC7">
            <w:pPr>
              <w:pStyle w:val="TableParagraph"/>
              <w:ind w:left="107" w:right="265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Bài 3: Kỹ thuật phát cầu</w:t>
            </w:r>
            <w:r>
              <w:rPr>
                <w:b/>
                <w:i/>
                <w:spacing w:val="1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thấp chân chính diện bằng</w:t>
            </w:r>
            <w:r>
              <w:rPr>
                <w:b/>
                <w:i/>
                <w:spacing w:val="-6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mu</w:t>
            </w:r>
            <w:r>
              <w:rPr>
                <w:b/>
                <w:i/>
                <w:spacing w:val="-6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bàn chân</w:t>
            </w:r>
          </w:p>
          <w:p w:rsidR="00875EFA" w:rsidRDefault="00F06CC7">
            <w:pPr>
              <w:pStyle w:val="TableParagraph"/>
              <w:ind w:left="107" w:right="94" w:firstLine="69"/>
              <w:rPr>
                <w:sz w:val="28"/>
              </w:rPr>
            </w:pPr>
            <w:r>
              <w:rPr>
                <w:sz w:val="28"/>
              </w:rPr>
              <w:t>Học: Kỹ thuật thuật phát cầu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thấp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chân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chính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diện bằng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mu bàn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chân; Bài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tập phát</w:t>
            </w:r>
          </w:p>
          <w:p w:rsidR="00875EFA" w:rsidRDefault="00F06CC7">
            <w:pPr>
              <w:pStyle w:val="TableParagraph"/>
              <w:spacing w:line="322" w:lineRule="exact"/>
              <w:ind w:left="107" w:right="231"/>
              <w:rPr>
                <w:sz w:val="28"/>
              </w:rPr>
            </w:pPr>
            <w:r>
              <w:rPr>
                <w:sz w:val="28"/>
              </w:rPr>
              <w:t>triển thể lực: Di chuyển tiến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lùi trên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nửa sân.</w:t>
            </w:r>
          </w:p>
        </w:tc>
        <w:tc>
          <w:tcPr>
            <w:tcW w:w="1277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  <w:tc>
          <w:tcPr>
            <w:tcW w:w="7230" w:type="dxa"/>
          </w:tcPr>
          <w:p w:rsidR="00875EFA" w:rsidRDefault="00F06CC7">
            <w:pPr>
              <w:pStyle w:val="TableParagraph"/>
              <w:numPr>
                <w:ilvl w:val="0"/>
                <w:numId w:val="66"/>
              </w:numPr>
              <w:tabs>
                <w:tab w:val="left" w:pos="271"/>
              </w:tabs>
              <w:ind w:right="280" w:firstLine="0"/>
              <w:jc w:val="both"/>
              <w:rPr>
                <w:sz w:val="28"/>
              </w:rPr>
            </w:pPr>
            <w:r>
              <w:rPr>
                <w:sz w:val="28"/>
              </w:rPr>
              <w:t>Biết thực hiện kỹ thuật thuật phát cầu thấp chân chính diện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bằng mu bàn chân;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Bài tập phát triển thể lực: Di chuyển tiến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lùi trên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nửa sân</w:t>
            </w:r>
          </w:p>
          <w:p w:rsidR="00875EFA" w:rsidRDefault="00F06CC7">
            <w:pPr>
              <w:pStyle w:val="TableParagraph"/>
              <w:numPr>
                <w:ilvl w:val="0"/>
                <w:numId w:val="66"/>
              </w:numPr>
              <w:tabs>
                <w:tab w:val="left" w:pos="271"/>
              </w:tabs>
              <w:ind w:left="270"/>
              <w:jc w:val="both"/>
              <w:rPr>
                <w:sz w:val="28"/>
              </w:rPr>
            </w:pPr>
            <w:r>
              <w:rPr>
                <w:sz w:val="28"/>
              </w:rPr>
              <w:t>Có ý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thức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học tập tích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cực,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tự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giác.</w:t>
            </w:r>
          </w:p>
          <w:p w:rsidR="00875EFA" w:rsidRDefault="00F06CC7">
            <w:pPr>
              <w:pStyle w:val="TableParagraph"/>
              <w:numPr>
                <w:ilvl w:val="0"/>
                <w:numId w:val="66"/>
              </w:numPr>
              <w:tabs>
                <w:tab w:val="left" w:pos="271"/>
              </w:tabs>
              <w:ind w:right="338" w:firstLine="0"/>
              <w:jc w:val="both"/>
              <w:rPr>
                <w:sz w:val="28"/>
              </w:rPr>
            </w:pPr>
            <w:r>
              <w:rPr>
                <w:sz w:val="28"/>
              </w:rPr>
              <w:t>Biết giúp đỡ bạn, điều khiển nhóm tập luyện, hình thành kĩ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năng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đánh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giá,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mạnh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dạn,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tự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tin</w:t>
            </w:r>
          </w:p>
        </w:tc>
        <w:tc>
          <w:tcPr>
            <w:tcW w:w="1843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</w:tr>
      <w:tr w:rsidR="00875EFA">
        <w:trPr>
          <w:trHeight w:val="1610"/>
        </w:trPr>
        <w:tc>
          <w:tcPr>
            <w:tcW w:w="852" w:type="dxa"/>
          </w:tcPr>
          <w:p w:rsidR="00875EFA" w:rsidRDefault="00875EFA">
            <w:pPr>
              <w:pStyle w:val="TableParagraph"/>
              <w:rPr>
                <w:b/>
                <w:sz w:val="30"/>
              </w:rPr>
            </w:pPr>
          </w:p>
          <w:p w:rsidR="00875EFA" w:rsidRDefault="00875EFA">
            <w:pPr>
              <w:pStyle w:val="TableParagraph"/>
              <w:spacing w:before="8"/>
              <w:rPr>
                <w:b/>
                <w:sz w:val="25"/>
              </w:rPr>
            </w:pPr>
          </w:p>
          <w:p w:rsidR="00875EFA" w:rsidRDefault="00F06CC7">
            <w:pPr>
              <w:pStyle w:val="TableParagraph"/>
              <w:spacing w:before="1"/>
              <w:ind w:left="143" w:right="12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57</w:t>
            </w:r>
          </w:p>
        </w:tc>
        <w:tc>
          <w:tcPr>
            <w:tcW w:w="3514" w:type="dxa"/>
          </w:tcPr>
          <w:p w:rsidR="00875EFA" w:rsidRDefault="00F06CC7">
            <w:pPr>
              <w:pStyle w:val="TableParagraph"/>
              <w:ind w:left="107" w:right="227"/>
              <w:rPr>
                <w:sz w:val="28"/>
              </w:rPr>
            </w:pPr>
            <w:r>
              <w:rPr>
                <w:sz w:val="28"/>
              </w:rPr>
              <w:t>Luyện tập: Kỹ thuật thuật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phát cầu thấp chân chính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diện bằng mu bàn chân; Trò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chơi: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“Đá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cầu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trúng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đích”.</w:t>
            </w:r>
          </w:p>
        </w:tc>
        <w:tc>
          <w:tcPr>
            <w:tcW w:w="1277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  <w:tc>
          <w:tcPr>
            <w:tcW w:w="7230" w:type="dxa"/>
          </w:tcPr>
          <w:p w:rsidR="00875EFA" w:rsidRDefault="00F06CC7">
            <w:pPr>
              <w:pStyle w:val="TableParagraph"/>
              <w:numPr>
                <w:ilvl w:val="0"/>
                <w:numId w:val="67"/>
              </w:numPr>
              <w:tabs>
                <w:tab w:val="left" w:pos="271"/>
              </w:tabs>
              <w:ind w:right="351" w:firstLine="0"/>
              <w:rPr>
                <w:sz w:val="28"/>
              </w:rPr>
            </w:pPr>
            <w:r>
              <w:rPr>
                <w:sz w:val="28"/>
              </w:rPr>
              <w:t>Biết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thực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hiện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kỹ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thuật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thuật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phát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cầu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thấp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chân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chính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diện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bằng mu bàn chân;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Trò chơi: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“Đá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cầu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trúng đích”</w:t>
            </w:r>
          </w:p>
          <w:p w:rsidR="00875EFA" w:rsidRDefault="00F06CC7">
            <w:pPr>
              <w:pStyle w:val="TableParagraph"/>
              <w:numPr>
                <w:ilvl w:val="0"/>
                <w:numId w:val="67"/>
              </w:numPr>
              <w:tabs>
                <w:tab w:val="left" w:pos="271"/>
              </w:tabs>
              <w:spacing w:line="322" w:lineRule="exact"/>
              <w:ind w:left="270"/>
              <w:rPr>
                <w:sz w:val="28"/>
              </w:rPr>
            </w:pPr>
            <w:r>
              <w:rPr>
                <w:sz w:val="28"/>
              </w:rPr>
              <w:t>Có ý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thức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học tập tích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cực,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tự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giác.</w:t>
            </w:r>
          </w:p>
          <w:p w:rsidR="00875EFA" w:rsidRDefault="00F06CC7">
            <w:pPr>
              <w:pStyle w:val="TableParagraph"/>
              <w:numPr>
                <w:ilvl w:val="0"/>
                <w:numId w:val="67"/>
              </w:numPr>
              <w:tabs>
                <w:tab w:val="left" w:pos="271"/>
              </w:tabs>
              <w:spacing w:line="322" w:lineRule="exact"/>
              <w:ind w:right="338" w:firstLine="0"/>
              <w:rPr>
                <w:sz w:val="28"/>
              </w:rPr>
            </w:pPr>
            <w:r>
              <w:rPr>
                <w:sz w:val="28"/>
              </w:rPr>
              <w:t>Biết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giúp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đỡ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bạn,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điều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khiển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nhóm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tập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luyện,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hình thành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kĩ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năng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đánh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giá,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mạnh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dạn,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tự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tin.</w:t>
            </w:r>
          </w:p>
        </w:tc>
        <w:tc>
          <w:tcPr>
            <w:tcW w:w="1843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</w:tr>
      <w:tr w:rsidR="00875EFA">
        <w:trPr>
          <w:trHeight w:val="2253"/>
        </w:trPr>
        <w:tc>
          <w:tcPr>
            <w:tcW w:w="852" w:type="dxa"/>
          </w:tcPr>
          <w:p w:rsidR="00875EFA" w:rsidRDefault="00875EFA">
            <w:pPr>
              <w:pStyle w:val="TableParagraph"/>
              <w:rPr>
                <w:b/>
                <w:sz w:val="30"/>
              </w:rPr>
            </w:pPr>
          </w:p>
          <w:p w:rsidR="00875EFA" w:rsidRDefault="00875EFA">
            <w:pPr>
              <w:pStyle w:val="TableParagraph"/>
              <w:rPr>
                <w:b/>
                <w:sz w:val="30"/>
              </w:rPr>
            </w:pPr>
          </w:p>
          <w:p w:rsidR="00875EFA" w:rsidRDefault="00875EFA">
            <w:pPr>
              <w:pStyle w:val="TableParagraph"/>
              <w:spacing w:before="7"/>
              <w:rPr>
                <w:b/>
                <w:sz w:val="23"/>
              </w:rPr>
            </w:pPr>
          </w:p>
          <w:p w:rsidR="00875EFA" w:rsidRDefault="00F06CC7">
            <w:pPr>
              <w:pStyle w:val="TableParagraph"/>
              <w:spacing w:before="1"/>
              <w:ind w:left="143" w:right="12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58</w:t>
            </w:r>
          </w:p>
        </w:tc>
        <w:tc>
          <w:tcPr>
            <w:tcW w:w="3514" w:type="dxa"/>
          </w:tcPr>
          <w:p w:rsidR="00875EFA" w:rsidRDefault="00F06CC7">
            <w:pPr>
              <w:pStyle w:val="TableParagraph"/>
              <w:ind w:left="107" w:right="131"/>
              <w:rPr>
                <w:sz w:val="28"/>
              </w:rPr>
            </w:pPr>
            <w:r>
              <w:rPr>
                <w:sz w:val="28"/>
              </w:rPr>
              <w:t>Luyện tập: Kỹ thuật thuật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phát cầu thấp chân chính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diện bằng mu bàn chân; Giới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thiệu: Một số điều luật cơ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bản trong đá cầu; Bài tập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phát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triển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thể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lực: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Di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chuyển</w:t>
            </w:r>
          </w:p>
          <w:p w:rsidR="00875EFA" w:rsidRDefault="00F06CC7">
            <w:pPr>
              <w:pStyle w:val="TableParagraph"/>
              <w:spacing w:line="308" w:lineRule="exact"/>
              <w:ind w:left="107"/>
              <w:rPr>
                <w:sz w:val="28"/>
              </w:rPr>
            </w:pPr>
            <w:r>
              <w:rPr>
                <w:sz w:val="28"/>
              </w:rPr>
              <w:t>ngang sân.</w:t>
            </w:r>
          </w:p>
        </w:tc>
        <w:tc>
          <w:tcPr>
            <w:tcW w:w="1277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  <w:tc>
          <w:tcPr>
            <w:tcW w:w="7230" w:type="dxa"/>
          </w:tcPr>
          <w:p w:rsidR="00875EFA" w:rsidRDefault="00F06CC7">
            <w:pPr>
              <w:pStyle w:val="TableParagraph"/>
              <w:numPr>
                <w:ilvl w:val="0"/>
                <w:numId w:val="68"/>
              </w:numPr>
              <w:tabs>
                <w:tab w:val="left" w:pos="271"/>
              </w:tabs>
              <w:ind w:right="351" w:firstLine="0"/>
              <w:jc w:val="both"/>
              <w:rPr>
                <w:sz w:val="28"/>
              </w:rPr>
            </w:pPr>
            <w:r>
              <w:rPr>
                <w:sz w:val="28"/>
              </w:rPr>
              <w:t>Biết thực hiện kỹ thuật thuật phát cầu thấp chân chính diện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bằng mu bàn chân; nắm được Một số điều luật cơ bản trong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đá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cầu;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Bài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tập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phát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triển thể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lực: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Di chuyển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ngang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sân.</w:t>
            </w:r>
          </w:p>
          <w:p w:rsidR="00875EFA" w:rsidRDefault="00F06CC7">
            <w:pPr>
              <w:pStyle w:val="TableParagraph"/>
              <w:numPr>
                <w:ilvl w:val="0"/>
                <w:numId w:val="68"/>
              </w:numPr>
              <w:tabs>
                <w:tab w:val="left" w:pos="271"/>
              </w:tabs>
              <w:spacing w:line="321" w:lineRule="exact"/>
              <w:ind w:left="270"/>
              <w:jc w:val="both"/>
              <w:rPr>
                <w:sz w:val="28"/>
              </w:rPr>
            </w:pPr>
            <w:r>
              <w:rPr>
                <w:sz w:val="28"/>
              </w:rPr>
              <w:t>Có ý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thức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học tập tích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cực,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tự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giác.</w:t>
            </w:r>
          </w:p>
          <w:p w:rsidR="00875EFA" w:rsidRDefault="00F06CC7">
            <w:pPr>
              <w:pStyle w:val="TableParagraph"/>
              <w:numPr>
                <w:ilvl w:val="0"/>
                <w:numId w:val="68"/>
              </w:numPr>
              <w:tabs>
                <w:tab w:val="left" w:pos="271"/>
              </w:tabs>
              <w:spacing w:line="242" w:lineRule="auto"/>
              <w:ind w:right="338" w:firstLine="0"/>
              <w:jc w:val="both"/>
              <w:rPr>
                <w:sz w:val="28"/>
              </w:rPr>
            </w:pPr>
            <w:r>
              <w:rPr>
                <w:sz w:val="28"/>
              </w:rPr>
              <w:t>Biết giúp đỡ bạn, điều khiển nhóm tập luyện, hình thành kĩ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năng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đánh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giá,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mạnh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dạn,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tự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tin.</w:t>
            </w:r>
          </w:p>
        </w:tc>
        <w:tc>
          <w:tcPr>
            <w:tcW w:w="1843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</w:tr>
    </w:tbl>
    <w:p w:rsidR="00875EFA" w:rsidRDefault="00875EFA">
      <w:pPr>
        <w:rPr>
          <w:sz w:val="28"/>
        </w:rPr>
        <w:sectPr w:rsidR="00875EFA">
          <w:pgSz w:w="16850" w:h="11910" w:orient="landscape"/>
          <w:pgMar w:top="1100" w:right="420" w:bottom="280" w:left="820" w:header="720" w:footer="720" w:gutter="0"/>
          <w:cols w:space="720"/>
        </w:sectPr>
      </w:pPr>
    </w:p>
    <w:p w:rsidR="00875EFA" w:rsidRDefault="00875EFA">
      <w:pPr>
        <w:pStyle w:val="BodyText"/>
        <w:rPr>
          <w:b/>
          <w:sz w:val="2"/>
        </w:rPr>
      </w:pPr>
    </w:p>
    <w:tbl>
      <w:tblPr>
        <w:tblW w:w="0" w:type="auto"/>
        <w:tblInd w:w="7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2"/>
        <w:gridCol w:w="3514"/>
        <w:gridCol w:w="1277"/>
        <w:gridCol w:w="7230"/>
        <w:gridCol w:w="1843"/>
      </w:tblGrid>
      <w:tr w:rsidR="00875EFA">
        <w:trPr>
          <w:trHeight w:val="1610"/>
        </w:trPr>
        <w:tc>
          <w:tcPr>
            <w:tcW w:w="852" w:type="dxa"/>
          </w:tcPr>
          <w:p w:rsidR="00875EFA" w:rsidRDefault="00875EFA">
            <w:pPr>
              <w:pStyle w:val="TableParagraph"/>
              <w:rPr>
                <w:b/>
                <w:sz w:val="30"/>
              </w:rPr>
            </w:pPr>
          </w:p>
          <w:p w:rsidR="00875EFA" w:rsidRDefault="00875EFA">
            <w:pPr>
              <w:pStyle w:val="TableParagraph"/>
              <w:spacing w:before="10"/>
              <w:rPr>
                <w:b/>
                <w:sz w:val="25"/>
              </w:rPr>
            </w:pPr>
          </w:p>
          <w:p w:rsidR="00875EFA" w:rsidRDefault="00F06CC7">
            <w:pPr>
              <w:pStyle w:val="TableParagraph"/>
              <w:ind w:left="143" w:right="12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59</w:t>
            </w:r>
          </w:p>
        </w:tc>
        <w:tc>
          <w:tcPr>
            <w:tcW w:w="3514" w:type="dxa"/>
          </w:tcPr>
          <w:p w:rsidR="00875EFA" w:rsidRDefault="00F06CC7">
            <w:pPr>
              <w:pStyle w:val="TableParagraph"/>
              <w:ind w:left="107" w:right="227"/>
              <w:rPr>
                <w:sz w:val="28"/>
              </w:rPr>
            </w:pPr>
            <w:r>
              <w:rPr>
                <w:sz w:val="28"/>
              </w:rPr>
              <w:t>Luyện tập: Kỹ thuật thuật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phát cầu thấp chân chính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diện bằng mu bàn chân; Trò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chơi: “Đá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cầu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trúng đích”.</w:t>
            </w:r>
          </w:p>
        </w:tc>
        <w:tc>
          <w:tcPr>
            <w:tcW w:w="1277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  <w:tc>
          <w:tcPr>
            <w:tcW w:w="7230" w:type="dxa"/>
          </w:tcPr>
          <w:p w:rsidR="00875EFA" w:rsidRDefault="00F06CC7">
            <w:pPr>
              <w:pStyle w:val="TableParagraph"/>
              <w:numPr>
                <w:ilvl w:val="0"/>
                <w:numId w:val="69"/>
              </w:numPr>
              <w:tabs>
                <w:tab w:val="left" w:pos="271"/>
              </w:tabs>
              <w:ind w:right="351" w:firstLine="0"/>
              <w:rPr>
                <w:sz w:val="28"/>
              </w:rPr>
            </w:pPr>
            <w:r>
              <w:rPr>
                <w:sz w:val="28"/>
              </w:rPr>
              <w:t>Biết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thực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hiện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kỹ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thuật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thuật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phát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cầu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thấp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chân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chính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diện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bằng mu bàn chân;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Trò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chơi: “Đá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cầu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trúng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đích”.</w:t>
            </w:r>
          </w:p>
          <w:p w:rsidR="00875EFA" w:rsidRDefault="00F06CC7">
            <w:pPr>
              <w:pStyle w:val="TableParagraph"/>
              <w:numPr>
                <w:ilvl w:val="0"/>
                <w:numId w:val="69"/>
              </w:numPr>
              <w:tabs>
                <w:tab w:val="left" w:pos="271"/>
              </w:tabs>
              <w:spacing w:line="321" w:lineRule="exact"/>
              <w:ind w:left="270"/>
              <w:rPr>
                <w:sz w:val="28"/>
              </w:rPr>
            </w:pPr>
            <w:r>
              <w:rPr>
                <w:sz w:val="28"/>
              </w:rPr>
              <w:t>Có ý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thức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học tập tích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cực,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tự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giác.</w:t>
            </w:r>
          </w:p>
          <w:p w:rsidR="00875EFA" w:rsidRDefault="00F06CC7">
            <w:pPr>
              <w:pStyle w:val="TableParagraph"/>
              <w:numPr>
                <w:ilvl w:val="0"/>
                <w:numId w:val="69"/>
              </w:numPr>
              <w:tabs>
                <w:tab w:val="left" w:pos="271"/>
              </w:tabs>
              <w:spacing w:line="322" w:lineRule="exact"/>
              <w:ind w:right="337" w:firstLine="0"/>
              <w:rPr>
                <w:sz w:val="28"/>
              </w:rPr>
            </w:pPr>
            <w:r>
              <w:rPr>
                <w:sz w:val="28"/>
              </w:rPr>
              <w:t>Biết giúp đỡ bạn, điều khiển nhóm tập luyện, hình thành kĩ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năng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đánh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giá,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mạnh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dạn,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tự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tin.</w:t>
            </w:r>
          </w:p>
        </w:tc>
        <w:tc>
          <w:tcPr>
            <w:tcW w:w="1843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</w:tr>
      <w:tr w:rsidR="00875EFA">
        <w:trPr>
          <w:trHeight w:val="1934"/>
        </w:trPr>
        <w:tc>
          <w:tcPr>
            <w:tcW w:w="852" w:type="dxa"/>
          </w:tcPr>
          <w:p w:rsidR="00875EFA" w:rsidRDefault="00875EFA">
            <w:pPr>
              <w:pStyle w:val="TableParagraph"/>
              <w:rPr>
                <w:b/>
                <w:sz w:val="30"/>
              </w:rPr>
            </w:pPr>
          </w:p>
          <w:p w:rsidR="00875EFA" w:rsidRDefault="00875EFA">
            <w:pPr>
              <w:pStyle w:val="TableParagraph"/>
              <w:spacing w:before="11"/>
              <w:rPr>
                <w:b/>
                <w:sz w:val="39"/>
              </w:rPr>
            </w:pPr>
          </w:p>
          <w:p w:rsidR="00875EFA" w:rsidRDefault="00F06CC7">
            <w:pPr>
              <w:pStyle w:val="TableParagraph"/>
              <w:ind w:left="143" w:right="12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60</w:t>
            </w:r>
          </w:p>
        </w:tc>
        <w:tc>
          <w:tcPr>
            <w:tcW w:w="3514" w:type="dxa"/>
          </w:tcPr>
          <w:p w:rsidR="00875EFA" w:rsidRDefault="00F06CC7">
            <w:pPr>
              <w:pStyle w:val="TableParagraph"/>
              <w:ind w:left="107" w:right="243"/>
              <w:rPr>
                <w:sz w:val="28"/>
              </w:rPr>
            </w:pPr>
            <w:r>
              <w:rPr>
                <w:sz w:val="28"/>
              </w:rPr>
              <w:t>Luyện tập: Kỹ thuật thuật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phát cầu thấp chân chính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diện bằng mu bàn chân; Bài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tập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phát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triển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thể lực: Di</w:t>
            </w:r>
          </w:p>
          <w:p w:rsidR="00875EFA" w:rsidRDefault="00F06CC7">
            <w:pPr>
              <w:pStyle w:val="TableParagraph"/>
              <w:spacing w:line="322" w:lineRule="exact"/>
              <w:ind w:left="107" w:right="200"/>
              <w:rPr>
                <w:sz w:val="28"/>
              </w:rPr>
            </w:pPr>
            <w:r>
              <w:rPr>
                <w:sz w:val="28"/>
              </w:rPr>
              <w:t>chuyển tiến lùi trên nữa sân;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Di chuyển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ngang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sân.</w:t>
            </w:r>
          </w:p>
        </w:tc>
        <w:tc>
          <w:tcPr>
            <w:tcW w:w="1277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  <w:tc>
          <w:tcPr>
            <w:tcW w:w="7230" w:type="dxa"/>
          </w:tcPr>
          <w:p w:rsidR="00875EFA" w:rsidRDefault="00F06CC7">
            <w:pPr>
              <w:pStyle w:val="TableParagraph"/>
              <w:numPr>
                <w:ilvl w:val="0"/>
                <w:numId w:val="70"/>
              </w:numPr>
              <w:tabs>
                <w:tab w:val="left" w:pos="271"/>
              </w:tabs>
              <w:ind w:right="350" w:firstLine="0"/>
              <w:jc w:val="both"/>
              <w:rPr>
                <w:sz w:val="28"/>
              </w:rPr>
            </w:pPr>
            <w:r>
              <w:rPr>
                <w:sz w:val="28"/>
              </w:rPr>
              <w:t>Biết thực hiện kỹ thuật thuật phát cầu thấp chân chính diện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bằng mu bàn chân; Bài tập phát triển thể lực: Di chuyển tiến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lùi trên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nữa sân ; Di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chuyển ngang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sân.</w:t>
            </w:r>
          </w:p>
          <w:p w:rsidR="00875EFA" w:rsidRDefault="00F06CC7">
            <w:pPr>
              <w:pStyle w:val="TableParagraph"/>
              <w:numPr>
                <w:ilvl w:val="0"/>
                <w:numId w:val="70"/>
              </w:numPr>
              <w:tabs>
                <w:tab w:val="left" w:pos="271"/>
              </w:tabs>
              <w:spacing w:line="321" w:lineRule="exact"/>
              <w:ind w:left="270"/>
              <w:jc w:val="both"/>
              <w:rPr>
                <w:sz w:val="28"/>
              </w:rPr>
            </w:pPr>
            <w:r>
              <w:rPr>
                <w:sz w:val="28"/>
              </w:rPr>
              <w:t>Có ý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thức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học tập tích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cực,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tự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giác.</w:t>
            </w:r>
          </w:p>
          <w:p w:rsidR="00875EFA" w:rsidRDefault="00F06CC7">
            <w:pPr>
              <w:pStyle w:val="TableParagraph"/>
              <w:numPr>
                <w:ilvl w:val="0"/>
                <w:numId w:val="70"/>
              </w:numPr>
              <w:tabs>
                <w:tab w:val="left" w:pos="271"/>
              </w:tabs>
              <w:spacing w:line="322" w:lineRule="exact"/>
              <w:ind w:right="338" w:firstLine="0"/>
              <w:jc w:val="both"/>
              <w:rPr>
                <w:sz w:val="28"/>
              </w:rPr>
            </w:pPr>
            <w:r>
              <w:rPr>
                <w:sz w:val="28"/>
              </w:rPr>
              <w:t>Biết giúp đỡ bạn, điều khiển nhóm tập luyện, hình thành kĩ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năng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đánh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giá,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mạnh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dạn,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tự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tin.</w:t>
            </w:r>
          </w:p>
        </w:tc>
        <w:tc>
          <w:tcPr>
            <w:tcW w:w="1843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</w:tr>
      <w:tr w:rsidR="00875EFA">
        <w:trPr>
          <w:trHeight w:val="1607"/>
        </w:trPr>
        <w:tc>
          <w:tcPr>
            <w:tcW w:w="852" w:type="dxa"/>
          </w:tcPr>
          <w:p w:rsidR="00875EFA" w:rsidRDefault="00875EFA">
            <w:pPr>
              <w:pStyle w:val="TableParagraph"/>
              <w:rPr>
                <w:b/>
                <w:sz w:val="30"/>
              </w:rPr>
            </w:pPr>
          </w:p>
          <w:p w:rsidR="00875EFA" w:rsidRDefault="00875EFA">
            <w:pPr>
              <w:pStyle w:val="TableParagraph"/>
              <w:spacing w:before="8"/>
              <w:rPr>
                <w:b/>
                <w:sz w:val="25"/>
              </w:rPr>
            </w:pPr>
          </w:p>
          <w:p w:rsidR="00875EFA" w:rsidRDefault="00F06CC7">
            <w:pPr>
              <w:pStyle w:val="TableParagraph"/>
              <w:ind w:left="143" w:right="12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61</w:t>
            </w:r>
          </w:p>
        </w:tc>
        <w:tc>
          <w:tcPr>
            <w:tcW w:w="3514" w:type="dxa"/>
          </w:tcPr>
          <w:p w:rsidR="00875EFA" w:rsidRDefault="00F06CC7">
            <w:pPr>
              <w:pStyle w:val="TableParagraph"/>
              <w:ind w:left="107" w:right="227"/>
              <w:rPr>
                <w:sz w:val="28"/>
              </w:rPr>
            </w:pPr>
            <w:r>
              <w:rPr>
                <w:sz w:val="28"/>
              </w:rPr>
              <w:t>Luyện tập: Kỹ thuật thuật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phát cầu thấp chân chính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diện bằng mu bàn chân; Trò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chơi: “Đá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cầu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trúng đích”.</w:t>
            </w:r>
          </w:p>
        </w:tc>
        <w:tc>
          <w:tcPr>
            <w:tcW w:w="1277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  <w:tc>
          <w:tcPr>
            <w:tcW w:w="7230" w:type="dxa"/>
          </w:tcPr>
          <w:p w:rsidR="00875EFA" w:rsidRDefault="00F06CC7">
            <w:pPr>
              <w:pStyle w:val="TableParagraph"/>
              <w:numPr>
                <w:ilvl w:val="0"/>
                <w:numId w:val="71"/>
              </w:numPr>
              <w:tabs>
                <w:tab w:val="left" w:pos="271"/>
              </w:tabs>
              <w:ind w:right="351" w:firstLine="0"/>
              <w:rPr>
                <w:sz w:val="28"/>
              </w:rPr>
            </w:pPr>
            <w:r>
              <w:rPr>
                <w:sz w:val="28"/>
              </w:rPr>
              <w:t>Biết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thực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hiện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kỹ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thuật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thuật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phát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cầu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thấp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chân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chính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diện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bằng mu bàn chân;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Trò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chơi: “Đá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cầu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trúng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đích”.</w:t>
            </w:r>
          </w:p>
          <w:p w:rsidR="00875EFA" w:rsidRDefault="00F06CC7">
            <w:pPr>
              <w:pStyle w:val="TableParagraph"/>
              <w:numPr>
                <w:ilvl w:val="0"/>
                <w:numId w:val="71"/>
              </w:numPr>
              <w:tabs>
                <w:tab w:val="left" w:pos="271"/>
              </w:tabs>
              <w:spacing w:line="321" w:lineRule="exact"/>
              <w:ind w:left="270"/>
              <w:rPr>
                <w:sz w:val="28"/>
              </w:rPr>
            </w:pPr>
            <w:r>
              <w:rPr>
                <w:sz w:val="28"/>
              </w:rPr>
              <w:t>Có ý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thức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học tập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tích cực,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tự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giác.</w:t>
            </w:r>
          </w:p>
          <w:p w:rsidR="00875EFA" w:rsidRDefault="00F06CC7">
            <w:pPr>
              <w:pStyle w:val="TableParagraph"/>
              <w:numPr>
                <w:ilvl w:val="0"/>
                <w:numId w:val="71"/>
              </w:numPr>
              <w:tabs>
                <w:tab w:val="left" w:pos="271"/>
              </w:tabs>
              <w:spacing w:line="322" w:lineRule="exact"/>
              <w:ind w:right="338" w:firstLine="0"/>
              <w:rPr>
                <w:sz w:val="28"/>
              </w:rPr>
            </w:pPr>
            <w:r>
              <w:rPr>
                <w:sz w:val="28"/>
              </w:rPr>
              <w:t>Biết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giúp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đỡ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bạn,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điều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khiển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nhóm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tập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luyện,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hình thành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kĩ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năng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đánh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giá,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mạnh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dạn,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tự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tin.</w:t>
            </w:r>
          </w:p>
        </w:tc>
        <w:tc>
          <w:tcPr>
            <w:tcW w:w="1843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</w:tr>
      <w:tr w:rsidR="00875EFA">
        <w:trPr>
          <w:trHeight w:val="1933"/>
        </w:trPr>
        <w:tc>
          <w:tcPr>
            <w:tcW w:w="852" w:type="dxa"/>
          </w:tcPr>
          <w:p w:rsidR="00875EFA" w:rsidRDefault="00875EFA">
            <w:pPr>
              <w:pStyle w:val="TableParagraph"/>
              <w:rPr>
                <w:b/>
                <w:sz w:val="30"/>
              </w:rPr>
            </w:pPr>
          </w:p>
          <w:p w:rsidR="00875EFA" w:rsidRDefault="00875EFA">
            <w:pPr>
              <w:pStyle w:val="TableParagraph"/>
              <w:spacing w:before="9"/>
              <w:rPr>
                <w:b/>
                <w:sz w:val="39"/>
              </w:rPr>
            </w:pPr>
          </w:p>
          <w:p w:rsidR="00875EFA" w:rsidRDefault="00F06CC7">
            <w:pPr>
              <w:pStyle w:val="TableParagraph"/>
              <w:ind w:left="143" w:right="12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62</w:t>
            </w:r>
          </w:p>
        </w:tc>
        <w:tc>
          <w:tcPr>
            <w:tcW w:w="3514" w:type="dxa"/>
          </w:tcPr>
          <w:p w:rsidR="00875EFA" w:rsidRDefault="00F06CC7">
            <w:pPr>
              <w:pStyle w:val="TableParagraph"/>
              <w:spacing w:before="1"/>
              <w:ind w:left="107" w:right="211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Bài 4: Kỹ thuật chuyền cầu</w:t>
            </w:r>
            <w:r>
              <w:rPr>
                <w:b/>
                <w:i/>
                <w:spacing w:val="-6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bằng</w:t>
            </w:r>
            <w:r>
              <w:rPr>
                <w:b/>
                <w:i/>
                <w:spacing w:val="-5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mu</w:t>
            </w:r>
            <w:r>
              <w:rPr>
                <w:b/>
                <w:i/>
                <w:spacing w:val="-3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bàn</w:t>
            </w:r>
            <w:r>
              <w:rPr>
                <w:b/>
                <w:i/>
                <w:spacing w:val="1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chân</w:t>
            </w:r>
          </w:p>
          <w:p w:rsidR="00875EFA" w:rsidRDefault="00F06CC7">
            <w:pPr>
              <w:pStyle w:val="TableParagraph"/>
              <w:ind w:left="107" w:right="137"/>
              <w:rPr>
                <w:sz w:val="28"/>
              </w:rPr>
            </w:pPr>
            <w:r>
              <w:rPr>
                <w:sz w:val="28"/>
              </w:rPr>
              <w:t>Học: Kỹ thuật chuyền cầu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bằng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mu bàn chân;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Bài tập</w:t>
            </w:r>
          </w:p>
          <w:p w:rsidR="00875EFA" w:rsidRDefault="00F06CC7">
            <w:pPr>
              <w:pStyle w:val="TableParagraph"/>
              <w:spacing w:line="322" w:lineRule="exact"/>
              <w:ind w:left="107" w:right="231"/>
              <w:rPr>
                <w:sz w:val="28"/>
              </w:rPr>
            </w:pPr>
            <w:r>
              <w:rPr>
                <w:sz w:val="28"/>
              </w:rPr>
              <w:t>phát triển thể lực: chạy 30m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xuất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phát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cao.</w:t>
            </w:r>
          </w:p>
        </w:tc>
        <w:tc>
          <w:tcPr>
            <w:tcW w:w="1277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  <w:tc>
          <w:tcPr>
            <w:tcW w:w="7230" w:type="dxa"/>
          </w:tcPr>
          <w:p w:rsidR="00875EFA" w:rsidRDefault="00F06CC7">
            <w:pPr>
              <w:pStyle w:val="TableParagraph"/>
              <w:numPr>
                <w:ilvl w:val="0"/>
                <w:numId w:val="72"/>
              </w:numPr>
              <w:tabs>
                <w:tab w:val="left" w:pos="271"/>
              </w:tabs>
              <w:ind w:right="323" w:firstLine="0"/>
              <w:rPr>
                <w:sz w:val="28"/>
              </w:rPr>
            </w:pPr>
            <w:r>
              <w:rPr>
                <w:sz w:val="28"/>
              </w:rPr>
              <w:t>Biết thực hiện kỹ thuật chuyền cầu bằng mu bàn chân;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Bài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tập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phát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triển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thể lực: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chạy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30m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xuất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phát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cao.</w:t>
            </w:r>
          </w:p>
          <w:p w:rsidR="00875EFA" w:rsidRDefault="00F06CC7">
            <w:pPr>
              <w:pStyle w:val="TableParagraph"/>
              <w:numPr>
                <w:ilvl w:val="0"/>
                <w:numId w:val="72"/>
              </w:numPr>
              <w:tabs>
                <w:tab w:val="left" w:pos="271"/>
              </w:tabs>
              <w:spacing w:line="321" w:lineRule="exact"/>
              <w:ind w:left="270"/>
              <w:rPr>
                <w:sz w:val="28"/>
              </w:rPr>
            </w:pPr>
            <w:r>
              <w:rPr>
                <w:sz w:val="28"/>
              </w:rPr>
              <w:t>Có ý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thức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học tập tích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cực,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tự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giác.</w:t>
            </w:r>
          </w:p>
          <w:p w:rsidR="00875EFA" w:rsidRDefault="00F06CC7">
            <w:pPr>
              <w:pStyle w:val="TableParagraph"/>
              <w:numPr>
                <w:ilvl w:val="0"/>
                <w:numId w:val="72"/>
              </w:numPr>
              <w:tabs>
                <w:tab w:val="left" w:pos="271"/>
              </w:tabs>
              <w:ind w:right="338" w:firstLine="0"/>
              <w:rPr>
                <w:sz w:val="28"/>
              </w:rPr>
            </w:pPr>
            <w:r>
              <w:rPr>
                <w:sz w:val="28"/>
              </w:rPr>
              <w:t>Biết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giúp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đỡ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bạn,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điều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khiển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nhóm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tập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luyện,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hình thành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kĩ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năng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đánh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giá,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mạnh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dạn,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tự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tin.</w:t>
            </w:r>
          </w:p>
        </w:tc>
        <w:tc>
          <w:tcPr>
            <w:tcW w:w="1843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</w:tr>
      <w:tr w:rsidR="00875EFA">
        <w:trPr>
          <w:trHeight w:val="1610"/>
        </w:trPr>
        <w:tc>
          <w:tcPr>
            <w:tcW w:w="852" w:type="dxa"/>
          </w:tcPr>
          <w:p w:rsidR="00875EFA" w:rsidRDefault="00875EFA">
            <w:pPr>
              <w:pStyle w:val="TableParagraph"/>
              <w:rPr>
                <w:b/>
                <w:sz w:val="30"/>
              </w:rPr>
            </w:pPr>
          </w:p>
          <w:p w:rsidR="00875EFA" w:rsidRDefault="00875EFA">
            <w:pPr>
              <w:pStyle w:val="TableParagraph"/>
              <w:spacing w:before="8"/>
              <w:rPr>
                <w:b/>
                <w:sz w:val="25"/>
              </w:rPr>
            </w:pPr>
          </w:p>
          <w:p w:rsidR="00875EFA" w:rsidRDefault="00F06CC7">
            <w:pPr>
              <w:pStyle w:val="TableParagraph"/>
              <w:ind w:left="143" w:right="12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63</w:t>
            </w:r>
          </w:p>
        </w:tc>
        <w:tc>
          <w:tcPr>
            <w:tcW w:w="3514" w:type="dxa"/>
          </w:tcPr>
          <w:p w:rsidR="00875EFA" w:rsidRDefault="00F06CC7">
            <w:pPr>
              <w:pStyle w:val="TableParagraph"/>
              <w:ind w:left="107" w:right="499"/>
              <w:rPr>
                <w:sz w:val="28"/>
              </w:rPr>
            </w:pPr>
            <w:r>
              <w:rPr>
                <w:sz w:val="28"/>
              </w:rPr>
              <w:t>Luyện tập: Kỹ thuật thuật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chuyền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cầu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bằng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mu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bàn</w:t>
            </w:r>
          </w:p>
          <w:p w:rsidR="00875EFA" w:rsidRDefault="00F06CC7">
            <w:pPr>
              <w:pStyle w:val="TableParagraph"/>
              <w:ind w:left="107" w:right="134"/>
              <w:rPr>
                <w:sz w:val="28"/>
              </w:rPr>
            </w:pPr>
            <w:r>
              <w:rPr>
                <w:sz w:val="28"/>
              </w:rPr>
              <w:t>chân; Trò chơi: “Chuyền cầu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tiếp sức”.</w:t>
            </w:r>
          </w:p>
        </w:tc>
        <w:tc>
          <w:tcPr>
            <w:tcW w:w="1277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  <w:tc>
          <w:tcPr>
            <w:tcW w:w="7230" w:type="dxa"/>
          </w:tcPr>
          <w:p w:rsidR="00875EFA" w:rsidRDefault="00F06CC7">
            <w:pPr>
              <w:pStyle w:val="TableParagraph"/>
              <w:numPr>
                <w:ilvl w:val="0"/>
                <w:numId w:val="73"/>
              </w:numPr>
              <w:tabs>
                <w:tab w:val="left" w:pos="271"/>
              </w:tabs>
              <w:ind w:right="222" w:firstLine="0"/>
              <w:rPr>
                <w:sz w:val="28"/>
              </w:rPr>
            </w:pPr>
            <w:r>
              <w:rPr>
                <w:sz w:val="28"/>
              </w:rPr>
              <w:t>Biết thực hiện kỹ thuật thuật chuyền cầu bằng mu bàn chân;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Trò chơi: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“Chuyền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cầu tiếp sức”.</w:t>
            </w:r>
          </w:p>
          <w:p w:rsidR="00875EFA" w:rsidRDefault="00F06CC7">
            <w:pPr>
              <w:pStyle w:val="TableParagraph"/>
              <w:numPr>
                <w:ilvl w:val="0"/>
                <w:numId w:val="73"/>
              </w:numPr>
              <w:tabs>
                <w:tab w:val="left" w:pos="271"/>
              </w:tabs>
              <w:spacing w:line="321" w:lineRule="exact"/>
              <w:ind w:left="270"/>
              <w:rPr>
                <w:sz w:val="28"/>
              </w:rPr>
            </w:pPr>
            <w:r>
              <w:rPr>
                <w:sz w:val="28"/>
              </w:rPr>
              <w:t>Có ý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thức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học tập tích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cực,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tự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giác.</w:t>
            </w:r>
          </w:p>
          <w:p w:rsidR="00875EFA" w:rsidRDefault="00F06CC7">
            <w:pPr>
              <w:pStyle w:val="TableParagraph"/>
              <w:numPr>
                <w:ilvl w:val="0"/>
                <w:numId w:val="73"/>
              </w:numPr>
              <w:tabs>
                <w:tab w:val="left" w:pos="271"/>
              </w:tabs>
              <w:spacing w:line="322" w:lineRule="exact"/>
              <w:ind w:right="336" w:firstLine="0"/>
              <w:rPr>
                <w:sz w:val="28"/>
              </w:rPr>
            </w:pPr>
            <w:r>
              <w:rPr>
                <w:sz w:val="28"/>
              </w:rPr>
              <w:t>Biết giúp đỡ bạn, điều khiển nhóm tập luyện, hình thành kĩ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năng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đánh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giá,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mạnh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dạn,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tự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tin.</w:t>
            </w:r>
          </w:p>
        </w:tc>
        <w:tc>
          <w:tcPr>
            <w:tcW w:w="1843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</w:tr>
      <w:tr w:rsidR="00875EFA">
        <w:trPr>
          <w:trHeight w:val="642"/>
        </w:trPr>
        <w:tc>
          <w:tcPr>
            <w:tcW w:w="852" w:type="dxa"/>
          </w:tcPr>
          <w:p w:rsidR="00875EFA" w:rsidRDefault="00F06CC7">
            <w:pPr>
              <w:pStyle w:val="TableParagraph"/>
              <w:spacing w:before="158"/>
              <w:ind w:left="143" w:right="12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64</w:t>
            </w:r>
          </w:p>
        </w:tc>
        <w:tc>
          <w:tcPr>
            <w:tcW w:w="3514" w:type="dxa"/>
          </w:tcPr>
          <w:p w:rsidR="00875EFA" w:rsidRDefault="00F06CC7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Luyện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tập: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Kỹ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thuật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thuật</w:t>
            </w:r>
          </w:p>
          <w:p w:rsidR="00875EFA" w:rsidRDefault="00F06CC7">
            <w:pPr>
              <w:pStyle w:val="TableParagraph"/>
              <w:spacing w:line="308" w:lineRule="exact"/>
              <w:ind w:left="107"/>
              <w:rPr>
                <w:sz w:val="28"/>
              </w:rPr>
            </w:pPr>
            <w:r>
              <w:rPr>
                <w:sz w:val="28"/>
              </w:rPr>
              <w:t>chuyền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cầu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bằng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mu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bàn</w:t>
            </w:r>
          </w:p>
        </w:tc>
        <w:tc>
          <w:tcPr>
            <w:tcW w:w="1277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  <w:tc>
          <w:tcPr>
            <w:tcW w:w="7230" w:type="dxa"/>
          </w:tcPr>
          <w:p w:rsidR="00875EFA" w:rsidRDefault="00F06CC7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Biết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thực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hiện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kỹ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thuật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thuật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chuyền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cầu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bằng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mu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bàn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chân;</w:t>
            </w:r>
          </w:p>
          <w:p w:rsidR="00875EFA" w:rsidRDefault="00F06CC7">
            <w:pPr>
              <w:pStyle w:val="TableParagraph"/>
              <w:spacing w:line="308" w:lineRule="exact"/>
              <w:ind w:left="107"/>
              <w:rPr>
                <w:sz w:val="28"/>
              </w:rPr>
            </w:pPr>
            <w:r>
              <w:rPr>
                <w:sz w:val="28"/>
              </w:rPr>
              <w:t>Bài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tập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phát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triển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thể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lực: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Bật bục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đổi chân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liên tục;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Trò chơi:</w:t>
            </w:r>
          </w:p>
        </w:tc>
        <w:tc>
          <w:tcPr>
            <w:tcW w:w="1843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</w:tr>
    </w:tbl>
    <w:p w:rsidR="00875EFA" w:rsidRDefault="00875EFA">
      <w:pPr>
        <w:rPr>
          <w:sz w:val="28"/>
        </w:rPr>
        <w:sectPr w:rsidR="00875EFA">
          <w:pgSz w:w="16850" w:h="11910" w:orient="landscape"/>
          <w:pgMar w:top="1100" w:right="420" w:bottom="280" w:left="820" w:header="720" w:footer="720" w:gutter="0"/>
          <w:cols w:space="720"/>
        </w:sectPr>
      </w:pPr>
    </w:p>
    <w:p w:rsidR="00875EFA" w:rsidRDefault="00875EFA">
      <w:pPr>
        <w:pStyle w:val="BodyText"/>
        <w:rPr>
          <w:b/>
          <w:sz w:val="2"/>
        </w:rPr>
      </w:pPr>
    </w:p>
    <w:tbl>
      <w:tblPr>
        <w:tblW w:w="0" w:type="auto"/>
        <w:tblInd w:w="7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2"/>
        <w:gridCol w:w="3514"/>
        <w:gridCol w:w="1277"/>
        <w:gridCol w:w="7230"/>
        <w:gridCol w:w="1843"/>
      </w:tblGrid>
      <w:tr w:rsidR="00875EFA">
        <w:trPr>
          <w:trHeight w:val="1288"/>
        </w:trPr>
        <w:tc>
          <w:tcPr>
            <w:tcW w:w="852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  <w:tc>
          <w:tcPr>
            <w:tcW w:w="3514" w:type="dxa"/>
          </w:tcPr>
          <w:p w:rsidR="00875EFA" w:rsidRDefault="00F06CC7">
            <w:pPr>
              <w:pStyle w:val="TableParagraph"/>
              <w:ind w:left="107" w:right="352"/>
              <w:rPr>
                <w:sz w:val="28"/>
              </w:rPr>
            </w:pPr>
            <w:r>
              <w:rPr>
                <w:sz w:val="28"/>
              </w:rPr>
              <w:t>chân; Bài tập phát triển thể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lực: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Bật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bục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đổi chân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liên</w:t>
            </w:r>
          </w:p>
          <w:p w:rsidR="00875EFA" w:rsidRDefault="00F06CC7">
            <w:pPr>
              <w:pStyle w:val="TableParagraph"/>
              <w:spacing w:line="322" w:lineRule="exact"/>
              <w:ind w:left="107" w:right="321"/>
              <w:rPr>
                <w:sz w:val="28"/>
              </w:rPr>
            </w:pPr>
            <w:r>
              <w:rPr>
                <w:sz w:val="28"/>
              </w:rPr>
              <w:t>tục; Trò chơi: “Chuyền cầu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tiếp sức”.</w:t>
            </w:r>
          </w:p>
        </w:tc>
        <w:tc>
          <w:tcPr>
            <w:tcW w:w="1277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  <w:tc>
          <w:tcPr>
            <w:tcW w:w="7230" w:type="dxa"/>
          </w:tcPr>
          <w:p w:rsidR="00875EFA" w:rsidRDefault="00F06CC7">
            <w:pPr>
              <w:pStyle w:val="TableParagraph"/>
              <w:spacing w:line="317" w:lineRule="exact"/>
              <w:ind w:left="107"/>
              <w:rPr>
                <w:sz w:val="28"/>
              </w:rPr>
            </w:pPr>
            <w:r>
              <w:rPr>
                <w:sz w:val="28"/>
              </w:rPr>
              <w:t>“Chuyền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cầu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tiếp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sức”.</w:t>
            </w:r>
          </w:p>
          <w:p w:rsidR="00875EFA" w:rsidRDefault="00F06CC7">
            <w:pPr>
              <w:pStyle w:val="TableParagraph"/>
              <w:numPr>
                <w:ilvl w:val="0"/>
                <w:numId w:val="74"/>
              </w:numPr>
              <w:tabs>
                <w:tab w:val="left" w:pos="271"/>
              </w:tabs>
              <w:spacing w:line="322" w:lineRule="exact"/>
              <w:ind w:left="270"/>
              <w:rPr>
                <w:sz w:val="28"/>
              </w:rPr>
            </w:pPr>
            <w:r>
              <w:rPr>
                <w:sz w:val="28"/>
              </w:rPr>
              <w:t>Có ý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thức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học tập tích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cực,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tự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giác.</w:t>
            </w:r>
          </w:p>
          <w:p w:rsidR="00875EFA" w:rsidRDefault="00F06CC7">
            <w:pPr>
              <w:pStyle w:val="TableParagraph"/>
              <w:numPr>
                <w:ilvl w:val="0"/>
                <w:numId w:val="74"/>
              </w:numPr>
              <w:tabs>
                <w:tab w:val="left" w:pos="271"/>
              </w:tabs>
              <w:spacing w:line="322" w:lineRule="exact"/>
              <w:ind w:right="338" w:firstLine="0"/>
              <w:rPr>
                <w:sz w:val="28"/>
              </w:rPr>
            </w:pPr>
            <w:r>
              <w:rPr>
                <w:sz w:val="28"/>
              </w:rPr>
              <w:t>Biết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giúp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đỡ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bạn,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điều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khiển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nhóm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tập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luyện,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hình thành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kĩ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năng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đánh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giá,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mạnh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dạn,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tự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tin.</w:t>
            </w:r>
          </w:p>
        </w:tc>
        <w:tc>
          <w:tcPr>
            <w:tcW w:w="1843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</w:tr>
      <w:tr w:rsidR="00875EFA">
        <w:trPr>
          <w:trHeight w:val="2256"/>
        </w:trPr>
        <w:tc>
          <w:tcPr>
            <w:tcW w:w="852" w:type="dxa"/>
          </w:tcPr>
          <w:p w:rsidR="00875EFA" w:rsidRDefault="00875EFA">
            <w:pPr>
              <w:pStyle w:val="TableParagraph"/>
              <w:rPr>
                <w:b/>
                <w:sz w:val="30"/>
              </w:rPr>
            </w:pPr>
          </w:p>
          <w:p w:rsidR="00875EFA" w:rsidRDefault="00875EFA">
            <w:pPr>
              <w:pStyle w:val="TableParagraph"/>
              <w:rPr>
                <w:b/>
                <w:sz w:val="30"/>
              </w:rPr>
            </w:pPr>
          </w:p>
          <w:p w:rsidR="00875EFA" w:rsidRDefault="00875EFA">
            <w:pPr>
              <w:pStyle w:val="TableParagraph"/>
              <w:spacing w:before="10"/>
              <w:rPr>
                <w:b/>
                <w:sz w:val="23"/>
              </w:rPr>
            </w:pPr>
          </w:p>
          <w:p w:rsidR="00875EFA" w:rsidRDefault="00F06CC7">
            <w:pPr>
              <w:pStyle w:val="TableParagraph"/>
              <w:spacing w:before="1"/>
              <w:ind w:left="143" w:right="12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65</w:t>
            </w:r>
          </w:p>
        </w:tc>
        <w:tc>
          <w:tcPr>
            <w:tcW w:w="3514" w:type="dxa"/>
          </w:tcPr>
          <w:p w:rsidR="00875EFA" w:rsidRDefault="00F06CC7">
            <w:pPr>
              <w:pStyle w:val="TableParagraph"/>
              <w:spacing w:line="242" w:lineRule="auto"/>
              <w:ind w:left="107" w:right="499"/>
              <w:rPr>
                <w:sz w:val="28"/>
              </w:rPr>
            </w:pPr>
            <w:r>
              <w:rPr>
                <w:sz w:val="28"/>
              </w:rPr>
              <w:t>Luyện tập: Kỹ thuật thuật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chuyền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cầu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bằng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mu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bàn</w:t>
            </w:r>
          </w:p>
          <w:p w:rsidR="00875EFA" w:rsidRDefault="00F06CC7">
            <w:pPr>
              <w:pStyle w:val="TableParagraph"/>
              <w:ind w:left="107" w:right="141"/>
              <w:rPr>
                <w:sz w:val="28"/>
              </w:rPr>
            </w:pPr>
            <w:r>
              <w:rPr>
                <w:sz w:val="28"/>
              </w:rPr>
              <w:t>chân; Giới thiệu: Một số quy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định về trang phục thi đấu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môn đá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cầu; Bài tập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phát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triển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thể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lực: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Bật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bục đổi</w:t>
            </w:r>
          </w:p>
          <w:p w:rsidR="00875EFA" w:rsidRDefault="00F06CC7">
            <w:pPr>
              <w:pStyle w:val="TableParagraph"/>
              <w:spacing w:line="309" w:lineRule="exact"/>
              <w:ind w:left="107"/>
              <w:rPr>
                <w:sz w:val="28"/>
              </w:rPr>
            </w:pPr>
            <w:r>
              <w:rPr>
                <w:sz w:val="28"/>
              </w:rPr>
              <w:t>chân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liên tục.</w:t>
            </w:r>
          </w:p>
        </w:tc>
        <w:tc>
          <w:tcPr>
            <w:tcW w:w="1277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  <w:tc>
          <w:tcPr>
            <w:tcW w:w="7230" w:type="dxa"/>
          </w:tcPr>
          <w:p w:rsidR="00875EFA" w:rsidRDefault="00F06CC7">
            <w:pPr>
              <w:pStyle w:val="TableParagraph"/>
              <w:numPr>
                <w:ilvl w:val="0"/>
                <w:numId w:val="75"/>
              </w:numPr>
              <w:tabs>
                <w:tab w:val="left" w:pos="271"/>
              </w:tabs>
              <w:ind w:right="188" w:firstLine="0"/>
              <w:jc w:val="both"/>
              <w:rPr>
                <w:sz w:val="28"/>
              </w:rPr>
            </w:pPr>
            <w:r>
              <w:rPr>
                <w:sz w:val="28"/>
              </w:rPr>
              <w:t>Biết thực hiện kỹ thuật thuật chuyền cầu bằng mu bàn chân;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biết được: Một số quy định về trang phục thi đấu môn đá cầu;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Bài tập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phát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triển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thể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lực: Bật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bục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đổi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chân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liên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tục.</w:t>
            </w:r>
          </w:p>
          <w:p w:rsidR="00875EFA" w:rsidRDefault="00F06CC7">
            <w:pPr>
              <w:pStyle w:val="TableParagraph"/>
              <w:numPr>
                <w:ilvl w:val="0"/>
                <w:numId w:val="75"/>
              </w:numPr>
              <w:tabs>
                <w:tab w:val="left" w:pos="271"/>
              </w:tabs>
              <w:spacing w:line="322" w:lineRule="exact"/>
              <w:ind w:left="270"/>
              <w:jc w:val="both"/>
              <w:rPr>
                <w:sz w:val="28"/>
              </w:rPr>
            </w:pPr>
            <w:r>
              <w:rPr>
                <w:sz w:val="28"/>
              </w:rPr>
              <w:t>Có ý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thức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học tập tích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cực,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tự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giác.</w:t>
            </w:r>
          </w:p>
          <w:p w:rsidR="00875EFA" w:rsidRDefault="00F06CC7">
            <w:pPr>
              <w:pStyle w:val="TableParagraph"/>
              <w:numPr>
                <w:ilvl w:val="0"/>
                <w:numId w:val="75"/>
              </w:numPr>
              <w:tabs>
                <w:tab w:val="left" w:pos="271"/>
              </w:tabs>
              <w:ind w:right="338" w:firstLine="0"/>
              <w:jc w:val="both"/>
              <w:rPr>
                <w:sz w:val="28"/>
              </w:rPr>
            </w:pPr>
            <w:r>
              <w:rPr>
                <w:sz w:val="28"/>
              </w:rPr>
              <w:t>Biết giúp đỡ bạn, điều khiển nhóm tập luyện, hình thành kĩ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năng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đánh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giá,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mạnh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dạn,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tự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tin.</w:t>
            </w:r>
          </w:p>
        </w:tc>
        <w:tc>
          <w:tcPr>
            <w:tcW w:w="1843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</w:tr>
      <w:tr w:rsidR="00875EFA">
        <w:trPr>
          <w:trHeight w:val="1931"/>
        </w:trPr>
        <w:tc>
          <w:tcPr>
            <w:tcW w:w="852" w:type="dxa"/>
          </w:tcPr>
          <w:p w:rsidR="00875EFA" w:rsidRDefault="00875EFA">
            <w:pPr>
              <w:pStyle w:val="TableParagraph"/>
              <w:rPr>
                <w:b/>
                <w:sz w:val="30"/>
              </w:rPr>
            </w:pPr>
          </w:p>
          <w:p w:rsidR="00875EFA" w:rsidRDefault="00875EFA">
            <w:pPr>
              <w:pStyle w:val="TableParagraph"/>
              <w:spacing w:before="8"/>
              <w:rPr>
                <w:b/>
                <w:sz w:val="39"/>
              </w:rPr>
            </w:pPr>
          </w:p>
          <w:p w:rsidR="00875EFA" w:rsidRDefault="00F06CC7">
            <w:pPr>
              <w:pStyle w:val="TableParagraph"/>
              <w:ind w:left="143" w:right="12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66</w:t>
            </w:r>
          </w:p>
        </w:tc>
        <w:tc>
          <w:tcPr>
            <w:tcW w:w="3514" w:type="dxa"/>
          </w:tcPr>
          <w:p w:rsidR="00875EFA" w:rsidRDefault="00F06CC7">
            <w:pPr>
              <w:pStyle w:val="TableParagraph"/>
              <w:ind w:left="107" w:right="363"/>
              <w:rPr>
                <w:sz w:val="28"/>
              </w:rPr>
            </w:pPr>
            <w:r>
              <w:rPr>
                <w:sz w:val="28"/>
              </w:rPr>
              <w:t>Luyện tập: Kỹ thuật thuật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chuyền cầu bằng mu bàn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chân;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Bài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tập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phát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triển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thể</w:t>
            </w:r>
          </w:p>
          <w:p w:rsidR="00875EFA" w:rsidRDefault="00F06CC7">
            <w:pPr>
              <w:pStyle w:val="TableParagraph"/>
              <w:spacing w:line="321" w:lineRule="exact"/>
              <w:ind w:left="107"/>
              <w:rPr>
                <w:sz w:val="28"/>
              </w:rPr>
            </w:pPr>
            <w:r>
              <w:rPr>
                <w:sz w:val="28"/>
              </w:rPr>
              <w:t>lực: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chạy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30m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xuất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phát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cao;</w:t>
            </w:r>
          </w:p>
          <w:p w:rsidR="00875EFA" w:rsidRDefault="00F06CC7">
            <w:pPr>
              <w:pStyle w:val="TableParagraph"/>
              <w:spacing w:line="322" w:lineRule="exact"/>
              <w:ind w:left="107" w:right="642"/>
              <w:rPr>
                <w:sz w:val="28"/>
              </w:rPr>
            </w:pPr>
            <w:r>
              <w:rPr>
                <w:sz w:val="28"/>
              </w:rPr>
              <w:t>Trò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chơi: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“Đội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nào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khéo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nhất”.</w:t>
            </w:r>
          </w:p>
        </w:tc>
        <w:tc>
          <w:tcPr>
            <w:tcW w:w="1277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  <w:tc>
          <w:tcPr>
            <w:tcW w:w="7230" w:type="dxa"/>
          </w:tcPr>
          <w:p w:rsidR="00875EFA" w:rsidRDefault="00F06CC7">
            <w:pPr>
              <w:pStyle w:val="TableParagraph"/>
              <w:numPr>
                <w:ilvl w:val="0"/>
                <w:numId w:val="76"/>
              </w:numPr>
              <w:tabs>
                <w:tab w:val="left" w:pos="271"/>
              </w:tabs>
              <w:ind w:right="166" w:firstLine="0"/>
              <w:rPr>
                <w:sz w:val="28"/>
              </w:rPr>
            </w:pPr>
            <w:r>
              <w:rPr>
                <w:sz w:val="28"/>
              </w:rPr>
              <w:t>Biết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thực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hiện kỹ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thuật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di chuyển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tiến,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lùi; Kỹ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thuật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tâng cầu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bằng mu bàn chân; Bài tập phát triển thể lực: Bật nhảy lò cò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theo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ô.</w:t>
            </w:r>
          </w:p>
          <w:p w:rsidR="00875EFA" w:rsidRDefault="00F06CC7">
            <w:pPr>
              <w:pStyle w:val="TableParagraph"/>
              <w:numPr>
                <w:ilvl w:val="0"/>
                <w:numId w:val="76"/>
              </w:numPr>
              <w:tabs>
                <w:tab w:val="left" w:pos="271"/>
              </w:tabs>
              <w:spacing w:line="321" w:lineRule="exact"/>
              <w:ind w:left="270"/>
              <w:rPr>
                <w:sz w:val="28"/>
              </w:rPr>
            </w:pPr>
            <w:r>
              <w:rPr>
                <w:sz w:val="28"/>
              </w:rPr>
              <w:t>Có ý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thức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học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tập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tích cực,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tự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giác.</w:t>
            </w:r>
          </w:p>
          <w:p w:rsidR="00875EFA" w:rsidRDefault="00F06CC7">
            <w:pPr>
              <w:pStyle w:val="TableParagraph"/>
              <w:numPr>
                <w:ilvl w:val="0"/>
                <w:numId w:val="76"/>
              </w:numPr>
              <w:tabs>
                <w:tab w:val="left" w:pos="271"/>
              </w:tabs>
              <w:spacing w:line="322" w:lineRule="exact"/>
              <w:ind w:right="338" w:firstLine="0"/>
              <w:rPr>
                <w:sz w:val="28"/>
              </w:rPr>
            </w:pPr>
            <w:r>
              <w:rPr>
                <w:sz w:val="28"/>
              </w:rPr>
              <w:t>Biết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giúp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đỡ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bạn,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điều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khiển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nhóm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tập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luyện,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hình thành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kĩ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năng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đánh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giá,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mạnh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dạn,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tự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tin.</w:t>
            </w:r>
          </w:p>
        </w:tc>
        <w:tc>
          <w:tcPr>
            <w:tcW w:w="1843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</w:tr>
      <w:tr w:rsidR="00875EFA">
        <w:trPr>
          <w:trHeight w:val="1932"/>
        </w:trPr>
        <w:tc>
          <w:tcPr>
            <w:tcW w:w="852" w:type="dxa"/>
          </w:tcPr>
          <w:p w:rsidR="00875EFA" w:rsidRDefault="00875EFA">
            <w:pPr>
              <w:pStyle w:val="TableParagraph"/>
              <w:rPr>
                <w:b/>
                <w:sz w:val="30"/>
              </w:rPr>
            </w:pPr>
          </w:p>
          <w:p w:rsidR="00875EFA" w:rsidRDefault="00875EFA">
            <w:pPr>
              <w:pStyle w:val="TableParagraph"/>
              <w:spacing w:before="8"/>
              <w:rPr>
                <w:b/>
                <w:sz w:val="39"/>
              </w:rPr>
            </w:pPr>
          </w:p>
          <w:p w:rsidR="00875EFA" w:rsidRDefault="00F06CC7">
            <w:pPr>
              <w:pStyle w:val="TableParagraph"/>
              <w:ind w:left="143" w:right="12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67</w:t>
            </w:r>
          </w:p>
        </w:tc>
        <w:tc>
          <w:tcPr>
            <w:tcW w:w="3514" w:type="dxa"/>
          </w:tcPr>
          <w:p w:rsidR="00875EFA" w:rsidRDefault="00F06CC7">
            <w:pPr>
              <w:pStyle w:val="TableParagraph"/>
              <w:ind w:left="107" w:right="352"/>
              <w:rPr>
                <w:sz w:val="28"/>
              </w:rPr>
            </w:pPr>
            <w:r>
              <w:rPr>
                <w:sz w:val="28"/>
              </w:rPr>
              <w:t>Luyện tập: Kỹ thuật thuật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chuyền cầu bằng mu bàn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chân; Bài tập phát triển thể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lực: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Bật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bục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đổi chân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liên</w:t>
            </w:r>
          </w:p>
          <w:p w:rsidR="00875EFA" w:rsidRDefault="00F06CC7">
            <w:pPr>
              <w:pStyle w:val="TableParagraph"/>
              <w:spacing w:line="324" w:lineRule="exact"/>
              <w:ind w:left="107" w:right="321"/>
              <w:rPr>
                <w:sz w:val="28"/>
              </w:rPr>
            </w:pPr>
            <w:r>
              <w:rPr>
                <w:sz w:val="28"/>
              </w:rPr>
              <w:t>tục; Trò chơi: “Chuyền cầu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tiếp sức”.</w:t>
            </w:r>
          </w:p>
        </w:tc>
        <w:tc>
          <w:tcPr>
            <w:tcW w:w="1277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  <w:tc>
          <w:tcPr>
            <w:tcW w:w="7230" w:type="dxa"/>
          </w:tcPr>
          <w:p w:rsidR="00875EFA" w:rsidRDefault="00F06CC7">
            <w:pPr>
              <w:pStyle w:val="TableParagraph"/>
              <w:numPr>
                <w:ilvl w:val="0"/>
                <w:numId w:val="77"/>
              </w:numPr>
              <w:tabs>
                <w:tab w:val="left" w:pos="271"/>
              </w:tabs>
              <w:ind w:right="166" w:firstLine="0"/>
              <w:rPr>
                <w:sz w:val="28"/>
              </w:rPr>
            </w:pPr>
            <w:r>
              <w:rPr>
                <w:sz w:val="28"/>
              </w:rPr>
              <w:t>Biết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thực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hiện kỹ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thuật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di chuyển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tiến,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lùi; Kỹ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thuật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tâng cầu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bằng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mu bàn chân;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Trò chơi: “Thi tâng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cầu bằng mu bàn</w:t>
            </w:r>
          </w:p>
          <w:p w:rsidR="00875EFA" w:rsidRDefault="00F06CC7">
            <w:pPr>
              <w:pStyle w:val="TableParagraph"/>
              <w:spacing w:line="322" w:lineRule="exact"/>
              <w:ind w:left="107"/>
              <w:rPr>
                <w:sz w:val="28"/>
              </w:rPr>
            </w:pPr>
            <w:r>
              <w:rPr>
                <w:sz w:val="28"/>
              </w:rPr>
              <w:t>chân”.</w:t>
            </w:r>
          </w:p>
          <w:p w:rsidR="00875EFA" w:rsidRDefault="00F06CC7">
            <w:pPr>
              <w:pStyle w:val="TableParagraph"/>
              <w:numPr>
                <w:ilvl w:val="0"/>
                <w:numId w:val="77"/>
              </w:numPr>
              <w:tabs>
                <w:tab w:val="left" w:pos="271"/>
              </w:tabs>
              <w:spacing w:line="322" w:lineRule="exact"/>
              <w:ind w:left="270"/>
              <w:rPr>
                <w:sz w:val="28"/>
              </w:rPr>
            </w:pPr>
            <w:r>
              <w:rPr>
                <w:sz w:val="28"/>
              </w:rPr>
              <w:t>Có ý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thức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học tập tích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cực,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tự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giác.</w:t>
            </w:r>
          </w:p>
          <w:p w:rsidR="00875EFA" w:rsidRDefault="00F06CC7">
            <w:pPr>
              <w:pStyle w:val="TableParagraph"/>
              <w:numPr>
                <w:ilvl w:val="0"/>
                <w:numId w:val="77"/>
              </w:numPr>
              <w:tabs>
                <w:tab w:val="left" w:pos="271"/>
              </w:tabs>
              <w:spacing w:line="324" w:lineRule="exact"/>
              <w:ind w:right="338" w:firstLine="0"/>
              <w:rPr>
                <w:sz w:val="28"/>
              </w:rPr>
            </w:pPr>
            <w:r>
              <w:rPr>
                <w:sz w:val="28"/>
              </w:rPr>
              <w:t>Biết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giúp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đỡ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bạn,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điều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khiển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nhóm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tập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luyện,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hình thành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kĩ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năng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đánh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giá,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mạnh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dạn,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tự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tin.</w:t>
            </w:r>
          </w:p>
        </w:tc>
        <w:tc>
          <w:tcPr>
            <w:tcW w:w="1843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</w:tr>
      <w:tr w:rsidR="00875EFA">
        <w:trPr>
          <w:trHeight w:val="1928"/>
        </w:trPr>
        <w:tc>
          <w:tcPr>
            <w:tcW w:w="852" w:type="dxa"/>
          </w:tcPr>
          <w:p w:rsidR="00875EFA" w:rsidRDefault="00875EFA">
            <w:pPr>
              <w:pStyle w:val="TableParagraph"/>
              <w:rPr>
                <w:b/>
                <w:sz w:val="30"/>
              </w:rPr>
            </w:pPr>
          </w:p>
          <w:p w:rsidR="00875EFA" w:rsidRDefault="00875EFA">
            <w:pPr>
              <w:pStyle w:val="TableParagraph"/>
              <w:spacing w:before="4"/>
              <w:rPr>
                <w:b/>
                <w:sz w:val="39"/>
              </w:rPr>
            </w:pPr>
          </w:p>
          <w:p w:rsidR="00875EFA" w:rsidRDefault="00F06CC7">
            <w:pPr>
              <w:pStyle w:val="TableParagraph"/>
              <w:spacing w:before="1"/>
              <w:ind w:left="143" w:right="12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68</w:t>
            </w:r>
          </w:p>
        </w:tc>
        <w:tc>
          <w:tcPr>
            <w:tcW w:w="3514" w:type="dxa"/>
          </w:tcPr>
          <w:p w:rsidR="00875EFA" w:rsidRPr="009E6A76" w:rsidRDefault="00F06CC7">
            <w:pPr>
              <w:pStyle w:val="TableParagraph"/>
              <w:spacing w:line="316" w:lineRule="exact"/>
              <w:ind w:left="107"/>
              <w:rPr>
                <w:b/>
                <w:color w:val="FF0000"/>
                <w:sz w:val="28"/>
              </w:rPr>
            </w:pPr>
            <w:r w:rsidRPr="009E6A76">
              <w:rPr>
                <w:b/>
                <w:color w:val="FF0000"/>
                <w:sz w:val="28"/>
              </w:rPr>
              <w:t>Kiểm</w:t>
            </w:r>
            <w:r w:rsidRPr="009E6A76">
              <w:rPr>
                <w:b/>
                <w:color w:val="FF0000"/>
                <w:spacing w:val="-5"/>
                <w:sz w:val="28"/>
              </w:rPr>
              <w:t xml:space="preserve"> </w:t>
            </w:r>
            <w:r w:rsidRPr="009E6A76">
              <w:rPr>
                <w:b/>
                <w:color w:val="FF0000"/>
                <w:sz w:val="28"/>
              </w:rPr>
              <w:t>tra cuối</w:t>
            </w:r>
            <w:r w:rsidRPr="009E6A76">
              <w:rPr>
                <w:b/>
                <w:color w:val="FF0000"/>
                <w:spacing w:val="1"/>
                <w:sz w:val="28"/>
              </w:rPr>
              <w:t xml:space="preserve"> </w:t>
            </w:r>
            <w:r w:rsidRPr="009E6A76">
              <w:rPr>
                <w:b/>
                <w:color w:val="FF0000"/>
                <w:sz w:val="28"/>
              </w:rPr>
              <w:t>kì</w:t>
            </w:r>
            <w:r w:rsidRPr="009E6A76">
              <w:rPr>
                <w:b/>
                <w:color w:val="FF0000"/>
                <w:spacing w:val="1"/>
                <w:sz w:val="28"/>
              </w:rPr>
              <w:t xml:space="preserve"> </w:t>
            </w:r>
            <w:r w:rsidRPr="009E6A76">
              <w:rPr>
                <w:b/>
                <w:color w:val="FF0000"/>
                <w:sz w:val="28"/>
              </w:rPr>
              <w:t>II:</w:t>
            </w:r>
          </w:p>
          <w:p w:rsidR="00875EFA" w:rsidRPr="009E6A76" w:rsidRDefault="00F06CC7">
            <w:pPr>
              <w:pStyle w:val="TableParagraph"/>
              <w:ind w:left="107" w:right="373"/>
              <w:rPr>
                <w:b/>
                <w:color w:val="FF0000"/>
                <w:sz w:val="28"/>
              </w:rPr>
            </w:pPr>
            <w:r w:rsidRPr="009E6A76">
              <w:rPr>
                <w:b/>
                <w:color w:val="FF0000"/>
                <w:sz w:val="28"/>
              </w:rPr>
              <w:t>Kỹ thuật tâng cầu, phát</w:t>
            </w:r>
            <w:r w:rsidRPr="009E6A76">
              <w:rPr>
                <w:b/>
                <w:color w:val="FF0000"/>
                <w:spacing w:val="1"/>
                <w:sz w:val="28"/>
              </w:rPr>
              <w:t xml:space="preserve"> </w:t>
            </w:r>
            <w:r w:rsidRPr="009E6A76">
              <w:rPr>
                <w:b/>
                <w:color w:val="FF0000"/>
                <w:sz w:val="28"/>
              </w:rPr>
              <w:t>cầu thấp chân chính diện</w:t>
            </w:r>
            <w:r w:rsidRPr="009E6A76">
              <w:rPr>
                <w:b/>
                <w:color w:val="FF0000"/>
                <w:spacing w:val="-68"/>
                <w:sz w:val="28"/>
              </w:rPr>
              <w:t xml:space="preserve"> </w:t>
            </w:r>
            <w:r w:rsidRPr="009E6A76">
              <w:rPr>
                <w:b/>
                <w:color w:val="FF0000"/>
                <w:sz w:val="28"/>
              </w:rPr>
              <w:t>bằng mu bàn chân</w:t>
            </w:r>
          </w:p>
        </w:tc>
        <w:tc>
          <w:tcPr>
            <w:tcW w:w="1277" w:type="dxa"/>
          </w:tcPr>
          <w:p w:rsidR="00875EFA" w:rsidRPr="009E6A76" w:rsidRDefault="00875EFA">
            <w:pPr>
              <w:pStyle w:val="TableParagraph"/>
              <w:rPr>
                <w:b/>
                <w:color w:val="FF0000"/>
                <w:sz w:val="30"/>
              </w:rPr>
            </w:pPr>
          </w:p>
          <w:p w:rsidR="00875EFA" w:rsidRPr="009E6A76" w:rsidRDefault="00875EFA">
            <w:pPr>
              <w:pStyle w:val="TableParagraph"/>
              <w:rPr>
                <w:b/>
                <w:color w:val="FF0000"/>
                <w:sz w:val="39"/>
              </w:rPr>
            </w:pPr>
          </w:p>
          <w:p w:rsidR="00875EFA" w:rsidRPr="009E6A76" w:rsidRDefault="00F06CC7">
            <w:pPr>
              <w:pStyle w:val="TableParagraph"/>
              <w:ind w:left="480" w:right="466"/>
              <w:jc w:val="center"/>
              <w:rPr>
                <w:b/>
                <w:color w:val="FF0000"/>
                <w:sz w:val="28"/>
              </w:rPr>
            </w:pPr>
            <w:r w:rsidRPr="009E6A76">
              <w:rPr>
                <w:b/>
                <w:color w:val="FF0000"/>
                <w:sz w:val="28"/>
              </w:rPr>
              <w:t>01</w:t>
            </w:r>
          </w:p>
        </w:tc>
        <w:tc>
          <w:tcPr>
            <w:tcW w:w="7230" w:type="dxa"/>
          </w:tcPr>
          <w:p w:rsidR="00875EFA" w:rsidRDefault="00F06CC7">
            <w:pPr>
              <w:pStyle w:val="TableParagraph"/>
              <w:numPr>
                <w:ilvl w:val="0"/>
                <w:numId w:val="78"/>
              </w:numPr>
              <w:tabs>
                <w:tab w:val="left" w:pos="271"/>
              </w:tabs>
              <w:spacing w:line="311" w:lineRule="exact"/>
              <w:rPr>
                <w:sz w:val="28"/>
              </w:rPr>
            </w:pPr>
            <w:r>
              <w:rPr>
                <w:sz w:val="28"/>
              </w:rPr>
              <w:t>Biết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cách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thực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hiện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các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nội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dung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kiểm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tra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(do GVchọn);</w:t>
            </w:r>
          </w:p>
          <w:p w:rsidR="00875EFA" w:rsidRDefault="00F06CC7">
            <w:pPr>
              <w:pStyle w:val="TableParagraph"/>
              <w:numPr>
                <w:ilvl w:val="0"/>
                <w:numId w:val="78"/>
              </w:numPr>
              <w:tabs>
                <w:tab w:val="left" w:pos="271"/>
              </w:tabs>
              <w:spacing w:line="322" w:lineRule="exact"/>
              <w:rPr>
                <w:sz w:val="28"/>
              </w:rPr>
            </w:pPr>
            <w:r>
              <w:rPr>
                <w:sz w:val="28"/>
              </w:rPr>
              <w:t>Thực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hiện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đúng các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nội dung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kiểm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tra (do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GVchọn);</w:t>
            </w:r>
          </w:p>
          <w:p w:rsidR="00875EFA" w:rsidRDefault="00F06CC7">
            <w:pPr>
              <w:pStyle w:val="TableParagraph"/>
              <w:numPr>
                <w:ilvl w:val="0"/>
                <w:numId w:val="78"/>
              </w:numPr>
              <w:tabs>
                <w:tab w:val="left" w:pos="271"/>
              </w:tabs>
              <w:rPr>
                <w:sz w:val="28"/>
              </w:rPr>
            </w:pPr>
            <w:r>
              <w:rPr>
                <w:sz w:val="28"/>
              </w:rPr>
              <w:t>Vận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dụng trong các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giờ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học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thể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dục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và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tự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tập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hàng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ngày.</w:t>
            </w:r>
          </w:p>
          <w:p w:rsidR="00875EFA" w:rsidRDefault="00F06CC7">
            <w:pPr>
              <w:pStyle w:val="TableParagraph"/>
              <w:numPr>
                <w:ilvl w:val="0"/>
                <w:numId w:val="78"/>
              </w:numPr>
              <w:tabs>
                <w:tab w:val="left" w:pos="295"/>
              </w:tabs>
              <w:ind w:left="294" w:hanging="188"/>
              <w:rPr>
                <w:sz w:val="28"/>
              </w:rPr>
            </w:pPr>
            <w:r>
              <w:rPr>
                <w:sz w:val="28"/>
              </w:rPr>
              <w:t>Tự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giác,</w:t>
            </w:r>
            <w:r>
              <w:rPr>
                <w:spacing w:val="19"/>
                <w:sz w:val="28"/>
              </w:rPr>
              <w:t xml:space="preserve"> </w:t>
            </w:r>
            <w:r>
              <w:rPr>
                <w:sz w:val="28"/>
              </w:rPr>
              <w:t>tích</w:t>
            </w:r>
            <w:r>
              <w:rPr>
                <w:spacing w:val="21"/>
                <w:sz w:val="28"/>
              </w:rPr>
              <w:t xml:space="preserve"> </w:t>
            </w:r>
            <w:r>
              <w:rPr>
                <w:sz w:val="28"/>
              </w:rPr>
              <w:t>cực,</w:t>
            </w:r>
            <w:r>
              <w:rPr>
                <w:spacing w:val="19"/>
                <w:sz w:val="28"/>
              </w:rPr>
              <w:t xml:space="preserve"> </w:t>
            </w:r>
            <w:r>
              <w:rPr>
                <w:sz w:val="28"/>
              </w:rPr>
              <w:t>đoàn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kết</w:t>
            </w:r>
            <w:r>
              <w:rPr>
                <w:spacing w:val="21"/>
                <w:sz w:val="28"/>
              </w:rPr>
              <w:t xml:space="preserve"> </w:t>
            </w:r>
            <w:r>
              <w:rPr>
                <w:sz w:val="28"/>
              </w:rPr>
              <w:t>và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giúp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đỡ</w:t>
            </w:r>
            <w:r>
              <w:rPr>
                <w:spacing w:val="19"/>
                <w:sz w:val="28"/>
              </w:rPr>
              <w:t xml:space="preserve"> </w:t>
            </w:r>
            <w:r>
              <w:rPr>
                <w:sz w:val="28"/>
              </w:rPr>
              <w:t>bạn</w:t>
            </w:r>
            <w:r>
              <w:rPr>
                <w:spacing w:val="21"/>
                <w:sz w:val="28"/>
              </w:rPr>
              <w:t xml:space="preserve"> </w:t>
            </w:r>
            <w:r>
              <w:rPr>
                <w:sz w:val="28"/>
              </w:rPr>
              <w:t>trong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tập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luyện.</w:t>
            </w:r>
          </w:p>
          <w:p w:rsidR="00875EFA" w:rsidRDefault="00F06CC7">
            <w:pPr>
              <w:pStyle w:val="TableParagraph"/>
              <w:spacing w:line="322" w:lineRule="exact"/>
              <w:ind w:left="107"/>
              <w:rPr>
                <w:sz w:val="28"/>
              </w:rPr>
            </w:pPr>
            <w:r>
              <w:rPr>
                <w:sz w:val="28"/>
              </w:rPr>
              <w:t>Biết</w:t>
            </w:r>
            <w:r>
              <w:rPr>
                <w:spacing w:val="36"/>
                <w:sz w:val="28"/>
              </w:rPr>
              <w:t xml:space="preserve"> </w:t>
            </w:r>
            <w:r>
              <w:rPr>
                <w:sz w:val="28"/>
              </w:rPr>
              <w:t>điều</w:t>
            </w:r>
            <w:r>
              <w:rPr>
                <w:spacing w:val="37"/>
                <w:sz w:val="28"/>
              </w:rPr>
              <w:t xml:space="preserve"> </w:t>
            </w:r>
            <w:r>
              <w:rPr>
                <w:sz w:val="28"/>
              </w:rPr>
              <w:t>khiển</w:t>
            </w:r>
            <w:r>
              <w:rPr>
                <w:spacing w:val="37"/>
                <w:sz w:val="28"/>
              </w:rPr>
              <w:t xml:space="preserve"> </w:t>
            </w:r>
            <w:r>
              <w:rPr>
                <w:sz w:val="28"/>
              </w:rPr>
              <w:t>tổ,</w:t>
            </w:r>
            <w:r>
              <w:rPr>
                <w:spacing w:val="35"/>
                <w:sz w:val="28"/>
              </w:rPr>
              <w:t xml:space="preserve"> </w:t>
            </w:r>
            <w:r>
              <w:rPr>
                <w:sz w:val="28"/>
              </w:rPr>
              <w:t>nhóm</w:t>
            </w:r>
            <w:r>
              <w:rPr>
                <w:spacing w:val="33"/>
                <w:sz w:val="28"/>
              </w:rPr>
              <w:t xml:space="preserve"> </w:t>
            </w:r>
            <w:r>
              <w:rPr>
                <w:sz w:val="28"/>
              </w:rPr>
              <w:t>tập</w:t>
            </w:r>
            <w:r>
              <w:rPr>
                <w:spacing w:val="38"/>
                <w:sz w:val="28"/>
              </w:rPr>
              <w:t xml:space="preserve"> </w:t>
            </w:r>
            <w:r>
              <w:rPr>
                <w:sz w:val="28"/>
              </w:rPr>
              <w:t>luyện</w:t>
            </w:r>
            <w:r>
              <w:rPr>
                <w:spacing w:val="37"/>
                <w:sz w:val="28"/>
              </w:rPr>
              <w:t xml:space="preserve"> </w:t>
            </w:r>
            <w:r>
              <w:rPr>
                <w:sz w:val="28"/>
              </w:rPr>
              <w:t>và</w:t>
            </w:r>
            <w:r>
              <w:rPr>
                <w:spacing w:val="36"/>
                <w:sz w:val="28"/>
              </w:rPr>
              <w:t xml:space="preserve"> </w:t>
            </w:r>
            <w:r>
              <w:rPr>
                <w:sz w:val="28"/>
              </w:rPr>
              <w:t>nhận</w:t>
            </w:r>
            <w:r>
              <w:rPr>
                <w:spacing w:val="38"/>
                <w:sz w:val="28"/>
              </w:rPr>
              <w:t xml:space="preserve"> </w:t>
            </w:r>
            <w:r>
              <w:rPr>
                <w:sz w:val="28"/>
              </w:rPr>
              <w:t>xét</w:t>
            </w:r>
            <w:r>
              <w:rPr>
                <w:spacing w:val="36"/>
                <w:sz w:val="28"/>
              </w:rPr>
              <w:t xml:space="preserve"> </w:t>
            </w:r>
            <w:r>
              <w:rPr>
                <w:sz w:val="28"/>
              </w:rPr>
              <w:t>kết</w:t>
            </w:r>
            <w:r>
              <w:rPr>
                <w:spacing w:val="37"/>
                <w:sz w:val="28"/>
              </w:rPr>
              <w:t xml:space="preserve"> </w:t>
            </w:r>
            <w:r>
              <w:rPr>
                <w:sz w:val="28"/>
              </w:rPr>
              <w:t>quả</w:t>
            </w:r>
            <w:r>
              <w:rPr>
                <w:spacing w:val="38"/>
                <w:sz w:val="28"/>
              </w:rPr>
              <w:t xml:space="preserve"> </w:t>
            </w:r>
            <w:r>
              <w:rPr>
                <w:sz w:val="28"/>
              </w:rPr>
              <w:t>tập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luyện</w:t>
            </w:r>
          </w:p>
        </w:tc>
        <w:tc>
          <w:tcPr>
            <w:tcW w:w="1843" w:type="dxa"/>
          </w:tcPr>
          <w:p w:rsidR="00875EFA" w:rsidRDefault="00F06CC7">
            <w:pPr>
              <w:pStyle w:val="TableParagraph"/>
              <w:ind w:left="110" w:right="579"/>
              <w:rPr>
                <w:sz w:val="28"/>
              </w:rPr>
            </w:pPr>
            <w:r>
              <w:rPr>
                <w:sz w:val="28"/>
              </w:rPr>
              <w:t>Hình thức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kiểm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tra:</w:t>
            </w:r>
          </w:p>
        </w:tc>
      </w:tr>
    </w:tbl>
    <w:p w:rsidR="00875EFA" w:rsidRDefault="00875EFA">
      <w:pPr>
        <w:rPr>
          <w:sz w:val="28"/>
        </w:rPr>
        <w:sectPr w:rsidR="00875EFA">
          <w:pgSz w:w="16850" w:h="11910" w:orient="landscape"/>
          <w:pgMar w:top="1100" w:right="420" w:bottom="280" w:left="820" w:header="720" w:footer="720" w:gutter="0"/>
          <w:cols w:space="720"/>
        </w:sectPr>
      </w:pPr>
    </w:p>
    <w:p w:rsidR="00875EFA" w:rsidRDefault="00875EFA">
      <w:pPr>
        <w:pStyle w:val="BodyText"/>
        <w:rPr>
          <w:b/>
          <w:sz w:val="2"/>
        </w:rPr>
      </w:pPr>
    </w:p>
    <w:tbl>
      <w:tblPr>
        <w:tblW w:w="0" w:type="auto"/>
        <w:tblInd w:w="7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2"/>
        <w:gridCol w:w="3514"/>
        <w:gridCol w:w="1277"/>
        <w:gridCol w:w="7230"/>
        <w:gridCol w:w="1843"/>
      </w:tblGrid>
      <w:tr w:rsidR="00875EFA">
        <w:trPr>
          <w:trHeight w:val="645"/>
        </w:trPr>
        <w:tc>
          <w:tcPr>
            <w:tcW w:w="852" w:type="dxa"/>
          </w:tcPr>
          <w:p w:rsidR="00875EFA" w:rsidRDefault="00F06CC7">
            <w:pPr>
              <w:pStyle w:val="TableParagraph"/>
              <w:ind w:left="143" w:right="12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69</w:t>
            </w:r>
          </w:p>
        </w:tc>
        <w:tc>
          <w:tcPr>
            <w:tcW w:w="3514" w:type="dxa"/>
          </w:tcPr>
          <w:p w:rsidR="00875EFA" w:rsidRDefault="00F06CC7">
            <w:pPr>
              <w:pStyle w:val="TableParagraph"/>
              <w:spacing w:line="322" w:lineRule="exact"/>
              <w:ind w:left="107" w:right="607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Kiểm tra tiêu chuẩn rèn</w:t>
            </w:r>
            <w:r>
              <w:rPr>
                <w:b/>
                <w:i/>
                <w:spacing w:val="-6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luyện</w:t>
            </w:r>
            <w:r>
              <w:rPr>
                <w:b/>
                <w:i/>
                <w:spacing w:val="-4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thân thể.</w:t>
            </w:r>
          </w:p>
        </w:tc>
        <w:tc>
          <w:tcPr>
            <w:tcW w:w="1277" w:type="dxa"/>
          </w:tcPr>
          <w:p w:rsidR="00875EFA" w:rsidRDefault="00F06CC7">
            <w:pPr>
              <w:pStyle w:val="TableParagraph"/>
              <w:spacing w:line="317" w:lineRule="exact"/>
              <w:ind w:left="480" w:right="466"/>
              <w:jc w:val="center"/>
              <w:rPr>
                <w:sz w:val="28"/>
              </w:rPr>
            </w:pPr>
            <w:r>
              <w:rPr>
                <w:sz w:val="28"/>
              </w:rPr>
              <w:t>02</w:t>
            </w:r>
          </w:p>
        </w:tc>
        <w:tc>
          <w:tcPr>
            <w:tcW w:w="7230" w:type="dxa"/>
          </w:tcPr>
          <w:p w:rsidR="00875EFA" w:rsidRDefault="00F06CC7">
            <w:pPr>
              <w:pStyle w:val="TableParagraph"/>
              <w:spacing w:line="317" w:lineRule="exact"/>
              <w:ind w:left="107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Biết cách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thực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hiện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các nội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dung kiểm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tra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(do GVchọn);</w:t>
            </w:r>
          </w:p>
        </w:tc>
        <w:tc>
          <w:tcPr>
            <w:tcW w:w="1843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</w:tr>
      <w:tr w:rsidR="00875EFA">
        <w:trPr>
          <w:trHeight w:val="1932"/>
        </w:trPr>
        <w:tc>
          <w:tcPr>
            <w:tcW w:w="852" w:type="dxa"/>
          </w:tcPr>
          <w:p w:rsidR="00875EFA" w:rsidRDefault="00875EFA">
            <w:pPr>
              <w:pStyle w:val="TableParagraph"/>
              <w:rPr>
                <w:b/>
                <w:sz w:val="30"/>
              </w:rPr>
            </w:pPr>
          </w:p>
          <w:p w:rsidR="00875EFA" w:rsidRDefault="00875EFA">
            <w:pPr>
              <w:pStyle w:val="TableParagraph"/>
              <w:spacing w:before="10"/>
              <w:rPr>
                <w:b/>
                <w:sz w:val="39"/>
              </w:rPr>
            </w:pPr>
          </w:p>
          <w:p w:rsidR="00875EFA" w:rsidRDefault="00F06CC7">
            <w:pPr>
              <w:pStyle w:val="TableParagraph"/>
              <w:ind w:left="143" w:right="12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70</w:t>
            </w:r>
          </w:p>
        </w:tc>
        <w:tc>
          <w:tcPr>
            <w:tcW w:w="3514" w:type="dxa"/>
          </w:tcPr>
          <w:p w:rsidR="00875EFA" w:rsidRDefault="00875EFA">
            <w:pPr>
              <w:pStyle w:val="TableParagraph"/>
              <w:spacing w:before="11"/>
              <w:rPr>
                <w:b/>
                <w:sz w:val="27"/>
              </w:rPr>
            </w:pPr>
          </w:p>
          <w:p w:rsidR="00875EFA" w:rsidRDefault="00F06CC7">
            <w:pPr>
              <w:pStyle w:val="TableParagraph"/>
              <w:tabs>
                <w:tab w:val="left" w:pos="917"/>
                <w:tab w:val="left" w:pos="1445"/>
                <w:tab w:val="left" w:pos="2083"/>
                <w:tab w:val="left" w:pos="3016"/>
              </w:tabs>
              <w:ind w:left="107" w:right="93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Kiểm</w:t>
            </w:r>
            <w:r>
              <w:rPr>
                <w:b/>
                <w:i/>
                <w:sz w:val="28"/>
              </w:rPr>
              <w:tab/>
              <w:t>tra</w:t>
            </w:r>
            <w:r>
              <w:rPr>
                <w:b/>
                <w:i/>
                <w:sz w:val="28"/>
              </w:rPr>
              <w:tab/>
              <w:t>tiêu</w:t>
            </w:r>
            <w:r>
              <w:rPr>
                <w:b/>
                <w:i/>
                <w:sz w:val="28"/>
              </w:rPr>
              <w:tab/>
              <w:t>chuẩn</w:t>
            </w:r>
            <w:r>
              <w:rPr>
                <w:b/>
                <w:i/>
                <w:sz w:val="28"/>
              </w:rPr>
              <w:tab/>
            </w:r>
            <w:r>
              <w:rPr>
                <w:b/>
                <w:i/>
                <w:spacing w:val="-1"/>
                <w:sz w:val="28"/>
              </w:rPr>
              <w:t>rèn</w:t>
            </w:r>
            <w:r>
              <w:rPr>
                <w:b/>
                <w:i/>
                <w:spacing w:val="-6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luyện</w:t>
            </w:r>
            <w:r>
              <w:rPr>
                <w:b/>
                <w:i/>
                <w:spacing w:val="-4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thân thể.</w:t>
            </w:r>
          </w:p>
        </w:tc>
        <w:tc>
          <w:tcPr>
            <w:tcW w:w="1277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  <w:tc>
          <w:tcPr>
            <w:tcW w:w="7230" w:type="dxa"/>
          </w:tcPr>
          <w:p w:rsidR="00875EFA" w:rsidRDefault="00F06CC7">
            <w:pPr>
              <w:pStyle w:val="TableParagraph"/>
              <w:numPr>
                <w:ilvl w:val="0"/>
                <w:numId w:val="79"/>
              </w:numPr>
              <w:tabs>
                <w:tab w:val="left" w:pos="271"/>
              </w:tabs>
              <w:spacing w:line="315" w:lineRule="exact"/>
              <w:rPr>
                <w:sz w:val="28"/>
              </w:rPr>
            </w:pPr>
            <w:r>
              <w:rPr>
                <w:sz w:val="28"/>
              </w:rPr>
              <w:t>Biết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cách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thực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hiện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các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nội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dung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kiểm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tra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(do GVchọn);</w:t>
            </w:r>
          </w:p>
          <w:p w:rsidR="00875EFA" w:rsidRDefault="00F06CC7">
            <w:pPr>
              <w:pStyle w:val="TableParagraph"/>
              <w:numPr>
                <w:ilvl w:val="0"/>
                <w:numId w:val="79"/>
              </w:numPr>
              <w:tabs>
                <w:tab w:val="left" w:pos="271"/>
              </w:tabs>
              <w:spacing w:line="322" w:lineRule="exact"/>
              <w:rPr>
                <w:sz w:val="28"/>
              </w:rPr>
            </w:pPr>
            <w:r>
              <w:rPr>
                <w:sz w:val="28"/>
              </w:rPr>
              <w:t>Thực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hiện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đúng các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nội dung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kiểm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tra (do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GVchọn);</w:t>
            </w:r>
          </w:p>
          <w:p w:rsidR="00875EFA" w:rsidRDefault="00F06CC7">
            <w:pPr>
              <w:pStyle w:val="TableParagraph"/>
              <w:numPr>
                <w:ilvl w:val="0"/>
                <w:numId w:val="79"/>
              </w:numPr>
              <w:tabs>
                <w:tab w:val="left" w:pos="271"/>
              </w:tabs>
              <w:rPr>
                <w:sz w:val="28"/>
              </w:rPr>
            </w:pPr>
            <w:r>
              <w:rPr>
                <w:sz w:val="28"/>
              </w:rPr>
              <w:t>Vận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dụng trong các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giờ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học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thể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dục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và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tự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tập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hàng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ngày.</w:t>
            </w:r>
          </w:p>
          <w:p w:rsidR="00875EFA" w:rsidRDefault="00F06CC7">
            <w:pPr>
              <w:pStyle w:val="TableParagraph"/>
              <w:numPr>
                <w:ilvl w:val="0"/>
                <w:numId w:val="79"/>
              </w:numPr>
              <w:tabs>
                <w:tab w:val="left" w:pos="295"/>
              </w:tabs>
              <w:spacing w:before="2"/>
              <w:ind w:left="294" w:hanging="188"/>
              <w:rPr>
                <w:sz w:val="28"/>
              </w:rPr>
            </w:pPr>
            <w:r>
              <w:rPr>
                <w:sz w:val="28"/>
              </w:rPr>
              <w:t>Tự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giác,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tích</w:t>
            </w:r>
            <w:r>
              <w:rPr>
                <w:spacing w:val="21"/>
                <w:sz w:val="28"/>
              </w:rPr>
              <w:t xml:space="preserve"> </w:t>
            </w:r>
            <w:r>
              <w:rPr>
                <w:sz w:val="28"/>
              </w:rPr>
              <w:t>cực,</w:t>
            </w:r>
            <w:r>
              <w:rPr>
                <w:spacing w:val="19"/>
                <w:sz w:val="28"/>
              </w:rPr>
              <w:t xml:space="preserve"> </w:t>
            </w:r>
            <w:r>
              <w:rPr>
                <w:sz w:val="28"/>
              </w:rPr>
              <w:t>đoàn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kết</w:t>
            </w:r>
            <w:r>
              <w:rPr>
                <w:spacing w:val="21"/>
                <w:sz w:val="28"/>
              </w:rPr>
              <w:t xml:space="preserve"> </w:t>
            </w:r>
            <w:r>
              <w:rPr>
                <w:sz w:val="28"/>
              </w:rPr>
              <w:t>và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giúp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đỡ</w:t>
            </w:r>
            <w:r>
              <w:rPr>
                <w:spacing w:val="19"/>
                <w:sz w:val="28"/>
              </w:rPr>
              <w:t xml:space="preserve"> </w:t>
            </w:r>
            <w:r>
              <w:rPr>
                <w:sz w:val="28"/>
              </w:rPr>
              <w:t>bạn</w:t>
            </w:r>
            <w:r>
              <w:rPr>
                <w:spacing w:val="21"/>
                <w:sz w:val="28"/>
              </w:rPr>
              <w:t xml:space="preserve"> </w:t>
            </w:r>
            <w:r>
              <w:rPr>
                <w:sz w:val="28"/>
              </w:rPr>
              <w:t>trong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tập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luyện.</w:t>
            </w:r>
          </w:p>
          <w:p w:rsidR="00875EFA" w:rsidRDefault="00F06CC7">
            <w:pPr>
              <w:pStyle w:val="TableParagraph"/>
              <w:spacing w:line="322" w:lineRule="exact"/>
              <w:ind w:left="107"/>
              <w:rPr>
                <w:sz w:val="28"/>
              </w:rPr>
            </w:pPr>
            <w:r>
              <w:rPr>
                <w:sz w:val="28"/>
              </w:rPr>
              <w:t>Biết</w:t>
            </w:r>
            <w:r>
              <w:rPr>
                <w:spacing w:val="36"/>
                <w:sz w:val="28"/>
              </w:rPr>
              <w:t xml:space="preserve"> </w:t>
            </w:r>
            <w:r>
              <w:rPr>
                <w:sz w:val="28"/>
              </w:rPr>
              <w:t>điều</w:t>
            </w:r>
            <w:r>
              <w:rPr>
                <w:spacing w:val="37"/>
                <w:sz w:val="28"/>
              </w:rPr>
              <w:t xml:space="preserve"> </w:t>
            </w:r>
            <w:r>
              <w:rPr>
                <w:sz w:val="28"/>
              </w:rPr>
              <w:t>khiển</w:t>
            </w:r>
            <w:r>
              <w:rPr>
                <w:spacing w:val="37"/>
                <w:sz w:val="28"/>
              </w:rPr>
              <w:t xml:space="preserve"> </w:t>
            </w:r>
            <w:r>
              <w:rPr>
                <w:sz w:val="28"/>
              </w:rPr>
              <w:t>tổ,</w:t>
            </w:r>
            <w:r>
              <w:rPr>
                <w:spacing w:val="35"/>
                <w:sz w:val="28"/>
              </w:rPr>
              <w:t xml:space="preserve"> </w:t>
            </w:r>
            <w:r>
              <w:rPr>
                <w:sz w:val="28"/>
              </w:rPr>
              <w:t>nhóm</w:t>
            </w:r>
            <w:r>
              <w:rPr>
                <w:spacing w:val="33"/>
                <w:sz w:val="28"/>
              </w:rPr>
              <w:t xml:space="preserve"> </w:t>
            </w:r>
            <w:r>
              <w:rPr>
                <w:sz w:val="28"/>
              </w:rPr>
              <w:t>tập</w:t>
            </w:r>
            <w:r>
              <w:rPr>
                <w:spacing w:val="38"/>
                <w:sz w:val="28"/>
              </w:rPr>
              <w:t xml:space="preserve"> </w:t>
            </w:r>
            <w:r>
              <w:rPr>
                <w:sz w:val="28"/>
              </w:rPr>
              <w:t>luyện</w:t>
            </w:r>
            <w:r>
              <w:rPr>
                <w:spacing w:val="37"/>
                <w:sz w:val="28"/>
              </w:rPr>
              <w:t xml:space="preserve"> </w:t>
            </w:r>
            <w:r>
              <w:rPr>
                <w:sz w:val="28"/>
              </w:rPr>
              <w:t>và</w:t>
            </w:r>
            <w:r>
              <w:rPr>
                <w:spacing w:val="36"/>
                <w:sz w:val="28"/>
              </w:rPr>
              <w:t xml:space="preserve"> </w:t>
            </w:r>
            <w:r>
              <w:rPr>
                <w:sz w:val="28"/>
              </w:rPr>
              <w:t>nhận</w:t>
            </w:r>
            <w:r>
              <w:rPr>
                <w:spacing w:val="38"/>
                <w:sz w:val="28"/>
              </w:rPr>
              <w:t xml:space="preserve"> </w:t>
            </w:r>
            <w:r>
              <w:rPr>
                <w:sz w:val="28"/>
              </w:rPr>
              <w:t>xét</w:t>
            </w:r>
            <w:r>
              <w:rPr>
                <w:spacing w:val="36"/>
                <w:sz w:val="28"/>
              </w:rPr>
              <w:t xml:space="preserve"> </w:t>
            </w:r>
            <w:r>
              <w:rPr>
                <w:sz w:val="28"/>
              </w:rPr>
              <w:t>kết</w:t>
            </w:r>
            <w:r>
              <w:rPr>
                <w:spacing w:val="37"/>
                <w:sz w:val="28"/>
              </w:rPr>
              <w:t xml:space="preserve"> </w:t>
            </w:r>
            <w:r>
              <w:rPr>
                <w:sz w:val="28"/>
              </w:rPr>
              <w:t>quả</w:t>
            </w:r>
            <w:r>
              <w:rPr>
                <w:spacing w:val="38"/>
                <w:sz w:val="28"/>
              </w:rPr>
              <w:t xml:space="preserve"> </w:t>
            </w:r>
            <w:r>
              <w:rPr>
                <w:sz w:val="28"/>
              </w:rPr>
              <w:t>tập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luyện</w:t>
            </w:r>
          </w:p>
        </w:tc>
        <w:tc>
          <w:tcPr>
            <w:tcW w:w="1843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</w:tr>
    </w:tbl>
    <w:p w:rsidR="00875EFA" w:rsidRDefault="00F06CC7">
      <w:pPr>
        <w:pStyle w:val="ListParagraph"/>
        <w:numPr>
          <w:ilvl w:val="0"/>
          <w:numId w:val="1"/>
        </w:numPr>
        <w:tabs>
          <w:tab w:val="left" w:pos="1348"/>
        </w:tabs>
        <w:spacing w:line="318" w:lineRule="exact"/>
        <w:ind w:left="1347" w:hanging="469"/>
        <w:rPr>
          <w:b/>
          <w:sz w:val="28"/>
        </w:rPr>
      </w:pPr>
      <w:r>
        <w:rPr>
          <w:b/>
          <w:sz w:val="28"/>
        </w:rPr>
        <w:t>Các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nội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dung khác</w:t>
      </w:r>
      <w:r>
        <w:rPr>
          <w:b/>
          <w:spacing w:val="-2"/>
          <w:sz w:val="28"/>
        </w:rPr>
        <w:t xml:space="preserve"> </w:t>
      </w:r>
      <w:bookmarkStart w:id="0" w:name="_GoBack"/>
      <w:bookmarkEnd w:id="0"/>
      <w:r>
        <w:rPr>
          <w:b/>
          <w:sz w:val="28"/>
        </w:rPr>
        <w:t>:</w:t>
      </w:r>
      <w:r w:rsidR="00B9708C">
        <w:rPr>
          <w:b/>
          <w:sz w:val="28"/>
          <w:lang w:val="en-US"/>
        </w:rPr>
        <w:t xml:space="preserve"> (Không)</w:t>
      </w:r>
    </w:p>
    <w:p w:rsidR="00875EFA" w:rsidRDefault="00F06CC7">
      <w:pPr>
        <w:pStyle w:val="BodyText"/>
        <w:spacing w:before="0" w:line="319" w:lineRule="exact"/>
        <w:ind w:left="879"/>
      </w:pPr>
      <w:r>
        <w:t>.......................................................................................................................................................................................................</w:t>
      </w:r>
    </w:p>
    <w:p w:rsidR="00875EFA" w:rsidRDefault="00F06CC7">
      <w:pPr>
        <w:pStyle w:val="BodyText"/>
        <w:spacing w:before="2"/>
        <w:ind w:left="879"/>
      </w:pPr>
      <w:r>
        <w:t>.......................................................................................................................................................................................................</w:t>
      </w:r>
    </w:p>
    <w:p w:rsidR="00875EFA" w:rsidRDefault="00875EFA">
      <w:pPr>
        <w:pStyle w:val="BodyText"/>
        <w:spacing w:before="10"/>
      </w:pPr>
    </w:p>
    <w:tbl>
      <w:tblPr>
        <w:tblW w:w="0" w:type="auto"/>
        <w:tblInd w:w="262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35"/>
        <w:gridCol w:w="6217"/>
      </w:tblGrid>
      <w:tr w:rsidR="00875EFA">
        <w:trPr>
          <w:trHeight w:val="2248"/>
        </w:trPr>
        <w:tc>
          <w:tcPr>
            <w:tcW w:w="4635" w:type="dxa"/>
          </w:tcPr>
          <w:p w:rsidR="00875EFA" w:rsidRDefault="00875EFA">
            <w:pPr>
              <w:pStyle w:val="TableParagraph"/>
              <w:spacing w:before="5"/>
              <w:rPr>
                <w:sz w:val="27"/>
              </w:rPr>
            </w:pPr>
          </w:p>
          <w:p w:rsidR="00875EFA" w:rsidRDefault="00F06CC7">
            <w:pPr>
              <w:pStyle w:val="TableParagraph"/>
              <w:ind w:left="200" w:right="172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KT.HIỆU TRƯỞNG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PHÓ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HIỆU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TRƯỞNG</w:t>
            </w:r>
          </w:p>
          <w:p w:rsidR="00875EFA" w:rsidRDefault="00875EFA">
            <w:pPr>
              <w:pStyle w:val="TableParagraph"/>
              <w:rPr>
                <w:sz w:val="30"/>
              </w:rPr>
            </w:pPr>
          </w:p>
          <w:p w:rsidR="00875EFA" w:rsidRDefault="00875EFA">
            <w:pPr>
              <w:pStyle w:val="TableParagraph"/>
              <w:rPr>
                <w:sz w:val="30"/>
              </w:rPr>
            </w:pPr>
          </w:p>
          <w:p w:rsidR="00875EFA" w:rsidRDefault="00875EFA">
            <w:pPr>
              <w:pStyle w:val="TableParagraph"/>
              <w:rPr>
                <w:sz w:val="24"/>
              </w:rPr>
            </w:pPr>
          </w:p>
          <w:p w:rsidR="00875EFA" w:rsidRDefault="00F06CC7">
            <w:pPr>
              <w:pStyle w:val="TableParagraph"/>
              <w:spacing w:line="302" w:lineRule="exact"/>
              <w:ind w:left="200" w:right="171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Trần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Thị Dung</w:t>
            </w:r>
          </w:p>
        </w:tc>
        <w:tc>
          <w:tcPr>
            <w:tcW w:w="6217" w:type="dxa"/>
          </w:tcPr>
          <w:p w:rsidR="00875EFA" w:rsidRDefault="00F06CC7">
            <w:pPr>
              <w:pStyle w:val="TableParagraph"/>
              <w:tabs>
                <w:tab w:val="left" w:pos="3715"/>
                <w:tab w:val="left" w:pos="4704"/>
              </w:tabs>
              <w:spacing w:line="311" w:lineRule="exact"/>
              <w:ind w:left="1521"/>
              <w:jc w:val="center"/>
              <w:rPr>
                <w:i/>
                <w:sz w:val="28"/>
                <w:lang w:val="en-MY"/>
              </w:rPr>
            </w:pPr>
            <w:r>
              <w:rPr>
                <w:i/>
                <w:sz w:val="28"/>
              </w:rPr>
              <w:t>Đông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Triều,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ngày</w:t>
            </w:r>
            <w:r w:rsidR="009E6A76">
              <w:rPr>
                <w:i/>
                <w:sz w:val="28"/>
                <w:lang w:val="en-US"/>
              </w:rPr>
              <w:t xml:space="preserve"> 31 </w:t>
            </w:r>
            <w:r>
              <w:rPr>
                <w:i/>
                <w:sz w:val="28"/>
              </w:rPr>
              <w:t>tháng</w:t>
            </w:r>
            <w:r>
              <w:rPr>
                <w:i/>
                <w:sz w:val="28"/>
                <w:lang w:val="en-MY"/>
              </w:rPr>
              <w:t xml:space="preserve"> </w:t>
            </w:r>
            <w:r w:rsidR="009E6A76">
              <w:rPr>
                <w:i/>
                <w:sz w:val="28"/>
                <w:lang w:val="en-MY"/>
              </w:rPr>
              <w:t>0</w:t>
            </w:r>
            <w:r>
              <w:rPr>
                <w:i/>
                <w:sz w:val="28"/>
                <w:lang w:val="en-MY"/>
              </w:rPr>
              <w:t xml:space="preserve">8 </w:t>
            </w:r>
            <w:r>
              <w:rPr>
                <w:i/>
                <w:sz w:val="28"/>
              </w:rPr>
              <w:t>năm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202</w:t>
            </w:r>
            <w:r>
              <w:rPr>
                <w:i/>
                <w:sz w:val="28"/>
                <w:lang w:val="en-MY"/>
              </w:rPr>
              <w:t>2</w:t>
            </w:r>
          </w:p>
          <w:p w:rsidR="00875EFA" w:rsidRDefault="00F06CC7">
            <w:pPr>
              <w:pStyle w:val="TableParagraph"/>
              <w:spacing w:before="5"/>
              <w:ind w:left="152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TỔ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TRƯỞNG</w:t>
            </w:r>
          </w:p>
          <w:p w:rsidR="00875EFA" w:rsidRDefault="00875EFA">
            <w:pPr>
              <w:pStyle w:val="TableParagraph"/>
              <w:rPr>
                <w:sz w:val="30"/>
              </w:rPr>
            </w:pPr>
          </w:p>
          <w:p w:rsidR="00875EFA" w:rsidRDefault="00875EFA">
            <w:pPr>
              <w:pStyle w:val="TableParagraph"/>
              <w:rPr>
                <w:sz w:val="30"/>
              </w:rPr>
            </w:pPr>
          </w:p>
          <w:p w:rsidR="00875EFA" w:rsidRDefault="00875EFA">
            <w:pPr>
              <w:pStyle w:val="TableParagraph"/>
              <w:rPr>
                <w:sz w:val="30"/>
              </w:rPr>
            </w:pPr>
          </w:p>
          <w:p w:rsidR="00875EFA" w:rsidRDefault="00F06CC7">
            <w:pPr>
              <w:pStyle w:val="TableParagraph"/>
              <w:spacing w:before="253" w:line="302" w:lineRule="exact"/>
              <w:ind w:left="151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Trần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Thị Mai Điệp</w:t>
            </w:r>
          </w:p>
        </w:tc>
      </w:tr>
    </w:tbl>
    <w:p w:rsidR="00875EFA" w:rsidRDefault="00875EFA"/>
    <w:sectPr w:rsidR="00875EFA">
      <w:pgSz w:w="16850" w:h="11910" w:orient="landscape"/>
      <w:pgMar w:top="1100" w:right="420" w:bottom="280" w:left="8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2636" w:rsidRDefault="001E2636">
      <w:r>
        <w:separator/>
      </w:r>
    </w:p>
  </w:endnote>
  <w:endnote w:type="continuationSeparator" w:id="0">
    <w:p w:rsidR="001E2636" w:rsidRDefault="001E26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2636" w:rsidRDefault="001E2636">
      <w:r>
        <w:separator/>
      </w:r>
    </w:p>
  </w:footnote>
  <w:footnote w:type="continuationSeparator" w:id="0">
    <w:p w:rsidR="001E2636" w:rsidRDefault="001E26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13A4B87"/>
    <w:multiLevelType w:val="multilevel"/>
    <w:tmpl w:val="813A4B87"/>
    <w:lvl w:ilvl="0">
      <w:numFmt w:val="bullet"/>
      <w:lvlText w:val="-"/>
      <w:lvlJc w:val="left"/>
      <w:pPr>
        <w:ind w:left="107" w:hanging="190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>
      <w:numFmt w:val="bullet"/>
      <w:lvlText w:val="•"/>
      <w:lvlJc w:val="left"/>
      <w:pPr>
        <w:ind w:left="814" w:hanging="190"/>
      </w:pPr>
      <w:rPr>
        <w:rFonts w:hint="default"/>
        <w:lang w:eastAsia="en-US" w:bidi="ar-SA"/>
      </w:rPr>
    </w:lvl>
    <w:lvl w:ilvl="2">
      <w:numFmt w:val="bullet"/>
      <w:lvlText w:val="•"/>
      <w:lvlJc w:val="left"/>
      <w:pPr>
        <w:ind w:left="1528" w:hanging="190"/>
      </w:pPr>
      <w:rPr>
        <w:rFonts w:hint="default"/>
        <w:lang w:eastAsia="en-US" w:bidi="ar-SA"/>
      </w:rPr>
    </w:lvl>
    <w:lvl w:ilvl="3">
      <w:numFmt w:val="bullet"/>
      <w:lvlText w:val="•"/>
      <w:lvlJc w:val="left"/>
      <w:pPr>
        <w:ind w:left="2243" w:hanging="190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2957" w:hanging="190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3672" w:hanging="190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4386" w:hanging="190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5100" w:hanging="190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5815" w:hanging="190"/>
      </w:pPr>
      <w:rPr>
        <w:rFonts w:hint="default"/>
        <w:lang w:eastAsia="en-US" w:bidi="ar-SA"/>
      </w:rPr>
    </w:lvl>
  </w:abstractNum>
  <w:abstractNum w:abstractNumId="1">
    <w:nsid w:val="845B5372"/>
    <w:multiLevelType w:val="multilevel"/>
    <w:tmpl w:val="845B5372"/>
    <w:lvl w:ilvl="0">
      <w:numFmt w:val="bullet"/>
      <w:lvlText w:val="-"/>
      <w:lvlJc w:val="left"/>
      <w:pPr>
        <w:ind w:left="10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>
      <w:numFmt w:val="bullet"/>
      <w:lvlText w:val="•"/>
      <w:lvlJc w:val="left"/>
      <w:pPr>
        <w:ind w:left="814" w:hanging="164"/>
      </w:pPr>
      <w:rPr>
        <w:rFonts w:hint="default"/>
        <w:lang w:eastAsia="en-US" w:bidi="ar-SA"/>
      </w:rPr>
    </w:lvl>
    <w:lvl w:ilvl="2">
      <w:numFmt w:val="bullet"/>
      <w:lvlText w:val="•"/>
      <w:lvlJc w:val="left"/>
      <w:pPr>
        <w:ind w:left="1528" w:hanging="164"/>
      </w:pPr>
      <w:rPr>
        <w:rFonts w:hint="default"/>
        <w:lang w:eastAsia="en-US" w:bidi="ar-SA"/>
      </w:rPr>
    </w:lvl>
    <w:lvl w:ilvl="3">
      <w:numFmt w:val="bullet"/>
      <w:lvlText w:val="•"/>
      <w:lvlJc w:val="left"/>
      <w:pPr>
        <w:ind w:left="2243" w:hanging="164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2957" w:hanging="164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3672" w:hanging="164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4386" w:hanging="164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5100" w:hanging="164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5815" w:hanging="164"/>
      </w:pPr>
      <w:rPr>
        <w:rFonts w:hint="default"/>
        <w:lang w:eastAsia="en-US" w:bidi="ar-SA"/>
      </w:rPr>
    </w:lvl>
  </w:abstractNum>
  <w:abstractNum w:abstractNumId="2">
    <w:nsid w:val="8461FADE"/>
    <w:multiLevelType w:val="multilevel"/>
    <w:tmpl w:val="8461FADE"/>
    <w:lvl w:ilvl="0">
      <w:numFmt w:val="bullet"/>
      <w:lvlText w:val="-"/>
      <w:lvlJc w:val="left"/>
      <w:pPr>
        <w:ind w:left="10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>
      <w:numFmt w:val="bullet"/>
      <w:lvlText w:val="•"/>
      <w:lvlJc w:val="left"/>
      <w:pPr>
        <w:ind w:left="814" w:hanging="164"/>
      </w:pPr>
      <w:rPr>
        <w:rFonts w:hint="default"/>
        <w:lang w:eastAsia="en-US" w:bidi="ar-SA"/>
      </w:rPr>
    </w:lvl>
    <w:lvl w:ilvl="2">
      <w:numFmt w:val="bullet"/>
      <w:lvlText w:val="•"/>
      <w:lvlJc w:val="left"/>
      <w:pPr>
        <w:ind w:left="1528" w:hanging="164"/>
      </w:pPr>
      <w:rPr>
        <w:rFonts w:hint="default"/>
        <w:lang w:eastAsia="en-US" w:bidi="ar-SA"/>
      </w:rPr>
    </w:lvl>
    <w:lvl w:ilvl="3">
      <w:numFmt w:val="bullet"/>
      <w:lvlText w:val="•"/>
      <w:lvlJc w:val="left"/>
      <w:pPr>
        <w:ind w:left="2243" w:hanging="164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2957" w:hanging="164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3672" w:hanging="164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4386" w:hanging="164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5100" w:hanging="164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5815" w:hanging="164"/>
      </w:pPr>
      <w:rPr>
        <w:rFonts w:hint="default"/>
        <w:lang w:eastAsia="en-US" w:bidi="ar-SA"/>
      </w:rPr>
    </w:lvl>
  </w:abstractNum>
  <w:abstractNum w:abstractNumId="3">
    <w:nsid w:val="8CAEB125"/>
    <w:multiLevelType w:val="multilevel"/>
    <w:tmpl w:val="8CAEB125"/>
    <w:lvl w:ilvl="0">
      <w:numFmt w:val="bullet"/>
      <w:lvlText w:val="-"/>
      <w:lvlJc w:val="left"/>
      <w:pPr>
        <w:ind w:left="10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>
      <w:numFmt w:val="bullet"/>
      <w:lvlText w:val="•"/>
      <w:lvlJc w:val="left"/>
      <w:pPr>
        <w:ind w:left="814" w:hanging="164"/>
      </w:pPr>
      <w:rPr>
        <w:rFonts w:hint="default"/>
        <w:lang w:eastAsia="en-US" w:bidi="ar-SA"/>
      </w:rPr>
    </w:lvl>
    <w:lvl w:ilvl="2">
      <w:numFmt w:val="bullet"/>
      <w:lvlText w:val="•"/>
      <w:lvlJc w:val="left"/>
      <w:pPr>
        <w:ind w:left="1528" w:hanging="164"/>
      </w:pPr>
      <w:rPr>
        <w:rFonts w:hint="default"/>
        <w:lang w:eastAsia="en-US" w:bidi="ar-SA"/>
      </w:rPr>
    </w:lvl>
    <w:lvl w:ilvl="3">
      <w:numFmt w:val="bullet"/>
      <w:lvlText w:val="•"/>
      <w:lvlJc w:val="left"/>
      <w:pPr>
        <w:ind w:left="2243" w:hanging="164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2957" w:hanging="164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3672" w:hanging="164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4386" w:hanging="164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5100" w:hanging="164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5815" w:hanging="164"/>
      </w:pPr>
      <w:rPr>
        <w:rFonts w:hint="default"/>
        <w:lang w:eastAsia="en-US" w:bidi="ar-SA"/>
      </w:rPr>
    </w:lvl>
  </w:abstractNum>
  <w:abstractNum w:abstractNumId="4">
    <w:nsid w:val="91995D4F"/>
    <w:multiLevelType w:val="multilevel"/>
    <w:tmpl w:val="91995D4F"/>
    <w:lvl w:ilvl="0">
      <w:numFmt w:val="bullet"/>
      <w:lvlText w:val="-"/>
      <w:lvlJc w:val="left"/>
      <w:pPr>
        <w:ind w:left="10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>
      <w:numFmt w:val="bullet"/>
      <w:lvlText w:val="•"/>
      <w:lvlJc w:val="left"/>
      <w:pPr>
        <w:ind w:left="814" w:hanging="164"/>
      </w:pPr>
      <w:rPr>
        <w:rFonts w:hint="default"/>
        <w:lang w:eastAsia="en-US" w:bidi="ar-SA"/>
      </w:rPr>
    </w:lvl>
    <w:lvl w:ilvl="2">
      <w:numFmt w:val="bullet"/>
      <w:lvlText w:val="•"/>
      <w:lvlJc w:val="left"/>
      <w:pPr>
        <w:ind w:left="1528" w:hanging="164"/>
      </w:pPr>
      <w:rPr>
        <w:rFonts w:hint="default"/>
        <w:lang w:eastAsia="en-US" w:bidi="ar-SA"/>
      </w:rPr>
    </w:lvl>
    <w:lvl w:ilvl="3">
      <w:numFmt w:val="bullet"/>
      <w:lvlText w:val="•"/>
      <w:lvlJc w:val="left"/>
      <w:pPr>
        <w:ind w:left="2243" w:hanging="164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2957" w:hanging="164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3672" w:hanging="164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4386" w:hanging="164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5100" w:hanging="164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5815" w:hanging="164"/>
      </w:pPr>
      <w:rPr>
        <w:rFonts w:hint="default"/>
        <w:lang w:eastAsia="en-US" w:bidi="ar-SA"/>
      </w:rPr>
    </w:lvl>
  </w:abstractNum>
  <w:abstractNum w:abstractNumId="5">
    <w:nsid w:val="9239341B"/>
    <w:multiLevelType w:val="multilevel"/>
    <w:tmpl w:val="9239341B"/>
    <w:lvl w:ilvl="0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>
      <w:numFmt w:val="bullet"/>
      <w:lvlText w:val="•"/>
      <w:lvlJc w:val="left"/>
      <w:pPr>
        <w:ind w:left="602" w:hanging="164"/>
      </w:pPr>
      <w:rPr>
        <w:rFonts w:hint="default"/>
        <w:lang w:eastAsia="en-US" w:bidi="ar-SA"/>
      </w:rPr>
    </w:lvl>
    <w:lvl w:ilvl="2">
      <w:numFmt w:val="bullet"/>
      <w:lvlText w:val="•"/>
      <w:lvlJc w:val="left"/>
      <w:pPr>
        <w:ind w:left="924" w:hanging="164"/>
      </w:pPr>
      <w:rPr>
        <w:rFonts w:hint="default"/>
        <w:lang w:eastAsia="en-US" w:bidi="ar-SA"/>
      </w:rPr>
    </w:lvl>
    <w:lvl w:ilvl="3">
      <w:numFmt w:val="bullet"/>
      <w:lvlText w:val="•"/>
      <w:lvlJc w:val="left"/>
      <w:pPr>
        <w:ind w:left="1247" w:hanging="164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1569" w:hanging="164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1892" w:hanging="164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2214" w:hanging="164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2536" w:hanging="164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2859" w:hanging="164"/>
      </w:pPr>
      <w:rPr>
        <w:rFonts w:hint="default"/>
        <w:lang w:eastAsia="en-US" w:bidi="ar-SA"/>
      </w:rPr>
    </w:lvl>
  </w:abstractNum>
  <w:abstractNum w:abstractNumId="6">
    <w:nsid w:val="9288B902"/>
    <w:multiLevelType w:val="multilevel"/>
    <w:tmpl w:val="9288B902"/>
    <w:lvl w:ilvl="0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>
      <w:numFmt w:val="bullet"/>
      <w:lvlText w:val="•"/>
      <w:lvlJc w:val="left"/>
      <w:pPr>
        <w:ind w:left="976" w:hanging="164"/>
      </w:pPr>
      <w:rPr>
        <w:rFonts w:hint="default"/>
        <w:lang w:eastAsia="en-US" w:bidi="ar-SA"/>
      </w:rPr>
    </w:lvl>
    <w:lvl w:ilvl="2">
      <w:numFmt w:val="bullet"/>
      <w:lvlText w:val="•"/>
      <w:lvlJc w:val="left"/>
      <w:pPr>
        <w:ind w:left="1672" w:hanging="164"/>
      </w:pPr>
      <w:rPr>
        <w:rFonts w:hint="default"/>
        <w:lang w:eastAsia="en-US" w:bidi="ar-SA"/>
      </w:rPr>
    </w:lvl>
    <w:lvl w:ilvl="3">
      <w:numFmt w:val="bullet"/>
      <w:lvlText w:val="•"/>
      <w:lvlJc w:val="left"/>
      <w:pPr>
        <w:ind w:left="2369" w:hanging="164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3065" w:hanging="164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3762" w:hanging="164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4458" w:hanging="164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5154" w:hanging="164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5851" w:hanging="164"/>
      </w:pPr>
      <w:rPr>
        <w:rFonts w:hint="default"/>
        <w:lang w:eastAsia="en-US" w:bidi="ar-SA"/>
      </w:rPr>
    </w:lvl>
  </w:abstractNum>
  <w:abstractNum w:abstractNumId="7">
    <w:nsid w:val="9C8AC8EF"/>
    <w:multiLevelType w:val="multilevel"/>
    <w:tmpl w:val="9C8AC8EF"/>
    <w:lvl w:ilvl="0">
      <w:numFmt w:val="bullet"/>
      <w:lvlText w:val="-"/>
      <w:lvlJc w:val="left"/>
      <w:pPr>
        <w:ind w:left="107" w:hanging="178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>
      <w:numFmt w:val="bullet"/>
      <w:lvlText w:val="•"/>
      <w:lvlJc w:val="left"/>
      <w:pPr>
        <w:ind w:left="814" w:hanging="178"/>
      </w:pPr>
      <w:rPr>
        <w:rFonts w:hint="default"/>
        <w:lang w:eastAsia="en-US" w:bidi="ar-SA"/>
      </w:rPr>
    </w:lvl>
    <w:lvl w:ilvl="2">
      <w:numFmt w:val="bullet"/>
      <w:lvlText w:val="•"/>
      <w:lvlJc w:val="left"/>
      <w:pPr>
        <w:ind w:left="1528" w:hanging="178"/>
      </w:pPr>
      <w:rPr>
        <w:rFonts w:hint="default"/>
        <w:lang w:eastAsia="en-US" w:bidi="ar-SA"/>
      </w:rPr>
    </w:lvl>
    <w:lvl w:ilvl="3">
      <w:numFmt w:val="bullet"/>
      <w:lvlText w:val="•"/>
      <w:lvlJc w:val="left"/>
      <w:pPr>
        <w:ind w:left="2243" w:hanging="178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2957" w:hanging="178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3672" w:hanging="178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4386" w:hanging="178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5100" w:hanging="178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5815" w:hanging="178"/>
      </w:pPr>
      <w:rPr>
        <w:rFonts w:hint="default"/>
        <w:lang w:eastAsia="en-US" w:bidi="ar-SA"/>
      </w:rPr>
    </w:lvl>
  </w:abstractNum>
  <w:abstractNum w:abstractNumId="8">
    <w:nsid w:val="A0C93552"/>
    <w:multiLevelType w:val="multilevel"/>
    <w:tmpl w:val="A0C93552"/>
    <w:lvl w:ilvl="0">
      <w:numFmt w:val="bullet"/>
      <w:lvlText w:val="-"/>
      <w:lvlJc w:val="left"/>
      <w:pPr>
        <w:ind w:left="10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>
      <w:numFmt w:val="bullet"/>
      <w:lvlText w:val="•"/>
      <w:lvlJc w:val="left"/>
      <w:pPr>
        <w:ind w:left="812" w:hanging="164"/>
      </w:pPr>
      <w:rPr>
        <w:rFonts w:hint="default"/>
        <w:lang w:eastAsia="en-US" w:bidi="ar-SA"/>
      </w:rPr>
    </w:lvl>
    <w:lvl w:ilvl="2">
      <w:numFmt w:val="bullet"/>
      <w:lvlText w:val="•"/>
      <w:lvlJc w:val="left"/>
      <w:pPr>
        <w:ind w:left="1524" w:hanging="164"/>
      </w:pPr>
      <w:rPr>
        <w:rFonts w:hint="default"/>
        <w:lang w:eastAsia="en-US" w:bidi="ar-SA"/>
      </w:rPr>
    </w:lvl>
    <w:lvl w:ilvl="3">
      <w:numFmt w:val="bullet"/>
      <w:lvlText w:val="•"/>
      <w:lvlJc w:val="left"/>
      <w:pPr>
        <w:ind w:left="2236" w:hanging="164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2948" w:hanging="164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3660" w:hanging="164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4372" w:hanging="164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5084" w:hanging="164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5796" w:hanging="164"/>
      </w:pPr>
      <w:rPr>
        <w:rFonts w:hint="default"/>
        <w:lang w:eastAsia="en-US" w:bidi="ar-SA"/>
      </w:rPr>
    </w:lvl>
  </w:abstractNum>
  <w:abstractNum w:abstractNumId="9">
    <w:nsid w:val="A0F05207"/>
    <w:multiLevelType w:val="multilevel"/>
    <w:tmpl w:val="A0F05207"/>
    <w:lvl w:ilvl="0">
      <w:numFmt w:val="bullet"/>
      <w:lvlText w:val="-"/>
      <w:lvlJc w:val="left"/>
      <w:pPr>
        <w:ind w:left="10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>
      <w:numFmt w:val="bullet"/>
      <w:lvlText w:val="•"/>
      <w:lvlJc w:val="left"/>
      <w:pPr>
        <w:ind w:left="812" w:hanging="164"/>
      </w:pPr>
      <w:rPr>
        <w:rFonts w:hint="default"/>
        <w:lang w:eastAsia="en-US" w:bidi="ar-SA"/>
      </w:rPr>
    </w:lvl>
    <w:lvl w:ilvl="2">
      <w:numFmt w:val="bullet"/>
      <w:lvlText w:val="•"/>
      <w:lvlJc w:val="left"/>
      <w:pPr>
        <w:ind w:left="1524" w:hanging="164"/>
      </w:pPr>
      <w:rPr>
        <w:rFonts w:hint="default"/>
        <w:lang w:eastAsia="en-US" w:bidi="ar-SA"/>
      </w:rPr>
    </w:lvl>
    <w:lvl w:ilvl="3">
      <w:numFmt w:val="bullet"/>
      <w:lvlText w:val="•"/>
      <w:lvlJc w:val="left"/>
      <w:pPr>
        <w:ind w:left="2236" w:hanging="164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2948" w:hanging="164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3660" w:hanging="164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4372" w:hanging="164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5084" w:hanging="164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5796" w:hanging="164"/>
      </w:pPr>
      <w:rPr>
        <w:rFonts w:hint="default"/>
        <w:lang w:eastAsia="en-US" w:bidi="ar-SA"/>
      </w:rPr>
    </w:lvl>
  </w:abstractNum>
  <w:abstractNum w:abstractNumId="10">
    <w:nsid w:val="B0F1ACD9"/>
    <w:multiLevelType w:val="multilevel"/>
    <w:tmpl w:val="B0F1ACD9"/>
    <w:lvl w:ilvl="0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>
      <w:numFmt w:val="bullet"/>
      <w:lvlText w:val="•"/>
      <w:lvlJc w:val="left"/>
      <w:pPr>
        <w:ind w:left="976" w:hanging="164"/>
      </w:pPr>
      <w:rPr>
        <w:rFonts w:hint="default"/>
        <w:lang w:eastAsia="en-US" w:bidi="ar-SA"/>
      </w:rPr>
    </w:lvl>
    <w:lvl w:ilvl="2">
      <w:numFmt w:val="bullet"/>
      <w:lvlText w:val="•"/>
      <w:lvlJc w:val="left"/>
      <w:pPr>
        <w:ind w:left="1672" w:hanging="164"/>
      </w:pPr>
      <w:rPr>
        <w:rFonts w:hint="default"/>
        <w:lang w:eastAsia="en-US" w:bidi="ar-SA"/>
      </w:rPr>
    </w:lvl>
    <w:lvl w:ilvl="3">
      <w:numFmt w:val="bullet"/>
      <w:lvlText w:val="•"/>
      <w:lvlJc w:val="left"/>
      <w:pPr>
        <w:ind w:left="2369" w:hanging="164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3065" w:hanging="164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3762" w:hanging="164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4458" w:hanging="164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5154" w:hanging="164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5851" w:hanging="164"/>
      </w:pPr>
      <w:rPr>
        <w:rFonts w:hint="default"/>
        <w:lang w:eastAsia="en-US" w:bidi="ar-SA"/>
      </w:rPr>
    </w:lvl>
  </w:abstractNum>
  <w:abstractNum w:abstractNumId="11">
    <w:nsid w:val="B23A94A9"/>
    <w:multiLevelType w:val="multilevel"/>
    <w:tmpl w:val="B23A94A9"/>
    <w:lvl w:ilvl="0">
      <w:numFmt w:val="bullet"/>
      <w:lvlText w:val="-"/>
      <w:lvlJc w:val="left"/>
      <w:pPr>
        <w:ind w:left="10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>
      <w:numFmt w:val="bullet"/>
      <w:lvlText w:val="•"/>
      <w:lvlJc w:val="left"/>
      <w:pPr>
        <w:ind w:left="812" w:hanging="164"/>
      </w:pPr>
      <w:rPr>
        <w:rFonts w:hint="default"/>
        <w:lang w:eastAsia="en-US" w:bidi="ar-SA"/>
      </w:rPr>
    </w:lvl>
    <w:lvl w:ilvl="2">
      <w:numFmt w:val="bullet"/>
      <w:lvlText w:val="•"/>
      <w:lvlJc w:val="left"/>
      <w:pPr>
        <w:ind w:left="1524" w:hanging="164"/>
      </w:pPr>
      <w:rPr>
        <w:rFonts w:hint="default"/>
        <w:lang w:eastAsia="en-US" w:bidi="ar-SA"/>
      </w:rPr>
    </w:lvl>
    <w:lvl w:ilvl="3">
      <w:numFmt w:val="bullet"/>
      <w:lvlText w:val="•"/>
      <w:lvlJc w:val="left"/>
      <w:pPr>
        <w:ind w:left="2236" w:hanging="164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2948" w:hanging="164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3660" w:hanging="164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4372" w:hanging="164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5084" w:hanging="164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5796" w:hanging="164"/>
      </w:pPr>
      <w:rPr>
        <w:rFonts w:hint="default"/>
        <w:lang w:eastAsia="en-US" w:bidi="ar-SA"/>
      </w:rPr>
    </w:lvl>
  </w:abstractNum>
  <w:abstractNum w:abstractNumId="12">
    <w:nsid w:val="B53F3350"/>
    <w:multiLevelType w:val="multilevel"/>
    <w:tmpl w:val="B53F3350"/>
    <w:lvl w:ilvl="0">
      <w:numFmt w:val="bullet"/>
      <w:lvlText w:val="-"/>
      <w:lvlJc w:val="left"/>
      <w:pPr>
        <w:ind w:left="10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>
      <w:numFmt w:val="bullet"/>
      <w:lvlText w:val="•"/>
      <w:lvlJc w:val="left"/>
      <w:pPr>
        <w:ind w:left="812" w:hanging="164"/>
      </w:pPr>
      <w:rPr>
        <w:rFonts w:hint="default"/>
        <w:lang w:eastAsia="en-US" w:bidi="ar-SA"/>
      </w:rPr>
    </w:lvl>
    <w:lvl w:ilvl="2">
      <w:numFmt w:val="bullet"/>
      <w:lvlText w:val="•"/>
      <w:lvlJc w:val="left"/>
      <w:pPr>
        <w:ind w:left="1524" w:hanging="164"/>
      </w:pPr>
      <w:rPr>
        <w:rFonts w:hint="default"/>
        <w:lang w:eastAsia="en-US" w:bidi="ar-SA"/>
      </w:rPr>
    </w:lvl>
    <w:lvl w:ilvl="3">
      <w:numFmt w:val="bullet"/>
      <w:lvlText w:val="•"/>
      <w:lvlJc w:val="left"/>
      <w:pPr>
        <w:ind w:left="2236" w:hanging="164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2948" w:hanging="164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3660" w:hanging="164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4372" w:hanging="164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5084" w:hanging="164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5796" w:hanging="164"/>
      </w:pPr>
      <w:rPr>
        <w:rFonts w:hint="default"/>
        <w:lang w:eastAsia="en-US" w:bidi="ar-SA"/>
      </w:rPr>
    </w:lvl>
  </w:abstractNum>
  <w:abstractNum w:abstractNumId="13">
    <w:nsid w:val="B5E306ED"/>
    <w:multiLevelType w:val="multilevel"/>
    <w:tmpl w:val="B5E306ED"/>
    <w:lvl w:ilvl="0">
      <w:numFmt w:val="bullet"/>
      <w:lvlText w:val="-"/>
      <w:lvlJc w:val="left"/>
      <w:pPr>
        <w:ind w:left="95" w:hanging="188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>
      <w:numFmt w:val="bullet"/>
      <w:lvlText w:val="•"/>
      <w:lvlJc w:val="left"/>
      <w:pPr>
        <w:ind w:left="813" w:hanging="188"/>
      </w:pPr>
      <w:rPr>
        <w:rFonts w:hint="default"/>
        <w:lang w:eastAsia="en-US" w:bidi="ar-SA"/>
      </w:rPr>
    </w:lvl>
    <w:lvl w:ilvl="2">
      <w:numFmt w:val="bullet"/>
      <w:lvlText w:val="•"/>
      <w:lvlJc w:val="left"/>
      <w:pPr>
        <w:ind w:left="1526" w:hanging="188"/>
      </w:pPr>
      <w:rPr>
        <w:rFonts w:hint="default"/>
        <w:lang w:eastAsia="en-US" w:bidi="ar-SA"/>
      </w:rPr>
    </w:lvl>
    <w:lvl w:ilvl="3">
      <w:numFmt w:val="bullet"/>
      <w:lvlText w:val="•"/>
      <w:lvlJc w:val="left"/>
      <w:pPr>
        <w:ind w:left="2239" w:hanging="188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2952" w:hanging="188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3666" w:hanging="188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4379" w:hanging="188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5092" w:hanging="188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5805" w:hanging="188"/>
      </w:pPr>
      <w:rPr>
        <w:rFonts w:hint="default"/>
        <w:lang w:eastAsia="en-US" w:bidi="ar-SA"/>
      </w:rPr>
    </w:lvl>
  </w:abstractNum>
  <w:abstractNum w:abstractNumId="14">
    <w:nsid w:val="B8CEF35B"/>
    <w:multiLevelType w:val="multilevel"/>
    <w:tmpl w:val="B8CEF35B"/>
    <w:lvl w:ilvl="0">
      <w:numFmt w:val="bullet"/>
      <w:lvlText w:val="-"/>
      <w:lvlJc w:val="left"/>
      <w:pPr>
        <w:ind w:left="10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>
      <w:numFmt w:val="bullet"/>
      <w:lvlText w:val="•"/>
      <w:lvlJc w:val="left"/>
      <w:pPr>
        <w:ind w:left="814" w:hanging="164"/>
      </w:pPr>
      <w:rPr>
        <w:rFonts w:hint="default"/>
        <w:lang w:eastAsia="en-US" w:bidi="ar-SA"/>
      </w:rPr>
    </w:lvl>
    <w:lvl w:ilvl="2">
      <w:numFmt w:val="bullet"/>
      <w:lvlText w:val="•"/>
      <w:lvlJc w:val="left"/>
      <w:pPr>
        <w:ind w:left="1528" w:hanging="164"/>
      </w:pPr>
      <w:rPr>
        <w:rFonts w:hint="default"/>
        <w:lang w:eastAsia="en-US" w:bidi="ar-SA"/>
      </w:rPr>
    </w:lvl>
    <w:lvl w:ilvl="3">
      <w:numFmt w:val="bullet"/>
      <w:lvlText w:val="•"/>
      <w:lvlJc w:val="left"/>
      <w:pPr>
        <w:ind w:left="2243" w:hanging="164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2957" w:hanging="164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3672" w:hanging="164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4386" w:hanging="164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5100" w:hanging="164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5815" w:hanging="164"/>
      </w:pPr>
      <w:rPr>
        <w:rFonts w:hint="default"/>
        <w:lang w:eastAsia="en-US" w:bidi="ar-SA"/>
      </w:rPr>
    </w:lvl>
  </w:abstractNum>
  <w:abstractNum w:abstractNumId="15">
    <w:nsid w:val="BB64CFA9"/>
    <w:multiLevelType w:val="multilevel"/>
    <w:tmpl w:val="BB64CFA9"/>
    <w:lvl w:ilvl="0">
      <w:numFmt w:val="bullet"/>
      <w:lvlText w:val="-"/>
      <w:lvlJc w:val="left"/>
      <w:pPr>
        <w:ind w:left="10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>
      <w:numFmt w:val="bullet"/>
      <w:lvlText w:val="•"/>
      <w:lvlJc w:val="left"/>
      <w:pPr>
        <w:ind w:left="814" w:hanging="164"/>
      </w:pPr>
      <w:rPr>
        <w:rFonts w:hint="default"/>
        <w:lang w:eastAsia="en-US" w:bidi="ar-SA"/>
      </w:rPr>
    </w:lvl>
    <w:lvl w:ilvl="2">
      <w:numFmt w:val="bullet"/>
      <w:lvlText w:val="•"/>
      <w:lvlJc w:val="left"/>
      <w:pPr>
        <w:ind w:left="1528" w:hanging="164"/>
      </w:pPr>
      <w:rPr>
        <w:rFonts w:hint="default"/>
        <w:lang w:eastAsia="en-US" w:bidi="ar-SA"/>
      </w:rPr>
    </w:lvl>
    <w:lvl w:ilvl="3">
      <w:numFmt w:val="bullet"/>
      <w:lvlText w:val="•"/>
      <w:lvlJc w:val="left"/>
      <w:pPr>
        <w:ind w:left="2243" w:hanging="164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2957" w:hanging="164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3672" w:hanging="164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4386" w:hanging="164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5100" w:hanging="164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5815" w:hanging="164"/>
      </w:pPr>
      <w:rPr>
        <w:rFonts w:hint="default"/>
        <w:lang w:eastAsia="en-US" w:bidi="ar-SA"/>
      </w:rPr>
    </w:lvl>
  </w:abstractNum>
  <w:abstractNum w:abstractNumId="16">
    <w:nsid w:val="BE923771"/>
    <w:multiLevelType w:val="multilevel"/>
    <w:tmpl w:val="BE923771"/>
    <w:lvl w:ilvl="0">
      <w:numFmt w:val="bullet"/>
      <w:lvlText w:val="-"/>
      <w:lvlJc w:val="left"/>
      <w:pPr>
        <w:ind w:left="10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>
      <w:numFmt w:val="bullet"/>
      <w:lvlText w:val="•"/>
      <w:lvlJc w:val="left"/>
      <w:pPr>
        <w:ind w:left="814" w:hanging="164"/>
      </w:pPr>
      <w:rPr>
        <w:rFonts w:hint="default"/>
        <w:lang w:eastAsia="en-US" w:bidi="ar-SA"/>
      </w:rPr>
    </w:lvl>
    <w:lvl w:ilvl="2">
      <w:numFmt w:val="bullet"/>
      <w:lvlText w:val="•"/>
      <w:lvlJc w:val="left"/>
      <w:pPr>
        <w:ind w:left="1528" w:hanging="164"/>
      </w:pPr>
      <w:rPr>
        <w:rFonts w:hint="default"/>
        <w:lang w:eastAsia="en-US" w:bidi="ar-SA"/>
      </w:rPr>
    </w:lvl>
    <w:lvl w:ilvl="3">
      <w:numFmt w:val="bullet"/>
      <w:lvlText w:val="•"/>
      <w:lvlJc w:val="left"/>
      <w:pPr>
        <w:ind w:left="2243" w:hanging="164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2957" w:hanging="164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3672" w:hanging="164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4386" w:hanging="164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5100" w:hanging="164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5815" w:hanging="164"/>
      </w:pPr>
      <w:rPr>
        <w:rFonts w:hint="default"/>
        <w:lang w:eastAsia="en-US" w:bidi="ar-SA"/>
      </w:rPr>
    </w:lvl>
  </w:abstractNum>
  <w:abstractNum w:abstractNumId="17">
    <w:nsid w:val="BF205925"/>
    <w:multiLevelType w:val="multilevel"/>
    <w:tmpl w:val="BF205925"/>
    <w:lvl w:ilvl="0">
      <w:numFmt w:val="bullet"/>
      <w:lvlText w:val="-"/>
      <w:lvlJc w:val="left"/>
      <w:pPr>
        <w:ind w:left="107" w:hanging="188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>
      <w:numFmt w:val="bullet"/>
      <w:lvlText w:val="•"/>
      <w:lvlJc w:val="left"/>
      <w:pPr>
        <w:ind w:left="440" w:hanging="188"/>
      </w:pPr>
      <w:rPr>
        <w:rFonts w:hint="default"/>
        <w:lang w:eastAsia="en-US" w:bidi="ar-SA"/>
      </w:rPr>
    </w:lvl>
    <w:lvl w:ilvl="2">
      <w:numFmt w:val="bullet"/>
      <w:lvlText w:val="•"/>
      <w:lvlJc w:val="left"/>
      <w:pPr>
        <w:ind w:left="780" w:hanging="188"/>
      </w:pPr>
      <w:rPr>
        <w:rFonts w:hint="default"/>
        <w:lang w:eastAsia="en-US" w:bidi="ar-SA"/>
      </w:rPr>
    </w:lvl>
    <w:lvl w:ilvl="3">
      <w:numFmt w:val="bullet"/>
      <w:lvlText w:val="•"/>
      <w:lvlJc w:val="left"/>
      <w:pPr>
        <w:ind w:left="1121" w:hanging="188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1461" w:hanging="188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1802" w:hanging="188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2142" w:hanging="188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2482" w:hanging="188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2823" w:hanging="188"/>
      </w:pPr>
      <w:rPr>
        <w:rFonts w:hint="default"/>
        <w:lang w:eastAsia="en-US" w:bidi="ar-SA"/>
      </w:rPr>
    </w:lvl>
  </w:abstractNum>
  <w:abstractNum w:abstractNumId="18">
    <w:nsid w:val="C0915F4F"/>
    <w:multiLevelType w:val="multilevel"/>
    <w:tmpl w:val="C0915F4F"/>
    <w:lvl w:ilvl="0">
      <w:numFmt w:val="bullet"/>
      <w:lvlText w:val="-"/>
      <w:lvlJc w:val="left"/>
      <w:pPr>
        <w:ind w:left="10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>
      <w:numFmt w:val="bullet"/>
      <w:lvlText w:val="•"/>
      <w:lvlJc w:val="left"/>
      <w:pPr>
        <w:ind w:left="812" w:hanging="164"/>
      </w:pPr>
      <w:rPr>
        <w:rFonts w:hint="default"/>
        <w:lang w:eastAsia="en-US" w:bidi="ar-SA"/>
      </w:rPr>
    </w:lvl>
    <w:lvl w:ilvl="2">
      <w:numFmt w:val="bullet"/>
      <w:lvlText w:val="•"/>
      <w:lvlJc w:val="left"/>
      <w:pPr>
        <w:ind w:left="1524" w:hanging="164"/>
      </w:pPr>
      <w:rPr>
        <w:rFonts w:hint="default"/>
        <w:lang w:eastAsia="en-US" w:bidi="ar-SA"/>
      </w:rPr>
    </w:lvl>
    <w:lvl w:ilvl="3">
      <w:numFmt w:val="bullet"/>
      <w:lvlText w:val="•"/>
      <w:lvlJc w:val="left"/>
      <w:pPr>
        <w:ind w:left="2236" w:hanging="164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2948" w:hanging="164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3660" w:hanging="164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4372" w:hanging="164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5084" w:hanging="164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5796" w:hanging="164"/>
      </w:pPr>
      <w:rPr>
        <w:rFonts w:hint="default"/>
        <w:lang w:eastAsia="en-US" w:bidi="ar-SA"/>
      </w:rPr>
    </w:lvl>
  </w:abstractNum>
  <w:abstractNum w:abstractNumId="19">
    <w:nsid w:val="C4E0D24A"/>
    <w:multiLevelType w:val="multilevel"/>
    <w:tmpl w:val="C4E0D24A"/>
    <w:lvl w:ilvl="0">
      <w:numFmt w:val="bullet"/>
      <w:lvlText w:val="-"/>
      <w:lvlJc w:val="left"/>
      <w:pPr>
        <w:ind w:left="10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>
      <w:numFmt w:val="bullet"/>
      <w:lvlText w:val="•"/>
      <w:lvlJc w:val="left"/>
      <w:pPr>
        <w:ind w:left="812" w:hanging="164"/>
      </w:pPr>
      <w:rPr>
        <w:rFonts w:hint="default"/>
        <w:lang w:eastAsia="en-US" w:bidi="ar-SA"/>
      </w:rPr>
    </w:lvl>
    <w:lvl w:ilvl="2">
      <w:numFmt w:val="bullet"/>
      <w:lvlText w:val="•"/>
      <w:lvlJc w:val="left"/>
      <w:pPr>
        <w:ind w:left="1524" w:hanging="164"/>
      </w:pPr>
      <w:rPr>
        <w:rFonts w:hint="default"/>
        <w:lang w:eastAsia="en-US" w:bidi="ar-SA"/>
      </w:rPr>
    </w:lvl>
    <w:lvl w:ilvl="3">
      <w:numFmt w:val="bullet"/>
      <w:lvlText w:val="•"/>
      <w:lvlJc w:val="left"/>
      <w:pPr>
        <w:ind w:left="2236" w:hanging="164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2948" w:hanging="164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3660" w:hanging="164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4372" w:hanging="164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5084" w:hanging="164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5796" w:hanging="164"/>
      </w:pPr>
      <w:rPr>
        <w:rFonts w:hint="default"/>
        <w:lang w:eastAsia="en-US" w:bidi="ar-SA"/>
      </w:rPr>
    </w:lvl>
  </w:abstractNum>
  <w:abstractNum w:abstractNumId="20">
    <w:nsid w:val="C8879AEF"/>
    <w:multiLevelType w:val="multilevel"/>
    <w:tmpl w:val="C8879AEF"/>
    <w:lvl w:ilvl="0">
      <w:numFmt w:val="bullet"/>
      <w:lvlText w:val="-"/>
      <w:lvlJc w:val="left"/>
      <w:pPr>
        <w:ind w:left="107" w:hanging="168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>
      <w:numFmt w:val="bullet"/>
      <w:lvlText w:val="•"/>
      <w:lvlJc w:val="left"/>
      <w:pPr>
        <w:ind w:left="440" w:hanging="168"/>
      </w:pPr>
      <w:rPr>
        <w:rFonts w:hint="default"/>
        <w:lang w:eastAsia="en-US" w:bidi="ar-SA"/>
      </w:rPr>
    </w:lvl>
    <w:lvl w:ilvl="2">
      <w:numFmt w:val="bullet"/>
      <w:lvlText w:val="•"/>
      <w:lvlJc w:val="left"/>
      <w:pPr>
        <w:ind w:left="780" w:hanging="168"/>
      </w:pPr>
      <w:rPr>
        <w:rFonts w:hint="default"/>
        <w:lang w:eastAsia="en-US" w:bidi="ar-SA"/>
      </w:rPr>
    </w:lvl>
    <w:lvl w:ilvl="3">
      <w:numFmt w:val="bullet"/>
      <w:lvlText w:val="•"/>
      <w:lvlJc w:val="left"/>
      <w:pPr>
        <w:ind w:left="1121" w:hanging="168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1461" w:hanging="168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1802" w:hanging="168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2142" w:hanging="168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2482" w:hanging="168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2823" w:hanging="168"/>
      </w:pPr>
      <w:rPr>
        <w:rFonts w:hint="default"/>
        <w:lang w:eastAsia="en-US" w:bidi="ar-SA"/>
      </w:rPr>
    </w:lvl>
  </w:abstractNum>
  <w:abstractNum w:abstractNumId="21">
    <w:nsid w:val="CF092B84"/>
    <w:multiLevelType w:val="multilevel"/>
    <w:tmpl w:val="CF092B84"/>
    <w:lvl w:ilvl="0">
      <w:numFmt w:val="bullet"/>
      <w:lvlText w:val="-"/>
      <w:lvlJc w:val="left"/>
      <w:pPr>
        <w:ind w:left="10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>
      <w:numFmt w:val="bullet"/>
      <w:lvlText w:val="•"/>
      <w:lvlJc w:val="left"/>
      <w:pPr>
        <w:ind w:left="440" w:hanging="164"/>
      </w:pPr>
      <w:rPr>
        <w:rFonts w:hint="default"/>
        <w:lang w:eastAsia="en-US" w:bidi="ar-SA"/>
      </w:rPr>
    </w:lvl>
    <w:lvl w:ilvl="2">
      <w:numFmt w:val="bullet"/>
      <w:lvlText w:val="•"/>
      <w:lvlJc w:val="left"/>
      <w:pPr>
        <w:ind w:left="780" w:hanging="164"/>
      </w:pPr>
      <w:rPr>
        <w:rFonts w:hint="default"/>
        <w:lang w:eastAsia="en-US" w:bidi="ar-SA"/>
      </w:rPr>
    </w:lvl>
    <w:lvl w:ilvl="3">
      <w:numFmt w:val="bullet"/>
      <w:lvlText w:val="•"/>
      <w:lvlJc w:val="left"/>
      <w:pPr>
        <w:ind w:left="1121" w:hanging="164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1461" w:hanging="164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1802" w:hanging="164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2142" w:hanging="164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2482" w:hanging="164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2823" w:hanging="164"/>
      </w:pPr>
      <w:rPr>
        <w:rFonts w:hint="default"/>
        <w:lang w:eastAsia="en-US" w:bidi="ar-SA"/>
      </w:rPr>
    </w:lvl>
  </w:abstractNum>
  <w:abstractNum w:abstractNumId="22">
    <w:nsid w:val="D7D140E4"/>
    <w:multiLevelType w:val="multilevel"/>
    <w:tmpl w:val="D7D140E4"/>
    <w:lvl w:ilvl="0">
      <w:numFmt w:val="bullet"/>
      <w:lvlText w:val="-"/>
      <w:lvlJc w:val="left"/>
      <w:pPr>
        <w:ind w:left="107" w:hanging="178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>
      <w:numFmt w:val="bullet"/>
      <w:lvlText w:val="•"/>
      <w:lvlJc w:val="left"/>
      <w:pPr>
        <w:ind w:left="812" w:hanging="178"/>
      </w:pPr>
      <w:rPr>
        <w:rFonts w:hint="default"/>
        <w:lang w:eastAsia="en-US" w:bidi="ar-SA"/>
      </w:rPr>
    </w:lvl>
    <w:lvl w:ilvl="2">
      <w:numFmt w:val="bullet"/>
      <w:lvlText w:val="•"/>
      <w:lvlJc w:val="left"/>
      <w:pPr>
        <w:ind w:left="1524" w:hanging="178"/>
      </w:pPr>
      <w:rPr>
        <w:rFonts w:hint="default"/>
        <w:lang w:eastAsia="en-US" w:bidi="ar-SA"/>
      </w:rPr>
    </w:lvl>
    <w:lvl w:ilvl="3">
      <w:numFmt w:val="bullet"/>
      <w:lvlText w:val="•"/>
      <w:lvlJc w:val="left"/>
      <w:pPr>
        <w:ind w:left="2236" w:hanging="178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2948" w:hanging="178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3660" w:hanging="178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4372" w:hanging="178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5084" w:hanging="178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5796" w:hanging="178"/>
      </w:pPr>
      <w:rPr>
        <w:rFonts w:hint="default"/>
        <w:lang w:eastAsia="en-US" w:bidi="ar-SA"/>
      </w:rPr>
    </w:lvl>
  </w:abstractNum>
  <w:abstractNum w:abstractNumId="23">
    <w:nsid w:val="D7F9FE59"/>
    <w:multiLevelType w:val="multilevel"/>
    <w:tmpl w:val="D7F9FE59"/>
    <w:lvl w:ilvl="0">
      <w:numFmt w:val="bullet"/>
      <w:lvlText w:val="-"/>
      <w:lvlJc w:val="left"/>
      <w:pPr>
        <w:ind w:left="10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>
      <w:numFmt w:val="bullet"/>
      <w:lvlText w:val="•"/>
      <w:lvlJc w:val="left"/>
      <w:pPr>
        <w:ind w:left="440" w:hanging="164"/>
      </w:pPr>
      <w:rPr>
        <w:rFonts w:hint="default"/>
        <w:lang w:eastAsia="en-US" w:bidi="ar-SA"/>
      </w:rPr>
    </w:lvl>
    <w:lvl w:ilvl="2">
      <w:numFmt w:val="bullet"/>
      <w:lvlText w:val="•"/>
      <w:lvlJc w:val="left"/>
      <w:pPr>
        <w:ind w:left="780" w:hanging="164"/>
      </w:pPr>
      <w:rPr>
        <w:rFonts w:hint="default"/>
        <w:lang w:eastAsia="en-US" w:bidi="ar-SA"/>
      </w:rPr>
    </w:lvl>
    <w:lvl w:ilvl="3">
      <w:numFmt w:val="bullet"/>
      <w:lvlText w:val="•"/>
      <w:lvlJc w:val="left"/>
      <w:pPr>
        <w:ind w:left="1121" w:hanging="164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1461" w:hanging="164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1802" w:hanging="164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2142" w:hanging="164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2482" w:hanging="164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2823" w:hanging="164"/>
      </w:pPr>
      <w:rPr>
        <w:rFonts w:hint="default"/>
        <w:lang w:eastAsia="en-US" w:bidi="ar-SA"/>
      </w:rPr>
    </w:lvl>
  </w:abstractNum>
  <w:abstractNum w:abstractNumId="24">
    <w:nsid w:val="DAD3A854"/>
    <w:multiLevelType w:val="multilevel"/>
    <w:tmpl w:val="DAD3A854"/>
    <w:lvl w:ilvl="0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>
      <w:numFmt w:val="bullet"/>
      <w:lvlText w:val="•"/>
      <w:lvlJc w:val="left"/>
      <w:pPr>
        <w:ind w:left="974" w:hanging="164"/>
      </w:pPr>
      <w:rPr>
        <w:rFonts w:hint="default"/>
        <w:lang w:eastAsia="en-US" w:bidi="ar-SA"/>
      </w:rPr>
    </w:lvl>
    <w:lvl w:ilvl="2">
      <w:numFmt w:val="bullet"/>
      <w:lvlText w:val="•"/>
      <w:lvlJc w:val="left"/>
      <w:pPr>
        <w:ind w:left="1668" w:hanging="164"/>
      </w:pPr>
      <w:rPr>
        <w:rFonts w:hint="default"/>
        <w:lang w:eastAsia="en-US" w:bidi="ar-SA"/>
      </w:rPr>
    </w:lvl>
    <w:lvl w:ilvl="3">
      <w:numFmt w:val="bullet"/>
      <w:lvlText w:val="•"/>
      <w:lvlJc w:val="left"/>
      <w:pPr>
        <w:ind w:left="2362" w:hanging="164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3056" w:hanging="164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3750" w:hanging="164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4444" w:hanging="164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5138" w:hanging="164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5832" w:hanging="164"/>
      </w:pPr>
      <w:rPr>
        <w:rFonts w:hint="default"/>
        <w:lang w:eastAsia="en-US" w:bidi="ar-SA"/>
      </w:rPr>
    </w:lvl>
  </w:abstractNum>
  <w:abstractNum w:abstractNumId="25">
    <w:nsid w:val="DCBA6B53"/>
    <w:multiLevelType w:val="multilevel"/>
    <w:tmpl w:val="DCBA6B53"/>
    <w:lvl w:ilvl="0">
      <w:numFmt w:val="bullet"/>
      <w:lvlText w:val="-"/>
      <w:lvlJc w:val="left"/>
      <w:pPr>
        <w:ind w:left="107" w:hanging="178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>
      <w:numFmt w:val="bullet"/>
      <w:lvlText w:val="•"/>
      <w:lvlJc w:val="left"/>
      <w:pPr>
        <w:ind w:left="814" w:hanging="178"/>
      </w:pPr>
      <w:rPr>
        <w:rFonts w:hint="default"/>
        <w:lang w:eastAsia="en-US" w:bidi="ar-SA"/>
      </w:rPr>
    </w:lvl>
    <w:lvl w:ilvl="2">
      <w:numFmt w:val="bullet"/>
      <w:lvlText w:val="•"/>
      <w:lvlJc w:val="left"/>
      <w:pPr>
        <w:ind w:left="1528" w:hanging="178"/>
      </w:pPr>
      <w:rPr>
        <w:rFonts w:hint="default"/>
        <w:lang w:eastAsia="en-US" w:bidi="ar-SA"/>
      </w:rPr>
    </w:lvl>
    <w:lvl w:ilvl="3">
      <w:numFmt w:val="bullet"/>
      <w:lvlText w:val="•"/>
      <w:lvlJc w:val="left"/>
      <w:pPr>
        <w:ind w:left="2243" w:hanging="178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2957" w:hanging="178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3672" w:hanging="178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4386" w:hanging="178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5100" w:hanging="178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5815" w:hanging="178"/>
      </w:pPr>
      <w:rPr>
        <w:rFonts w:hint="default"/>
        <w:lang w:eastAsia="en-US" w:bidi="ar-SA"/>
      </w:rPr>
    </w:lvl>
  </w:abstractNum>
  <w:abstractNum w:abstractNumId="26">
    <w:nsid w:val="E093A4B0"/>
    <w:multiLevelType w:val="multilevel"/>
    <w:tmpl w:val="E093A4B0"/>
    <w:lvl w:ilvl="0">
      <w:numFmt w:val="bullet"/>
      <w:lvlText w:val="-"/>
      <w:lvlJc w:val="left"/>
      <w:pPr>
        <w:ind w:left="10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>
      <w:numFmt w:val="bullet"/>
      <w:lvlText w:val="•"/>
      <w:lvlJc w:val="left"/>
      <w:pPr>
        <w:ind w:left="440" w:hanging="164"/>
      </w:pPr>
      <w:rPr>
        <w:rFonts w:hint="default"/>
        <w:lang w:eastAsia="en-US" w:bidi="ar-SA"/>
      </w:rPr>
    </w:lvl>
    <w:lvl w:ilvl="2">
      <w:numFmt w:val="bullet"/>
      <w:lvlText w:val="•"/>
      <w:lvlJc w:val="left"/>
      <w:pPr>
        <w:ind w:left="780" w:hanging="164"/>
      </w:pPr>
      <w:rPr>
        <w:rFonts w:hint="default"/>
        <w:lang w:eastAsia="en-US" w:bidi="ar-SA"/>
      </w:rPr>
    </w:lvl>
    <w:lvl w:ilvl="3">
      <w:numFmt w:val="bullet"/>
      <w:lvlText w:val="•"/>
      <w:lvlJc w:val="left"/>
      <w:pPr>
        <w:ind w:left="1121" w:hanging="164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1461" w:hanging="164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1802" w:hanging="164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2142" w:hanging="164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2482" w:hanging="164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2823" w:hanging="164"/>
      </w:pPr>
      <w:rPr>
        <w:rFonts w:hint="default"/>
        <w:lang w:eastAsia="en-US" w:bidi="ar-SA"/>
      </w:rPr>
    </w:lvl>
  </w:abstractNum>
  <w:abstractNum w:abstractNumId="27">
    <w:nsid w:val="E504947C"/>
    <w:multiLevelType w:val="multilevel"/>
    <w:tmpl w:val="E504947C"/>
    <w:lvl w:ilvl="0">
      <w:numFmt w:val="bullet"/>
      <w:lvlText w:val="-"/>
      <w:lvlJc w:val="left"/>
      <w:pPr>
        <w:ind w:left="10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>
      <w:numFmt w:val="bullet"/>
      <w:lvlText w:val="•"/>
      <w:lvlJc w:val="left"/>
      <w:pPr>
        <w:ind w:left="812" w:hanging="164"/>
      </w:pPr>
      <w:rPr>
        <w:rFonts w:hint="default"/>
        <w:lang w:eastAsia="en-US" w:bidi="ar-SA"/>
      </w:rPr>
    </w:lvl>
    <w:lvl w:ilvl="2">
      <w:numFmt w:val="bullet"/>
      <w:lvlText w:val="•"/>
      <w:lvlJc w:val="left"/>
      <w:pPr>
        <w:ind w:left="1524" w:hanging="164"/>
      </w:pPr>
      <w:rPr>
        <w:rFonts w:hint="default"/>
        <w:lang w:eastAsia="en-US" w:bidi="ar-SA"/>
      </w:rPr>
    </w:lvl>
    <w:lvl w:ilvl="3">
      <w:numFmt w:val="bullet"/>
      <w:lvlText w:val="•"/>
      <w:lvlJc w:val="left"/>
      <w:pPr>
        <w:ind w:left="2236" w:hanging="164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2948" w:hanging="164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3660" w:hanging="164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4372" w:hanging="164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5084" w:hanging="164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5796" w:hanging="164"/>
      </w:pPr>
      <w:rPr>
        <w:rFonts w:hint="default"/>
        <w:lang w:eastAsia="en-US" w:bidi="ar-SA"/>
      </w:rPr>
    </w:lvl>
  </w:abstractNum>
  <w:abstractNum w:abstractNumId="28">
    <w:nsid w:val="F0E89278"/>
    <w:multiLevelType w:val="multilevel"/>
    <w:tmpl w:val="F0E89278"/>
    <w:lvl w:ilvl="0">
      <w:numFmt w:val="bullet"/>
      <w:lvlText w:val="-"/>
      <w:lvlJc w:val="left"/>
      <w:pPr>
        <w:ind w:left="10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>
      <w:numFmt w:val="bullet"/>
      <w:lvlText w:val="•"/>
      <w:lvlJc w:val="left"/>
      <w:pPr>
        <w:ind w:left="812" w:hanging="164"/>
      </w:pPr>
      <w:rPr>
        <w:rFonts w:hint="default"/>
        <w:lang w:eastAsia="en-US" w:bidi="ar-SA"/>
      </w:rPr>
    </w:lvl>
    <w:lvl w:ilvl="2">
      <w:numFmt w:val="bullet"/>
      <w:lvlText w:val="•"/>
      <w:lvlJc w:val="left"/>
      <w:pPr>
        <w:ind w:left="1524" w:hanging="164"/>
      </w:pPr>
      <w:rPr>
        <w:rFonts w:hint="default"/>
        <w:lang w:eastAsia="en-US" w:bidi="ar-SA"/>
      </w:rPr>
    </w:lvl>
    <w:lvl w:ilvl="3">
      <w:numFmt w:val="bullet"/>
      <w:lvlText w:val="•"/>
      <w:lvlJc w:val="left"/>
      <w:pPr>
        <w:ind w:left="2236" w:hanging="164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2948" w:hanging="164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3660" w:hanging="164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4372" w:hanging="164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5084" w:hanging="164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5796" w:hanging="164"/>
      </w:pPr>
      <w:rPr>
        <w:rFonts w:hint="default"/>
        <w:lang w:eastAsia="en-US" w:bidi="ar-SA"/>
      </w:rPr>
    </w:lvl>
  </w:abstractNum>
  <w:abstractNum w:abstractNumId="29">
    <w:nsid w:val="F4B5D9F5"/>
    <w:multiLevelType w:val="multilevel"/>
    <w:tmpl w:val="F4B5D9F5"/>
    <w:lvl w:ilvl="0">
      <w:numFmt w:val="bullet"/>
      <w:lvlText w:val="-"/>
      <w:lvlJc w:val="left"/>
      <w:pPr>
        <w:ind w:left="10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>
      <w:numFmt w:val="bullet"/>
      <w:lvlText w:val="•"/>
      <w:lvlJc w:val="left"/>
      <w:pPr>
        <w:ind w:left="440" w:hanging="164"/>
      </w:pPr>
      <w:rPr>
        <w:rFonts w:hint="default"/>
        <w:lang w:eastAsia="en-US" w:bidi="ar-SA"/>
      </w:rPr>
    </w:lvl>
    <w:lvl w:ilvl="2">
      <w:numFmt w:val="bullet"/>
      <w:lvlText w:val="•"/>
      <w:lvlJc w:val="left"/>
      <w:pPr>
        <w:ind w:left="780" w:hanging="164"/>
      </w:pPr>
      <w:rPr>
        <w:rFonts w:hint="default"/>
        <w:lang w:eastAsia="en-US" w:bidi="ar-SA"/>
      </w:rPr>
    </w:lvl>
    <w:lvl w:ilvl="3">
      <w:numFmt w:val="bullet"/>
      <w:lvlText w:val="•"/>
      <w:lvlJc w:val="left"/>
      <w:pPr>
        <w:ind w:left="1121" w:hanging="164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1461" w:hanging="164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1802" w:hanging="164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2142" w:hanging="164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2482" w:hanging="164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2823" w:hanging="164"/>
      </w:pPr>
      <w:rPr>
        <w:rFonts w:hint="default"/>
        <w:lang w:eastAsia="en-US" w:bidi="ar-SA"/>
      </w:rPr>
    </w:lvl>
  </w:abstractNum>
  <w:abstractNum w:abstractNumId="30">
    <w:nsid w:val="F689643B"/>
    <w:multiLevelType w:val="multilevel"/>
    <w:tmpl w:val="F689643B"/>
    <w:lvl w:ilvl="0">
      <w:numFmt w:val="bullet"/>
      <w:lvlText w:val="-"/>
      <w:lvlJc w:val="left"/>
      <w:pPr>
        <w:ind w:left="10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>
      <w:numFmt w:val="bullet"/>
      <w:lvlText w:val="•"/>
      <w:lvlJc w:val="left"/>
      <w:pPr>
        <w:ind w:left="812" w:hanging="164"/>
      </w:pPr>
      <w:rPr>
        <w:rFonts w:hint="default"/>
        <w:lang w:eastAsia="en-US" w:bidi="ar-SA"/>
      </w:rPr>
    </w:lvl>
    <w:lvl w:ilvl="2">
      <w:numFmt w:val="bullet"/>
      <w:lvlText w:val="•"/>
      <w:lvlJc w:val="left"/>
      <w:pPr>
        <w:ind w:left="1524" w:hanging="164"/>
      </w:pPr>
      <w:rPr>
        <w:rFonts w:hint="default"/>
        <w:lang w:eastAsia="en-US" w:bidi="ar-SA"/>
      </w:rPr>
    </w:lvl>
    <w:lvl w:ilvl="3">
      <w:numFmt w:val="bullet"/>
      <w:lvlText w:val="•"/>
      <w:lvlJc w:val="left"/>
      <w:pPr>
        <w:ind w:left="2236" w:hanging="164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2948" w:hanging="164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3660" w:hanging="164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4372" w:hanging="164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5084" w:hanging="164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5796" w:hanging="164"/>
      </w:pPr>
      <w:rPr>
        <w:rFonts w:hint="default"/>
        <w:lang w:eastAsia="en-US" w:bidi="ar-SA"/>
      </w:rPr>
    </w:lvl>
  </w:abstractNum>
  <w:abstractNum w:abstractNumId="31">
    <w:nsid w:val="F7735DC9"/>
    <w:multiLevelType w:val="multilevel"/>
    <w:tmpl w:val="F7735DC9"/>
    <w:lvl w:ilvl="0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>
      <w:numFmt w:val="bullet"/>
      <w:lvlText w:val="•"/>
      <w:lvlJc w:val="left"/>
      <w:pPr>
        <w:ind w:left="976" w:hanging="164"/>
      </w:pPr>
      <w:rPr>
        <w:rFonts w:hint="default"/>
        <w:lang w:eastAsia="en-US" w:bidi="ar-SA"/>
      </w:rPr>
    </w:lvl>
    <w:lvl w:ilvl="2">
      <w:numFmt w:val="bullet"/>
      <w:lvlText w:val="•"/>
      <w:lvlJc w:val="left"/>
      <w:pPr>
        <w:ind w:left="1672" w:hanging="164"/>
      </w:pPr>
      <w:rPr>
        <w:rFonts w:hint="default"/>
        <w:lang w:eastAsia="en-US" w:bidi="ar-SA"/>
      </w:rPr>
    </w:lvl>
    <w:lvl w:ilvl="3">
      <w:numFmt w:val="bullet"/>
      <w:lvlText w:val="•"/>
      <w:lvlJc w:val="left"/>
      <w:pPr>
        <w:ind w:left="2369" w:hanging="164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3065" w:hanging="164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3762" w:hanging="164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4458" w:hanging="164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5154" w:hanging="164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5851" w:hanging="164"/>
      </w:pPr>
      <w:rPr>
        <w:rFonts w:hint="default"/>
        <w:lang w:eastAsia="en-US" w:bidi="ar-SA"/>
      </w:rPr>
    </w:lvl>
  </w:abstractNum>
  <w:abstractNum w:abstractNumId="32">
    <w:nsid w:val="FEC2EA36"/>
    <w:multiLevelType w:val="multilevel"/>
    <w:tmpl w:val="FEC2EA36"/>
    <w:lvl w:ilvl="0">
      <w:numFmt w:val="bullet"/>
      <w:lvlText w:val="-"/>
      <w:lvlJc w:val="left"/>
      <w:pPr>
        <w:ind w:left="10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>
      <w:numFmt w:val="bullet"/>
      <w:lvlText w:val="•"/>
      <w:lvlJc w:val="left"/>
      <w:pPr>
        <w:ind w:left="812" w:hanging="164"/>
      </w:pPr>
      <w:rPr>
        <w:rFonts w:hint="default"/>
        <w:lang w:eastAsia="en-US" w:bidi="ar-SA"/>
      </w:rPr>
    </w:lvl>
    <w:lvl w:ilvl="2">
      <w:numFmt w:val="bullet"/>
      <w:lvlText w:val="•"/>
      <w:lvlJc w:val="left"/>
      <w:pPr>
        <w:ind w:left="1524" w:hanging="164"/>
      </w:pPr>
      <w:rPr>
        <w:rFonts w:hint="default"/>
        <w:lang w:eastAsia="en-US" w:bidi="ar-SA"/>
      </w:rPr>
    </w:lvl>
    <w:lvl w:ilvl="3">
      <w:numFmt w:val="bullet"/>
      <w:lvlText w:val="•"/>
      <w:lvlJc w:val="left"/>
      <w:pPr>
        <w:ind w:left="2236" w:hanging="164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2948" w:hanging="164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3660" w:hanging="164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4372" w:hanging="164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5084" w:hanging="164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5796" w:hanging="164"/>
      </w:pPr>
      <w:rPr>
        <w:rFonts w:hint="default"/>
        <w:lang w:eastAsia="en-US" w:bidi="ar-SA"/>
      </w:rPr>
    </w:lvl>
  </w:abstractNum>
  <w:abstractNum w:abstractNumId="33">
    <w:nsid w:val="0053208E"/>
    <w:multiLevelType w:val="multilevel"/>
    <w:tmpl w:val="0053208E"/>
    <w:lvl w:ilvl="0">
      <w:start w:val="1"/>
      <w:numFmt w:val="upperRoman"/>
      <w:lvlText w:val="%1."/>
      <w:lvlJc w:val="left"/>
      <w:pPr>
        <w:ind w:left="1129" w:hanging="25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eastAsia="en-US" w:bidi="ar-SA"/>
      </w:rPr>
    </w:lvl>
    <w:lvl w:ilvl="1">
      <w:start w:val="1"/>
      <w:numFmt w:val="decimal"/>
      <w:lvlText w:val="%2."/>
      <w:lvlJc w:val="left"/>
      <w:pPr>
        <w:ind w:left="1160" w:hanging="28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eastAsia="en-US" w:bidi="ar-SA"/>
      </w:rPr>
    </w:lvl>
    <w:lvl w:ilvl="2">
      <w:numFmt w:val="bullet"/>
      <w:lvlText w:val="•"/>
      <w:lvlJc w:val="left"/>
      <w:pPr>
        <w:ind w:left="2764" w:hanging="281"/>
      </w:pPr>
      <w:rPr>
        <w:rFonts w:hint="default"/>
        <w:lang w:eastAsia="en-US" w:bidi="ar-SA"/>
      </w:rPr>
    </w:lvl>
    <w:lvl w:ilvl="3">
      <w:numFmt w:val="bullet"/>
      <w:lvlText w:val="•"/>
      <w:lvlJc w:val="left"/>
      <w:pPr>
        <w:ind w:left="4369" w:hanging="281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5973" w:hanging="281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7578" w:hanging="281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9182" w:hanging="281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10787" w:hanging="281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12391" w:hanging="281"/>
      </w:pPr>
      <w:rPr>
        <w:rFonts w:hint="default"/>
        <w:lang w:eastAsia="en-US" w:bidi="ar-SA"/>
      </w:rPr>
    </w:lvl>
  </w:abstractNum>
  <w:abstractNum w:abstractNumId="34">
    <w:nsid w:val="0248C179"/>
    <w:multiLevelType w:val="multilevel"/>
    <w:tmpl w:val="0248C179"/>
    <w:lvl w:ilvl="0">
      <w:numFmt w:val="bullet"/>
      <w:lvlText w:val="-"/>
      <w:lvlJc w:val="left"/>
      <w:pPr>
        <w:ind w:left="95" w:hanging="192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>
      <w:numFmt w:val="bullet"/>
      <w:lvlText w:val="•"/>
      <w:lvlJc w:val="left"/>
      <w:pPr>
        <w:ind w:left="813" w:hanging="192"/>
      </w:pPr>
      <w:rPr>
        <w:rFonts w:hint="default"/>
        <w:lang w:eastAsia="en-US" w:bidi="ar-SA"/>
      </w:rPr>
    </w:lvl>
    <w:lvl w:ilvl="2">
      <w:numFmt w:val="bullet"/>
      <w:lvlText w:val="•"/>
      <w:lvlJc w:val="left"/>
      <w:pPr>
        <w:ind w:left="1526" w:hanging="192"/>
      </w:pPr>
      <w:rPr>
        <w:rFonts w:hint="default"/>
        <w:lang w:eastAsia="en-US" w:bidi="ar-SA"/>
      </w:rPr>
    </w:lvl>
    <w:lvl w:ilvl="3">
      <w:numFmt w:val="bullet"/>
      <w:lvlText w:val="•"/>
      <w:lvlJc w:val="left"/>
      <w:pPr>
        <w:ind w:left="2239" w:hanging="192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2952" w:hanging="192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3666" w:hanging="192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4379" w:hanging="192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5092" w:hanging="192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5805" w:hanging="192"/>
      </w:pPr>
      <w:rPr>
        <w:rFonts w:hint="default"/>
        <w:lang w:eastAsia="en-US" w:bidi="ar-SA"/>
      </w:rPr>
    </w:lvl>
  </w:abstractNum>
  <w:abstractNum w:abstractNumId="35">
    <w:nsid w:val="03A63A41"/>
    <w:multiLevelType w:val="multilevel"/>
    <w:tmpl w:val="03A63A41"/>
    <w:lvl w:ilvl="0">
      <w:numFmt w:val="bullet"/>
      <w:lvlText w:val="-"/>
      <w:lvlJc w:val="left"/>
      <w:pPr>
        <w:ind w:left="10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>
      <w:numFmt w:val="bullet"/>
      <w:lvlText w:val="•"/>
      <w:lvlJc w:val="left"/>
      <w:pPr>
        <w:ind w:left="812" w:hanging="164"/>
      </w:pPr>
      <w:rPr>
        <w:rFonts w:hint="default"/>
        <w:lang w:eastAsia="en-US" w:bidi="ar-SA"/>
      </w:rPr>
    </w:lvl>
    <w:lvl w:ilvl="2">
      <w:numFmt w:val="bullet"/>
      <w:lvlText w:val="•"/>
      <w:lvlJc w:val="left"/>
      <w:pPr>
        <w:ind w:left="1524" w:hanging="164"/>
      </w:pPr>
      <w:rPr>
        <w:rFonts w:hint="default"/>
        <w:lang w:eastAsia="en-US" w:bidi="ar-SA"/>
      </w:rPr>
    </w:lvl>
    <w:lvl w:ilvl="3">
      <w:numFmt w:val="bullet"/>
      <w:lvlText w:val="•"/>
      <w:lvlJc w:val="left"/>
      <w:pPr>
        <w:ind w:left="2236" w:hanging="164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2948" w:hanging="164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3660" w:hanging="164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4372" w:hanging="164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5084" w:hanging="164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5796" w:hanging="164"/>
      </w:pPr>
      <w:rPr>
        <w:rFonts w:hint="default"/>
        <w:lang w:eastAsia="en-US" w:bidi="ar-SA"/>
      </w:rPr>
    </w:lvl>
  </w:abstractNum>
  <w:abstractNum w:abstractNumId="36">
    <w:nsid w:val="03D62ECE"/>
    <w:multiLevelType w:val="multilevel"/>
    <w:tmpl w:val="03D62ECE"/>
    <w:lvl w:ilvl="0">
      <w:numFmt w:val="bullet"/>
      <w:lvlText w:val="-"/>
      <w:lvlJc w:val="left"/>
      <w:pPr>
        <w:ind w:left="107" w:hanging="358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>
      <w:numFmt w:val="bullet"/>
      <w:lvlText w:val="•"/>
      <w:lvlJc w:val="left"/>
      <w:pPr>
        <w:ind w:left="440" w:hanging="358"/>
      </w:pPr>
      <w:rPr>
        <w:rFonts w:hint="default"/>
        <w:lang w:eastAsia="en-US" w:bidi="ar-SA"/>
      </w:rPr>
    </w:lvl>
    <w:lvl w:ilvl="2">
      <w:numFmt w:val="bullet"/>
      <w:lvlText w:val="•"/>
      <w:lvlJc w:val="left"/>
      <w:pPr>
        <w:ind w:left="780" w:hanging="358"/>
      </w:pPr>
      <w:rPr>
        <w:rFonts w:hint="default"/>
        <w:lang w:eastAsia="en-US" w:bidi="ar-SA"/>
      </w:rPr>
    </w:lvl>
    <w:lvl w:ilvl="3">
      <w:numFmt w:val="bullet"/>
      <w:lvlText w:val="•"/>
      <w:lvlJc w:val="left"/>
      <w:pPr>
        <w:ind w:left="1121" w:hanging="358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1461" w:hanging="358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1802" w:hanging="358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2142" w:hanging="358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2482" w:hanging="358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2823" w:hanging="358"/>
      </w:pPr>
      <w:rPr>
        <w:rFonts w:hint="default"/>
        <w:lang w:eastAsia="en-US" w:bidi="ar-SA"/>
      </w:rPr>
    </w:lvl>
  </w:abstractNum>
  <w:abstractNum w:abstractNumId="37">
    <w:nsid w:val="0709FD3E"/>
    <w:multiLevelType w:val="multilevel"/>
    <w:tmpl w:val="0709FD3E"/>
    <w:lvl w:ilvl="0">
      <w:numFmt w:val="bullet"/>
      <w:lvlText w:val="-"/>
      <w:lvlJc w:val="left"/>
      <w:pPr>
        <w:ind w:left="107" w:hanging="178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>
      <w:numFmt w:val="bullet"/>
      <w:lvlText w:val="•"/>
      <w:lvlJc w:val="left"/>
      <w:pPr>
        <w:ind w:left="812" w:hanging="178"/>
      </w:pPr>
      <w:rPr>
        <w:rFonts w:hint="default"/>
        <w:lang w:eastAsia="en-US" w:bidi="ar-SA"/>
      </w:rPr>
    </w:lvl>
    <w:lvl w:ilvl="2">
      <w:numFmt w:val="bullet"/>
      <w:lvlText w:val="•"/>
      <w:lvlJc w:val="left"/>
      <w:pPr>
        <w:ind w:left="1524" w:hanging="178"/>
      </w:pPr>
      <w:rPr>
        <w:rFonts w:hint="default"/>
        <w:lang w:eastAsia="en-US" w:bidi="ar-SA"/>
      </w:rPr>
    </w:lvl>
    <w:lvl w:ilvl="3">
      <w:numFmt w:val="bullet"/>
      <w:lvlText w:val="•"/>
      <w:lvlJc w:val="left"/>
      <w:pPr>
        <w:ind w:left="2236" w:hanging="178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2948" w:hanging="178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3660" w:hanging="178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4372" w:hanging="178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5084" w:hanging="178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5796" w:hanging="178"/>
      </w:pPr>
      <w:rPr>
        <w:rFonts w:hint="default"/>
        <w:lang w:eastAsia="en-US" w:bidi="ar-SA"/>
      </w:rPr>
    </w:lvl>
  </w:abstractNum>
  <w:abstractNum w:abstractNumId="38">
    <w:nsid w:val="0CEF100B"/>
    <w:multiLevelType w:val="multilevel"/>
    <w:tmpl w:val="0CEF100B"/>
    <w:lvl w:ilvl="0">
      <w:numFmt w:val="bullet"/>
      <w:lvlText w:val="-"/>
      <w:lvlJc w:val="left"/>
      <w:pPr>
        <w:ind w:left="10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>
      <w:numFmt w:val="bullet"/>
      <w:lvlText w:val="•"/>
      <w:lvlJc w:val="left"/>
      <w:pPr>
        <w:ind w:left="812" w:hanging="164"/>
      </w:pPr>
      <w:rPr>
        <w:rFonts w:hint="default"/>
        <w:lang w:eastAsia="en-US" w:bidi="ar-SA"/>
      </w:rPr>
    </w:lvl>
    <w:lvl w:ilvl="2">
      <w:numFmt w:val="bullet"/>
      <w:lvlText w:val="•"/>
      <w:lvlJc w:val="left"/>
      <w:pPr>
        <w:ind w:left="1524" w:hanging="164"/>
      </w:pPr>
      <w:rPr>
        <w:rFonts w:hint="default"/>
        <w:lang w:eastAsia="en-US" w:bidi="ar-SA"/>
      </w:rPr>
    </w:lvl>
    <w:lvl w:ilvl="3">
      <w:numFmt w:val="bullet"/>
      <w:lvlText w:val="•"/>
      <w:lvlJc w:val="left"/>
      <w:pPr>
        <w:ind w:left="2236" w:hanging="164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2948" w:hanging="164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3660" w:hanging="164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4372" w:hanging="164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5084" w:hanging="164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5796" w:hanging="164"/>
      </w:pPr>
      <w:rPr>
        <w:rFonts w:hint="default"/>
        <w:lang w:eastAsia="en-US" w:bidi="ar-SA"/>
      </w:rPr>
    </w:lvl>
  </w:abstractNum>
  <w:abstractNum w:abstractNumId="39">
    <w:nsid w:val="0E640482"/>
    <w:multiLevelType w:val="multilevel"/>
    <w:tmpl w:val="0E640482"/>
    <w:lvl w:ilvl="0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>
      <w:numFmt w:val="bullet"/>
      <w:lvlText w:val="•"/>
      <w:lvlJc w:val="left"/>
      <w:pPr>
        <w:ind w:left="976" w:hanging="164"/>
      </w:pPr>
      <w:rPr>
        <w:rFonts w:hint="default"/>
        <w:lang w:eastAsia="en-US" w:bidi="ar-SA"/>
      </w:rPr>
    </w:lvl>
    <w:lvl w:ilvl="2">
      <w:numFmt w:val="bullet"/>
      <w:lvlText w:val="•"/>
      <w:lvlJc w:val="left"/>
      <w:pPr>
        <w:ind w:left="1672" w:hanging="164"/>
      </w:pPr>
      <w:rPr>
        <w:rFonts w:hint="default"/>
        <w:lang w:eastAsia="en-US" w:bidi="ar-SA"/>
      </w:rPr>
    </w:lvl>
    <w:lvl w:ilvl="3">
      <w:numFmt w:val="bullet"/>
      <w:lvlText w:val="•"/>
      <w:lvlJc w:val="left"/>
      <w:pPr>
        <w:ind w:left="2369" w:hanging="164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3065" w:hanging="164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3762" w:hanging="164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4458" w:hanging="164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5154" w:hanging="164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5851" w:hanging="164"/>
      </w:pPr>
      <w:rPr>
        <w:rFonts w:hint="default"/>
        <w:lang w:eastAsia="en-US" w:bidi="ar-SA"/>
      </w:rPr>
    </w:lvl>
  </w:abstractNum>
  <w:abstractNum w:abstractNumId="40">
    <w:nsid w:val="0F9F9CCA"/>
    <w:multiLevelType w:val="multilevel"/>
    <w:tmpl w:val="0F9F9CCA"/>
    <w:lvl w:ilvl="0">
      <w:numFmt w:val="bullet"/>
      <w:lvlText w:val="-"/>
      <w:lvlJc w:val="left"/>
      <w:pPr>
        <w:ind w:left="82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>
      <w:numFmt w:val="bullet"/>
      <w:lvlText w:val="•"/>
      <w:lvlJc w:val="left"/>
      <w:pPr>
        <w:ind w:left="1460" w:hanging="164"/>
      </w:pPr>
      <w:rPr>
        <w:rFonts w:hint="default"/>
        <w:lang w:eastAsia="en-US" w:bidi="ar-SA"/>
      </w:rPr>
    </w:lvl>
    <w:lvl w:ilvl="2">
      <w:numFmt w:val="bullet"/>
      <w:lvlText w:val="•"/>
      <w:lvlJc w:val="left"/>
      <w:pPr>
        <w:ind w:left="2100" w:hanging="164"/>
      </w:pPr>
      <w:rPr>
        <w:rFonts w:hint="default"/>
        <w:lang w:eastAsia="en-US" w:bidi="ar-SA"/>
      </w:rPr>
    </w:lvl>
    <w:lvl w:ilvl="3">
      <w:numFmt w:val="bullet"/>
      <w:lvlText w:val="•"/>
      <w:lvlJc w:val="left"/>
      <w:pPr>
        <w:ind w:left="2740" w:hanging="164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3380" w:hanging="164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4020" w:hanging="164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4660" w:hanging="164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5300" w:hanging="164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5940" w:hanging="164"/>
      </w:pPr>
      <w:rPr>
        <w:rFonts w:hint="default"/>
        <w:lang w:eastAsia="en-US" w:bidi="ar-SA"/>
      </w:rPr>
    </w:lvl>
  </w:abstractNum>
  <w:abstractNum w:abstractNumId="41">
    <w:nsid w:val="12EADF99"/>
    <w:multiLevelType w:val="multilevel"/>
    <w:tmpl w:val="12EADF99"/>
    <w:lvl w:ilvl="0">
      <w:numFmt w:val="bullet"/>
      <w:lvlText w:val="-"/>
      <w:lvlJc w:val="left"/>
      <w:pPr>
        <w:ind w:left="10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>
      <w:numFmt w:val="bullet"/>
      <w:lvlText w:val="•"/>
      <w:lvlJc w:val="left"/>
      <w:pPr>
        <w:ind w:left="812" w:hanging="164"/>
      </w:pPr>
      <w:rPr>
        <w:rFonts w:hint="default"/>
        <w:lang w:eastAsia="en-US" w:bidi="ar-SA"/>
      </w:rPr>
    </w:lvl>
    <w:lvl w:ilvl="2">
      <w:numFmt w:val="bullet"/>
      <w:lvlText w:val="•"/>
      <w:lvlJc w:val="left"/>
      <w:pPr>
        <w:ind w:left="1524" w:hanging="164"/>
      </w:pPr>
      <w:rPr>
        <w:rFonts w:hint="default"/>
        <w:lang w:eastAsia="en-US" w:bidi="ar-SA"/>
      </w:rPr>
    </w:lvl>
    <w:lvl w:ilvl="3">
      <w:numFmt w:val="bullet"/>
      <w:lvlText w:val="•"/>
      <w:lvlJc w:val="left"/>
      <w:pPr>
        <w:ind w:left="2236" w:hanging="164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2948" w:hanging="164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3660" w:hanging="164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4372" w:hanging="164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5084" w:hanging="164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5796" w:hanging="164"/>
      </w:pPr>
      <w:rPr>
        <w:rFonts w:hint="default"/>
        <w:lang w:eastAsia="en-US" w:bidi="ar-SA"/>
      </w:rPr>
    </w:lvl>
  </w:abstractNum>
  <w:abstractNum w:abstractNumId="42">
    <w:nsid w:val="18F74015"/>
    <w:multiLevelType w:val="multilevel"/>
    <w:tmpl w:val="18F74015"/>
    <w:lvl w:ilvl="0">
      <w:numFmt w:val="bullet"/>
      <w:lvlText w:val="-"/>
      <w:lvlJc w:val="left"/>
      <w:pPr>
        <w:ind w:left="10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>
      <w:numFmt w:val="bullet"/>
      <w:lvlText w:val="•"/>
      <w:lvlJc w:val="left"/>
      <w:pPr>
        <w:ind w:left="812" w:hanging="164"/>
      </w:pPr>
      <w:rPr>
        <w:rFonts w:hint="default"/>
        <w:lang w:eastAsia="en-US" w:bidi="ar-SA"/>
      </w:rPr>
    </w:lvl>
    <w:lvl w:ilvl="2">
      <w:numFmt w:val="bullet"/>
      <w:lvlText w:val="•"/>
      <w:lvlJc w:val="left"/>
      <w:pPr>
        <w:ind w:left="1524" w:hanging="164"/>
      </w:pPr>
      <w:rPr>
        <w:rFonts w:hint="default"/>
        <w:lang w:eastAsia="en-US" w:bidi="ar-SA"/>
      </w:rPr>
    </w:lvl>
    <w:lvl w:ilvl="3">
      <w:numFmt w:val="bullet"/>
      <w:lvlText w:val="•"/>
      <w:lvlJc w:val="left"/>
      <w:pPr>
        <w:ind w:left="2236" w:hanging="164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2948" w:hanging="164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3660" w:hanging="164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4372" w:hanging="164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5084" w:hanging="164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5796" w:hanging="164"/>
      </w:pPr>
      <w:rPr>
        <w:rFonts w:hint="default"/>
        <w:lang w:eastAsia="en-US" w:bidi="ar-SA"/>
      </w:rPr>
    </w:lvl>
  </w:abstractNum>
  <w:abstractNum w:abstractNumId="43">
    <w:nsid w:val="1ACDE60F"/>
    <w:multiLevelType w:val="multilevel"/>
    <w:tmpl w:val="1ACDE60F"/>
    <w:lvl w:ilvl="0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>
      <w:numFmt w:val="bullet"/>
      <w:lvlText w:val="•"/>
      <w:lvlJc w:val="left"/>
      <w:pPr>
        <w:ind w:left="976" w:hanging="164"/>
      </w:pPr>
      <w:rPr>
        <w:rFonts w:hint="default"/>
        <w:lang w:eastAsia="en-US" w:bidi="ar-SA"/>
      </w:rPr>
    </w:lvl>
    <w:lvl w:ilvl="2">
      <w:numFmt w:val="bullet"/>
      <w:lvlText w:val="•"/>
      <w:lvlJc w:val="left"/>
      <w:pPr>
        <w:ind w:left="1672" w:hanging="164"/>
      </w:pPr>
      <w:rPr>
        <w:rFonts w:hint="default"/>
        <w:lang w:eastAsia="en-US" w:bidi="ar-SA"/>
      </w:rPr>
    </w:lvl>
    <w:lvl w:ilvl="3">
      <w:numFmt w:val="bullet"/>
      <w:lvlText w:val="•"/>
      <w:lvlJc w:val="left"/>
      <w:pPr>
        <w:ind w:left="2369" w:hanging="164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3065" w:hanging="164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3762" w:hanging="164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4458" w:hanging="164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5154" w:hanging="164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5851" w:hanging="164"/>
      </w:pPr>
      <w:rPr>
        <w:rFonts w:hint="default"/>
        <w:lang w:eastAsia="en-US" w:bidi="ar-SA"/>
      </w:rPr>
    </w:lvl>
  </w:abstractNum>
  <w:abstractNum w:abstractNumId="44">
    <w:nsid w:val="1C257C7B"/>
    <w:multiLevelType w:val="multilevel"/>
    <w:tmpl w:val="1C257C7B"/>
    <w:lvl w:ilvl="0">
      <w:numFmt w:val="bullet"/>
      <w:lvlText w:val="-"/>
      <w:lvlJc w:val="left"/>
      <w:pPr>
        <w:ind w:left="10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>
      <w:numFmt w:val="bullet"/>
      <w:lvlText w:val="•"/>
      <w:lvlJc w:val="left"/>
      <w:pPr>
        <w:ind w:left="812" w:hanging="164"/>
      </w:pPr>
      <w:rPr>
        <w:rFonts w:hint="default"/>
        <w:lang w:eastAsia="en-US" w:bidi="ar-SA"/>
      </w:rPr>
    </w:lvl>
    <w:lvl w:ilvl="2">
      <w:numFmt w:val="bullet"/>
      <w:lvlText w:val="•"/>
      <w:lvlJc w:val="left"/>
      <w:pPr>
        <w:ind w:left="1524" w:hanging="164"/>
      </w:pPr>
      <w:rPr>
        <w:rFonts w:hint="default"/>
        <w:lang w:eastAsia="en-US" w:bidi="ar-SA"/>
      </w:rPr>
    </w:lvl>
    <w:lvl w:ilvl="3">
      <w:numFmt w:val="bullet"/>
      <w:lvlText w:val="•"/>
      <w:lvlJc w:val="left"/>
      <w:pPr>
        <w:ind w:left="2236" w:hanging="164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2948" w:hanging="164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3660" w:hanging="164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4372" w:hanging="164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5084" w:hanging="164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5796" w:hanging="164"/>
      </w:pPr>
      <w:rPr>
        <w:rFonts w:hint="default"/>
        <w:lang w:eastAsia="en-US" w:bidi="ar-SA"/>
      </w:rPr>
    </w:lvl>
  </w:abstractNum>
  <w:abstractNum w:abstractNumId="45">
    <w:nsid w:val="23E97754"/>
    <w:multiLevelType w:val="multilevel"/>
    <w:tmpl w:val="23E97754"/>
    <w:lvl w:ilvl="0">
      <w:numFmt w:val="bullet"/>
      <w:lvlText w:val="-"/>
      <w:lvlJc w:val="left"/>
      <w:pPr>
        <w:ind w:left="10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>
      <w:numFmt w:val="bullet"/>
      <w:lvlText w:val="•"/>
      <w:lvlJc w:val="left"/>
      <w:pPr>
        <w:ind w:left="812" w:hanging="164"/>
      </w:pPr>
      <w:rPr>
        <w:rFonts w:hint="default"/>
        <w:lang w:eastAsia="en-US" w:bidi="ar-SA"/>
      </w:rPr>
    </w:lvl>
    <w:lvl w:ilvl="2">
      <w:numFmt w:val="bullet"/>
      <w:lvlText w:val="•"/>
      <w:lvlJc w:val="left"/>
      <w:pPr>
        <w:ind w:left="1524" w:hanging="164"/>
      </w:pPr>
      <w:rPr>
        <w:rFonts w:hint="default"/>
        <w:lang w:eastAsia="en-US" w:bidi="ar-SA"/>
      </w:rPr>
    </w:lvl>
    <w:lvl w:ilvl="3">
      <w:numFmt w:val="bullet"/>
      <w:lvlText w:val="•"/>
      <w:lvlJc w:val="left"/>
      <w:pPr>
        <w:ind w:left="2236" w:hanging="164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2948" w:hanging="164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3660" w:hanging="164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4372" w:hanging="164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5084" w:hanging="164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5796" w:hanging="164"/>
      </w:pPr>
      <w:rPr>
        <w:rFonts w:hint="default"/>
        <w:lang w:eastAsia="en-US" w:bidi="ar-SA"/>
      </w:rPr>
    </w:lvl>
  </w:abstractNum>
  <w:abstractNum w:abstractNumId="46">
    <w:nsid w:val="243FCF68"/>
    <w:multiLevelType w:val="multilevel"/>
    <w:tmpl w:val="243FCF68"/>
    <w:lvl w:ilvl="0">
      <w:numFmt w:val="bullet"/>
      <w:lvlText w:val="-"/>
      <w:lvlJc w:val="left"/>
      <w:pPr>
        <w:ind w:left="107" w:hanging="190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>
      <w:numFmt w:val="bullet"/>
      <w:lvlText w:val="•"/>
      <w:lvlJc w:val="left"/>
      <w:pPr>
        <w:ind w:left="814" w:hanging="190"/>
      </w:pPr>
      <w:rPr>
        <w:rFonts w:hint="default"/>
        <w:lang w:eastAsia="en-US" w:bidi="ar-SA"/>
      </w:rPr>
    </w:lvl>
    <w:lvl w:ilvl="2">
      <w:numFmt w:val="bullet"/>
      <w:lvlText w:val="•"/>
      <w:lvlJc w:val="left"/>
      <w:pPr>
        <w:ind w:left="1528" w:hanging="190"/>
      </w:pPr>
      <w:rPr>
        <w:rFonts w:hint="default"/>
        <w:lang w:eastAsia="en-US" w:bidi="ar-SA"/>
      </w:rPr>
    </w:lvl>
    <w:lvl w:ilvl="3">
      <w:numFmt w:val="bullet"/>
      <w:lvlText w:val="•"/>
      <w:lvlJc w:val="left"/>
      <w:pPr>
        <w:ind w:left="2243" w:hanging="190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2957" w:hanging="190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3672" w:hanging="190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4386" w:hanging="190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5100" w:hanging="190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5815" w:hanging="190"/>
      </w:pPr>
      <w:rPr>
        <w:rFonts w:hint="default"/>
        <w:lang w:eastAsia="en-US" w:bidi="ar-SA"/>
      </w:rPr>
    </w:lvl>
  </w:abstractNum>
  <w:abstractNum w:abstractNumId="47">
    <w:nsid w:val="2470EC97"/>
    <w:multiLevelType w:val="multilevel"/>
    <w:tmpl w:val="2470EC97"/>
    <w:lvl w:ilvl="0">
      <w:numFmt w:val="bullet"/>
      <w:lvlText w:val="-"/>
      <w:lvlJc w:val="left"/>
      <w:pPr>
        <w:ind w:left="107" w:hanging="178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>
      <w:numFmt w:val="bullet"/>
      <w:lvlText w:val="•"/>
      <w:lvlJc w:val="left"/>
      <w:pPr>
        <w:ind w:left="814" w:hanging="178"/>
      </w:pPr>
      <w:rPr>
        <w:rFonts w:hint="default"/>
        <w:lang w:eastAsia="en-US" w:bidi="ar-SA"/>
      </w:rPr>
    </w:lvl>
    <w:lvl w:ilvl="2">
      <w:numFmt w:val="bullet"/>
      <w:lvlText w:val="•"/>
      <w:lvlJc w:val="left"/>
      <w:pPr>
        <w:ind w:left="1528" w:hanging="178"/>
      </w:pPr>
      <w:rPr>
        <w:rFonts w:hint="default"/>
        <w:lang w:eastAsia="en-US" w:bidi="ar-SA"/>
      </w:rPr>
    </w:lvl>
    <w:lvl w:ilvl="3">
      <w:numFmt w:val="bullet"/>
      <w:lvlText w:val="•"/>
      <w:lvlJc w:val="left"/>
      <w:pPr>
        <w:ind w:left="2243" w:hanging="178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2957" w:hanging="178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3672" w:hanging="178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4386" w:hanging="178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5100" w:hanging="178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5815" w:hanging="178"/>
      </w:pPr>
      <w:rPr>
        <w:rFonts w:hint="default"/>
        <w:lang w:eastAsia="en-US" w:bidi="ar-SA"/>
      </w:rPr>
    </w:lvl>
  </w:abstractNum>
  <w:abstractNum w:abstractNumId="48">
    <w:nsid w:val="25B654F3"/>
    <w:multiLevelType w:val="multilevel"/>
    <w:tmpl w:val="25B654F3"/>
    <w:lvl w:ilvl="0">
      <w:numFmt w:val="bullet"/>
      <w:lvlText w:val="-"/>
      <w:lvlJc w:val="left"/>
      <w:pPr>
        <w:ind w:left="25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>
      <w:numFmt w:val="bullet"/>
      <w:lvlText w:val="•"/>
      <w:lvlJc w:val="left"/>
      <w:pPr>
        <w:ind w:left="957" w:hanging="164"/>
      </w:pPr>
      <w:rPr>
        <w:rFonts w:hint="default"/>
        <w:lang w:eastAsia="en-US" w:bidi="ar-SA"/>
      </w:rPr>
    </w:lvl>
    <w:lvl w:ilvl="2">
      <w:numFmt w:val="bullet"/>
      <w:lvlText w:val="•"/>
      <w:lvlJc w:val="left"/>
      <w:pPr>
        <w:ind w:left="1654" w:hanging="164"/>
      </w:pPr>
      <w:rPr>
        <w:rFonts w:hint="default"/>
        <w:lang w:eastAsia="en-US" w:bidi="ar-SA"/>
      </w:rPr>
    </w:lvl>
    <w:lvl w:ilvl="3">
      <w:numFmt w:val="bullet"/>
      <w:lvlText w:val="•"/>
      <w:lvlJc w:val="left"/>
      <w:pPr>
        <w:ind w:left="2351" w:hanging="164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3048" w:hanging="164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3746" w:hanging="164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4443" w:hanging="164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5140" w:hanging="164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5837" w:hanging="164"/>
      </w:pPr>
      <w:rPr>
        <w:rFonts w:hint="default"/>
        <w:lang w:eastAsia="en-US" w:bidi="ar-SA"/>
      </w:rPr>
    </w:lvl>
  </w:abstractNum>
  <w:abstractNum w:abstractNumId="49">
    <w:nsid w:val="2A8F537B"/>
    <w:multiLevelType w:val="multilevel"/>
    <w:tmpl w:val="2A8F537B"/>
    <w:lvl w:ilvl="0">
      <w:numFmt w:val="bullet"/>
      <w:lvlText w:val="-"/>
      <w:lvlJc w:val="left"/>
      <w:pPr>
        <w:ind w:left="10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>
      <w:numFmt w:val="bullet"/>
      <w:lvlText w:val="•"/>
      <w:lvlJc w:val="left"/>
      <w:pPr>
        <w:ind w:left="814" w:hanging="164"/>
      </w:pPr>
      <w:rPr>
        <w:rFonts w:hint="default"/>
        <w:lang w:eastAsia="en-US" w:bidi="ar-SA"/>
      </w:rPr>
    </w:lvl>
    <w:lvl w:ilvl="2">
      <w:numFmt w:val="bullet"/>
      <w:lvlText w:val="•"/>
      <w:lvlJc w:val="left"/>
      <w:pPr>
        <w:ind w:left="1528" w:hanging="164"/>
      </w:pPr>
      <w:rPr>
        <w:rFonts w:hint="default"/>
        <w:lang w:eastAsia="en-US" w:bidi="ar-SA"/>
      </w:rPr>
    </w:lvl>
    <w:lvl w:ilvl="3">
      <w:numFmt w:val="bullet"/>
      <w:lvlText w:val="•"/>
      <w:lvlJc w:val="left"/>
      <w:pPr>
        <w:ind w:left="2243" w:hanging="164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2957" w:hanging="164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3672" w:hanging="164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4386" w:hanging="164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5100" w:hanging="164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5815" w:hanging="164"/>
      </w:pPr>
      <w:rPr>
        <w:rFonts w:hint="default"/>
        <w:lang w:eastAsia="en-US" w:bidi="ar-SA"/>
      </w:rPr>
    </w:lvl>
  </w:abstractNum>
  <w:abstractNum w:abstractNumId="50">
    <w:nsid w:val="30A0AC00"/>
    <w:multiLevelType w:val="multilevel"/>
    <w:tmpl w:val="30A0AC00"/>
    <w:lvl w:ilvl="0">
      <w:numFmt w:val="bullet"/>
      <w:lvlText w:val="-"/>
      <w:lvlJc w:val="left"/>
      <w:pPr>
        <w:ind w:left="10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>
      <w:numFmt w:val="bullet"/>
      <w:lvlText w:val="•"/>
      <w:lvlJc w:val="left"/>
      <w:pPr>
        <w:ind w:left="812" w:hanging="164"/>
      </w:pPr>
      <w:rPr>
        <w:rFonts w:hint="default"/>
        <w:lang w:eastAsia="en-US" w:bidi="ar-SA"/>
      </w:rPr>
    </w:lvl>
    <w:lvl w:ilvl="2">
      <w:numFmt w:val="bullet"/>
      <w:lvlText w:val="•"/>
      <w:lvlJc w:val="left"/>
      <w:pPr>
        <w:ind w:left="1524" w:hanging="164"/>
      </w:pPr>
      <w:rPr>
        <w:rFonts w:hint="default"/>
        <w:lang w:eastAsia="en-US" w:bidi="ar-SA"/>
      </w:rPr>
    </w:lvl>
    <w:lvl w:ilvl="3">
      <w:numFmt w:val="bullet"/>
      <w:lvlText w:val="•"/>
      <w:lvlJc w:val="left"/>
      <w:pPr>
        <w:ind w:left="2236" w:hanging="164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2948" w:hanging="164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3660" w:hanging="164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4372" w:hanging="164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5084" w:hanging="164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5796" w:hanging="164"/>
      </w:pPr>
      <w:rPr>
        <w:rFonts w:hint="default"/>
        <w:lang w:eastAsia="en-US" w:bidi="ar-SA"/>
      </w:rPr>
    </w:lvl>
  </w:abstractNum>
  <w:abstractNum w:abstractNumId="51">
    <w:nsid w:val="30FC5B15"/>
    <w:multiLevelType w:val="multilevel"/>
    <w:tmpl w:val="30FC5B15"/>
    <w:lvl w:ilvl="0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>
      <w:numFmt w:val="bullet"/>
      <w:lvlText w:val="•"/>
      <w:lvlJc w:val="left"/>
      <w:pPr>
        <w:ind w:left="976" w:hanging="164"/>
      </w:pPr>
      <w:rPr>
        <w:rFonts w:hint="default"/>
        <w:lang w:eastAsia="en-US" w:bidi="ar-SA"/>
      </w:rPr>
    </w:lvl>
    <w:lvl w:ilvl="2">
      <w:numFmt w:val="bullet"/>
      <w:lvlText w:val="•"/>
      <w:lvlJc w:val="left"/>
      <w:pPr>
        <w:ind w:left="1672" w:hanging="164"/>
      </w:pPr>
      <w:rPr>
        <w:rFonts w:hint="default"/>
        <w:lang w:eastAsia="en-US" w:bidi="ar-SA"/>
      </w:rPr>
    </w:lvl>
    <w:lvl w:ilvl="3">
      <w:numFmt w:val="bullet"/>
      <w:lvlText w:val="•"/>
      <w:lvlJc w:val="left"/>
      <w:pPr>
        <w:ind w:left="2369" w:hanging="164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3065" w:hanging="164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3762" w:hanging="164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4458" w:hanging="164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5154" w:hanging="164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5851" w:hanging="164"/>
      </w:pPr>
      <w:rPr>
        <w:rFonts w:hint="default"/>
        <w:lang w:eastAsia="en-US" w:bidi="ar-SA"/>
      </w:rPr>
    </w:lvl>
  </w:abstractNum>
  <w:abstractNum w:abstractNumId="52">
    <w:nsid w:val="322D85CA"/>
    <w:multiLevelType w:val="multilevel"/>
    <w:tmpl w:val="322D85CA"/>
    <w:lvl w:ilvl="0">
      <w:numFmt w:val="bullet"/>
      <w:lvlText w:val="-"/>
      <w:lvlJc w:val="left"/>
      <w:pPr>
        <w:ind w:left="119" w:hanging="178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>
      <w:numFmt w:val="bullet"/>
      <w:lvlText w:val="•"/>
      <w:lvlJc w:val="left"/>
      <w:pPr>
        <w:ind w:left="831" w:hanging="178"/>
      </w:pPr>
      <w:rPr>
        <w:rFonts w:hint="default"/>
        <w:lang w:eastAsia="en-US" w:bidi="ar-SA"/>
      </w:rPr>
    </w:lvl>
    <w:lvl w:ilvl="2">
      <w:numFmt w:val="bullet"/>
      <w:lvlText w:val="•"/>
      <w:lvlJc w:val="left"/>
      <w:pPr>
        <w:ind w:left="1542" w:hanging="178"/>
      </w:pPr>
      <w:rPr>
        <w:rFonts w:hint="default"/>
        <w:lang w:eastAsia="en-US" w:bidi="ar-SA"/>
      </w:rPr>
    </w:lvl>
    <w:lvl w:ilvl="3">
      <w:numFmt w:val="bullet"/>
      <w:lvlText w:val="•"/>
      <w:lvlJc w:val="left"/>
      <w:pPr>
        <w:ind w:left="2253" w:hanging="178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2964" w:hanging="178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3676" w:hanging="178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4387" w:hanging="178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5098" w:hanging="178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5809" w:hanging="178"/>
      </w:pPr>
      <w:rPr>
        <w:rFonts w:hint="default"/>
        <w:lang w:eastAsia="en-US" w:bidi="ar-SA"/>
      </w:rPr>
    </w:lvl>
  </w:abstractNum>
  <w:abstractNum w:abstractNumId="53">
    <w:nsid w:val="32A7AF2D"/>
    <w:multiLevelType w:val="multilevel"/>
    <w:tmpl w:val="32A7AF2D"/>
    <w:lvl w:ilvl="0">
      <w:numFmt w:val="bullet"/>
      <w:lvlText w:val="-"/>
      <w:lvlJc w:val="left"/>
      <w:pPr>
        <w:ind w:left="107" w:hanging="178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>
      <w:numFmt w:val="bullet"/>
      <w:lvlText w:val="•"/>
      <w:lvlJc w:val="left"/>
      <w:pPr>
        <w:ind w:left="812" w:hanging="178"/>
      </w:pPr>
      <w:rPr>
        <w:rFonts w:hint="default"/>
        <w:lang w:eastAsia="en-US" w:bidi="ar-SA"/>
      </w:rPr>
    </w:lvl>
    <w:lvl w:ilvl="2">
      <w:numFmt w:val="bullet"/>
      <w:lvlText w:val="•"/>
      <w:lvlJc w:val="left"/>
      <w:pPr>
        <w:ind w:left="1524" w:hanging="178"/>
      </w:pPr>
      <w:rPr>
        <w:rFonts w:hint="default"/>
        <w:lang w:eastAsia="en-US" w:bidi="ar-SA"/>
      </w:rPr>
    </w:lvl>
    <w:lvl w:ilvl="3">
      <w:numFmt w:val="bullet"/>
      <w:lvlText w:val="•"/>
      <w:lvlJc w:val="left"/>
      <w:pPr>
        <w:ind w:left="2236" w:hanging="178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2948" w:hanging="178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3660" w:hanging="178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4372" w:hanging="178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5084" w:hanging="178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5796" w:hanging="178"/>
      </w:pPr>
      <w:rPr>
        <w:rFonts w:hint="default"/>
        <w:lang w:eastAsia="en-US" w:bidi="ar-SA"/>
      </w:rPr>
    </w:lvl>
  </w:abstractNum>
  <w:abstractNum w:abstractNumId="54">
    <w:nsid w:val="35E83B33"/>
    <w:multiLevelType w:val="multilevel"/>
    <w:tmpl w:val="35E83B33"/>
    <w:lvl w:ilvl="0">
      <w:numFmt w:val="bullet"/>
      <w:lvlText w:val="-"/>
      <w:lvlJc w:val="left"/>
      <w:pPr>
        <w:ind w:left="10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>
      <w:numFmt w:val="bullet"/>
      <w:lvlText w:val="•"/>
      <w:lvlJc w:val="left"/>
      <w:pPr>
        <w:ind w:left="812" w:hanging="164"/>
      </w:pPr>
      <w:rPr>
        <w:rFonts w:hint="default"/>
        <w:lang w:eastAsia="en-US" w:bidi="ar-SA"/>
      </w:rPr>
    </w:lvl>
    <w:lvl w:ilvl="2">
      <w:numFmt w:val="bullet"/>
      <w:lvlText w:val="•"/>
      <w:lvlJc w:val="left"/>
      <w:pPr>
        <w:ind w:left="1524" w:hanging="164"/>
      </w:pPr>
      <w:rPr>
        <w:rFonts w:hint="default"/>
        <w:lang w:eastAsia="en-US" w:bidi="ar-SA"/>
      </w:rPr>
    </w:lvl>
    <w:lvl w:ilvl="3">
      <w:numFmt w:val="bullet"/>
      <w:lvlText w:val="•"/>
      <w:lvlJc w:val="left"/>
      <w:pPr>
        <w:ind w:left="2236" w:hanging="164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2948" w:hanging="164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3660" w:hanging="164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4372" w:hanging="164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5084" w:hanging="164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5796" w:hanging="164"/>
      </w:pPr>
      <w:rPr>
        <w:rFonts w:hint="default"/>
        <w:lang w:eastAsia="en-US" w:bidi="ar-SA"/>
      </w:rPr>
    </w:lvl>
  </w:abstractNum>
  <w:abstractNum w:abstractNumId="55">
    <w:nsid w:val="39A0D9AC"/>
    <w:multiLevelType w:val="multilevel"/>
    <w:tmpl w:val="39A0D9AC"/>
    <w:lvl w:ilvl="0">
      <w:numFmt w:val="bullet"/>
      <w:lvlText w:val="-"/>
      <w:lvlJc w:val="left"/>
      <w:pPr>
        <w:ind w:left="10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>
      <w:numFmt w:val="bullet"/>
      <w:lvlText w:val="•"/>
      <w:lvlJc w:val="left"/>
      <w:pPr>
        <w:ind w:left="814" w:hanging="164"/>
      </w:pPr>
      <w:rPr>
        <w:rFonts w:hint="default"/>
        <w:lang w:eastAsia="en-US" w:bidi="ar-SA"/>
      </w:rPr>
    </w:lvl>
    <w:lvl w:ilvl="2">
      <w:numFmt w:val="bullet"/>
      <w:lvlText w:val="•"/>
      <w:lvlJc w:val="left"/>
      <w:pPr>
        <w:ind w:left="1528" w:hanging="164"/>
      </w:pPr>
      <w:rPr>
        <w:rFonts w:hint="default"/>
        <w:lang w:eastAsia="en-US" w:bidi="ar-SA"/>
      </w:rPr>
    </w:lvl>
    <w:lvl w:ilvl="3">
      <w:numFmt w:val="bullet"/>
      <w:lvlText w:val="•"/>
      <w:lvlJc w:val="left"/>
      <w:pPr>
        <w:ind w:left="2243" w:hanging="164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2957" w:hanging="164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3672" w:hanging="164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4386" w:hanging="164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5100" w:hanging="164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5815" w:hanging="164"/>
      </w:pPr>
      <w:rPr>
        <w:rFonts w:hint="default"/>
        <w:lang w:eastAsia="en-US" w:bidi="ar-SA"/>
      </w:rPr>
    </w:lvl>
  </w:abstractNum>
  <w:abstractNum w:abstractNumId="56">
    <w:nsid w:val="3B8127DF"/>
    <w:multiLevelType w:val="multilevel"/>
    <w:tmpl w:val="3B8127DF"/>
    <w:lvl w:ilvl="0">
      <w:numFmt w:val="bullet"/>
      <w:lvlText w:val="-"/>
      <w:lvlJc w:val="left"/>
      <w:pPr>
        <w:ind w:left="10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>
      <w:numFmt w:val="bullet"/>
      <w:lvlText w:val="•"/>
      <w:lvlJc w:val="left"/>
      <w:pPr>
        <w:ind w:left="812" w:hanging="164"/>
      </w:pPr>
      <w:rPr>
        <w:rFonts w:hint="default"/>
        <w:lang w:eastAsia="en-US" w:bidi="ar-SA"/>
      </w:rPr>
    </w:lvl>
    <w:lvl w:ilvl="2">
      <w:numFmt w:val="bullet"/>
      <w:lvlText w:val="•"/>
      <w:lvlJc w:val="left"/>
      <w:pPr>
        <w:ind w:left="1524" w:hanging="164"/>
      </w:pPr>
      <w:rPr>
        <w:rFonts w:hint="default"/>
        <w:lang w:eastAsia="en-US" w:bidi="ar-SA"/>
      </w:rPr>
    </w:lvl>
    <w:lvl w:ilvl="3">
      <w:numFmt w:val="bullet"/>
      <w:lvlText w:val="•"/>
      <w:lvlJc w:val="left"/>
      <w:pPr>
        <w:ind w:left="2236" w:hanging="164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2948" w:hanging="164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3660" w:hanging="164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4372" w:hanging="164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5084" w:hanging="164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5796" w:hanging="164"/>
      </w:pPr>
      <w:rPr>
        <w:rFonts w:hint="default"/>
        <w:lang w:eastAsia="en-US" w:bidi="ar-SA"/>
      </w:rPr>
    </w:lvl>
  </w:abstractNum>
  <w:abstractNum w:abstractNumId="57">
    <w:nsid w:val="40B249F9"/>
    <w:multiLevelType w:val="multilevel"/>
    <w:tmpl w:val="40B249F9"/>
    <w:lvl w:ilvl="0">
      <w:numFmt w:val="bullet"/>
      <w:lvlText w:val="-"/>
      <w:lvlJc w:val="left"/>
      <w:pPr>
        <w:ind w:left="10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>
      <w:numFmt w:val="bullet"/>
      <w:lvlText w:val="•"/>
      <w:lvlJc w:val="left"/>
      <w:pPr>
        <w:ind w:left="812" w:hanging="164"/>
      </w:pPr>
      <w:rPr>
        <w:rFonts w:hint="default"/>
        <w:lang w:eastAsia="en-US" w:bidi="ar-SA"/>
      </w:rPr>
    </w:lvl>
    <w:lvl w:ilvl="2">
      <w:numFmt w:val="bullet"/>
      <w:lvlText w:val="•"/>
      <w:lvlJc w:val="left"/>
      <w:pPr>
        <w:ind w:left="1524" w:hanging="164"/>
      </w:pPr>
      <w:rPr>
        <w:rFonts w:hint="default"/>
        <w:lang w:eastAsia="en-US" w:bidi="ar-SA"/>
      </w:rPr>
    </w:lvl>
    <w:lvl w:ilvl="3">
      <w:numFmt w:val="bullet"/>
      <w:lvlText w:val="•"/>
      <w:lvlJc w:val="left"/>
      <w:pPr>
        <w:ind w:left="2236" w:hanging="164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2948" w:hanging="164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3660" w:hanging="164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4372" w:hanging="164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5084" w:hanging="164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5796" w:hanging="164"/>
      </w:pPr>
      <w:rPr>
        <w:rFonts w:hint="default"/>
        <w:lang w:eastAsia="en-US" w:bidi="ar-SA"/>
      </w:rPr>
    </w:lvl>
  </w:abstractNum>
  <w:abstractNum w:abstractNumId="58">
    <w:nsid w:val="46A08BB8"/>
    <w:multiLevelType w:val="multilevel"/>
    <w:tmpl w:val="46A08BB8"/>
    <w:lvl w:ilvl="0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>
      <w:numFmt w:val="bullet"/>
      <w:lvlText w:val="•"/>
      <w:lvlJc w:val="left"/>
      <w:pPr>
        <w:ind w:left="976" w:hanging="164"/>
      </w:pPr>
      <w:rPr>
        <w:rFonts w:hint="default"/>
        <w:lang w:eastAsia="en-US" w:bidi="ar-SA"/>
      </w:rPr>
    </w:lvl>
    <w:lvl w:ilvl="2">
      <w:numFmt w:val="bullet"/>
      <w:lvlText w:val="•"/>
      <w:lvlJc w:val="left"/>
      <w:pPr>
        <w:ind w:left="1672" w:hanging="164"/>
      </w:pPr>
      <w:rPr>
        <w:rFonts w:hint="default"/>
        <w:lang w:eastAsia="en-US" w:bidi="ar-SA"/>
      </w:rPr>
    </w:lvl>
    <w:lvl w:ilvl="3">
      <w:numFmt w:val="bullet"/>
      <w:lvlText w:val="•"/>
      <w:lvlJc w:val="left"/>
      <w:pPr>
        <w:ind w:left="2369" w:hanging="164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3065" w:hanging="164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3762" w:hanging="164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4458" w:hanging="164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5154" w:hanging="164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5851" w:hanging="164"/>
      </w:pPr>
      <w:rPr>
        <w:rFonts w:hint="default"/>
        <w:lang w:eastAsia="en-US" w:bidi="ar-SA"/>
      </w:rPr>
    </w:lvl>
  </w:abstractNum>
  <w:abstractNum w:abstractNumId="59">
    <w:nsid w:val="4C1BAE26"/>
    <w:multiLevelType w:val="multilevel"/>
    <w:tmpl w:val="4C1BAE26"/>
    <w:lvl w:ilvl="0">
      <w:numFmt w:val="bullet"/>
      <w:lvlText w:val="-"/>
      <w:lvlJc w:val="left"/>
      <w:pPr>
        <w:ind w:left="10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>
      <w:numFmt w:val="bullet"/>
      <w:lvlText w:val="•"/>
      <w:lvlJc w:val="left"/>
      <w:pPr>
        <w:ind w:left="440" w:hanging="164"/>
      </w:pPr>
      <w:rPr>
        <w:rFonts w:hint="default"/>
        <w:lang w:eastAsia="en-US" w:bidi="ar-SA"/>
      </w:rPr>
    </w:lvl>
    <w:lvl w:ilvl="2">
      <w:numFmt w:val="bullet"/>
      <w:lvlText w:val="•"/>
      <w:lvlJc w:val="left"/>
      <w:pPr>
        <w:ind w:left="780" w:hanging="164"/>
      </w:pPr>
      <w:rPr>
        <w:rFonts w:hint="default"/>
        <w:lang w:eastAsia="en-US" w:bidi="ar-SA"/>
      </w:rPr>
    </w:lvl>
    <w:lvl w:ilvl="3">
      <w:numFmt w:val="bullet"/>
      <w:lvlText w:val="•"/>
      <w:lvlJc w:val="left"/>
      <w:pPr>
        <w:ind w:left="1121" w:hanging="164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1461" w:hanging="164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1802" w:hanging="164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2142" w:hanging="164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2482" w:hanging="164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2823" w:hanging="164"/>
      </w:pPr>
      <w:rPr>
        <w:rFonts w:hint="default"/>
        <w:lang w:eastAsia="en-US" w:bidi="ar-SA"/>
      </w:rPr>
    </w:lvl>
  </w:abstractNum>
  <w:abstractNum w:abstractNumId="60">
    <w:nsid w:val="4C3D7A74"/>
    <w:multiLevelType w:val="multilevel"/>
    <w:tmpl w:val="4C3D7A74"/>
    <w:lvl w:ilvl="0">
      <w:numFmt w:val="bullet"/>
      <w:lvlText w:val="-"/>
      <w:lvlJc w:val="left"/>
      <w:pPr>
        <w:ind w:left="119" w:hanging="178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>
      <w:numFmt w:val="bullet"/>
      <w:lvlText w:val="•"/>
      <w:lvlJc w:val="left"/>
      <w:pPr>
        <w:ind w:left="831" w:hanging="178"/>
      </w:pPr>
      <w:rPr>
        <w:rFonts w:hint="default"/>
        <w:lang w:eastAsia="en-US" w:bidi="ar-SA"/>
      </w:rPr>
    </w:lvl>
    <w:lvl w:ilvl="2">
      <w:numFmt w:val="bullet"/>
      <w:lvlText w:val="•"/>
      <w:lvlJc w:val="left"/>
      <w:pPr>
        <w:ind w:left="1542" w:hanging="178"/>
      </w:pPr>
      <w:rPr>
        <w:rFonts w:hint="default"/>
        <w:lang w:eastAsia="en-US" w:bidi="ar-SA"/>
      </w:rPr>
    </w:lvl>
    <w:lvl w:ilvl="3">
      <w:numFmt w:val="bullet"/>
      <w:lvlText w:val="•"/>
      <w:lvlJc w:val="left"/>
      <w:pPr>
        <w:ind w:left="2253" w:hanging="178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2964" w:hanging="178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3676" w:hanging="178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4387" w:hanging="178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5098" w:hanging="178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5809" w:hanging="178"/>
      </w:pPr>
      <w:rPr>
        <w:rFonts w:hint="default"/>
        <w:lang w:eastAsia="en-US" w:bidi="ar-SA"/>
      </w:rPr>
    </w:lvl>
  </w:abstractNum>
  <w:abstractNum w:abstractNumId="61">
    <w:nsid w:val="4D4DC07F"/>
    <w:multiLevelType w:val="multilevel"/>
    <w:tmpl w:val="4D4DC07F"/>
    <w:lvl w:ilvl="0">
      <w:numFmt w:val="bullet"/>
      <w:lvlText w:val="-"/>
      <w:lvlJc w:val="left"/>
      <w:pPr>
        <w:ind w:left="340" w:hanging="233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>
      <w:numFmt w:val="bullet"/>
      <w:lvlText w:val="•"/>
      <w:lvlJc w:val="left"/>
      <w:pPr>
        <w:ind w:left="1030" w:hanging="233"/>
      </w:pPr>
      <w:rPr>
        <w:rFonts w:hint="default"/>
        <w:lang w:eastAsia="en-US" w:bidi="ar-SA"/>
      </w:rPr>
    </w:lvl>
    <w:lvl w:ilvl="2">
      <w:numFmt w:val="bullet"/>
      <w:lvlText w:val="•"/>
      <w:lvlJc w:val="left"/>
      <w:pPr>
        <w:ind w:left="1720" w:hanging="233"/>
      </w:pPr>
      <w:rPr>
        <w:rFonts w:hint="default"/>
        <w:lang w:eastAsia="en-US" w:bidi="ar-SA"/>
      </w:rPr>
    </w:lvl>
    <w:lvl w:ilvl="3">
      <w:numFmt w:val="bullet"/>
      <w:lvlText w:val="•"/>
      <w:lvlJc w:val="left"/>
      <w:pPr>
        <w:ind w:left="2411" w:hanging="233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3101" w:hanging="233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3792" w:hanging="233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4482" w:hanging="233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5172" w:hanging="233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5863" w:hanging="233"/>
      </w:pPr>
      <w:rPr>
        <w:rFonts w:hint="default"/>
        <w:lang w:eastAsia="en-US" w:bidi="ar-SA"/>
      </w:rPr>
    </w:lvl>
  </w:abstractNum>
  <w:abstractNum w:abstractNumId="62">
    <w:nsid w:val="4D94DA66"/>
    <w:multiLevelType w:val="multilevel"/>
    <w:tmpl w:val="4D94DA66"/>
    <w:lvl w:ilvl="0">
      <w:numFmt w:val="bullet"/>
      <w:lvlText w:val="-"/>
      <w:lvlJc w:val="left"/>
      <w:pPr>
        <w:ind w:left="107" w:hanging="216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>
      <w:numFmt w:val="bullet"/>
      <w:lvlText w:val="•"/>
      <w:lvlJc w:val="left"/>
      <w:pPr>
        <w:ind w:left="814" w:hanging="216"/>
      </w:pPr>
      <w:rPr>
        <w:rFonts w:hint="default"/>
        <w:lang w:eastAsia="en-US" w:bidi="ar-SA"/>
      </w:rPr>
    </w:lvl>
    <w:lvl w:ilvl="2">
      <w:numFmt w:val="bullet"/>
      <w:lvlText w:val="•"/>
      <w:lvlJc w:val="left"/>
      <w:pPr>
        <w:ind w:left="1528" w:hanging="216"/>
      </w:pPr>
      <w:rPr>
        <w:rFonts w:hint="default"/>
        <w:lang w:eastAsia="en-US" w:bidi="ar-SA"/>
      </w:rPr>
    </w:lvl>
    <w:lvl w:ilvl="3">
      <w:numFmt w:val="bullet"/>
      <w:lvlText w:val="•"/>
      <w:lvlJc w:val="left"/>
      <w:pPr>
        <w:ind w:left="2243" w:hanging="216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2957" w:hanging="216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3672" w:hanging="216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4386" w:hanging="216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5100" w:hanging="216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5815" w:hanging="216"/>
      </w:pPr>
      <w:rPr>
        <w:rFonts w:hint="default"/>
        <w:lang w:eastAsia="en-US" w:bidi="ar-SA"/>
      </w:rPr>
    </w:lvl>
  </w:abstractNum>
  <w:abstractNum w:abstractNumId="63">
    <w:nsid w:val="58765686"/>
    <w:multiLevelType w:val="multilevel"/>
    <w:tmpl w:val="58765686"/>
    <w:lvl w:ilvl="0">
      <w:numFmt w:val="bullet"/>
      <w:lvlText w:val="-"/>
      <w:lvlJc w:val="left"/>
      <w:pPr>
        <w:ind w:left="10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>
      <w:numFmt w:val="bullet"/>
      <w:lvlText w:val="•"/>
      <w:lvlJc w:val="left"/>
      <w:pPr>
        <w:ind w:left="440" w:hanging="164"/>
      </w:pPr>
      <w:rPr>
        <w:rFonts w:hint="default"/>
        <w:lang w:eastAsia="en-US" w:bidi="ar-SA"/>
      </w:rPr>
    </w:lvl>
    <w:lvl w:ilvl="2">
      <w:numFmt w:val="bullet"/>
      <w:lvlText w:val="•"/>
      <w:lvlJc w:val="left"/>
      <w:pPr>
        <w:ind w:left="780" w:hanging="164"/>
      </w:pPr>
      <w:rPr>
        <w:rFonts w:hint="default"/>
        <w:lang w:eastAsia="en-US" w:bidi="ar-SA"/>
      </w:rPr>
    </w:lvl>
    <w:lvl w:ilvl="3">
      <w:numFmt w:val="bullet"/>
      <w:lvlText w:val="•"/>
      <w:lvlJc w:val="left"/>
      <w:pPr>
        <w:ind w:left="1121" w:hanging="164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1461" w:hanging="164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1802" w:hanging="164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2142" w:hanging="164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2482" w:hanging="164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2823" w:hanging="164"/>
      </w:pPr>
      <w:rPr>
        <w:rFonts w:hint="default"/>
        <w:lang w:eastAsia="en-US" w:bidi="ar-SA"/>
      </w:rPr>
    </w:lvl>
  </w:abstractNum>
  <w:abstractNum w:abstractNumId="64">
    <w:nsid w:val="59ADCABA"/>
    <w:multiLevelType w:val="multilevel"/>
    <w:tmpl w:val="59ADCABA"/>
    <w:lvl w:ilvl="0">
      <w:numFmt w:val="bullet"/>
      <w:lvlText w:val="-"/>
      <w:lvlJc w:val="left"/>
      <w:pPr>
        <w:ind w:left="95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>
      <w:numFmt w:val="bullet"/>
      <w:lvlText w:val="•"/>
      <w:lvlJc w:val="left"/>
      <w:pPr>
        <w:ind w:left="813" w:hanging="164"/>
      </w:pPr>
      <w:rPr>
        <w:rFonts w:hint="default"/>
        <w:lang w:eastAsia="en-US" w:bidi="ar-SA"/>
      </w:rPr>
    </w:lvl>
    <w:lvl w:ilvl="2">
      <w:numFmt w:val="bullet"/>
      <w:lvlText w:val="•"/>
      <w:lvlJc w:val="left"/>
      <w:pPr>
        <w:ind w:left="1526" w:hanging="164"/>
      </w:pPr>
      <w:rPr>
        <w:rFonts w:hint="default"/>
        <w:lang w:eastAsia="en-US" w:bidi="ar-SA"/>
      </w:rPr>
    </w:lvl>
    <w:lvl w:ilvl="3">
      <w:numFmt w:val="bullet"/>
      <w:lvlText w:val="•"/>
      <w:lvlJc w:val="left"/>
      <w:pPr>
        <w:ind w:left="2239" w:hanging="164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2952" w:hanging="164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3666" w:hanging="164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4379" w:hanging="164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5092" w:hanging="164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5805" w:hanging="164"/>
      </w:pPr>
      <w:rPr>
        <w:rFonts w:hint="default"/>
        <w:lang w:eastAsia="en-US" w:bidi="ar-SA"/>
      </w:rPr>
    </w:lvl>
  </w:abstractNum>
  <w:abstractNum w:abstractNumId="65">
    <w:nsid w:val="5A241D34"/>
    <w:multiLevelType w:val="multilevel"/>
    <w:tmpl w:val="5A241D34"/>
    <w:lvl w:ilvl="0">
      <w:numFmt w:val="bullet"/>
      <w:lvlText w:val="-"/>
      <w:lvlJc w:val="left"/>
      <w:pPr>
        <w:ind w:left="10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>
      <w:numFmt w:val="bullet"/>
      <w:lvlText w:val="•"/>
      <w:lvlJc w:val="left"/>
      <w:pPr>
        <w:ind w:left="814" w:hanging="164"/>
      </w:pPr>
      <w:rPr>
        <w:rFonts w:hint="default"/>
        <w:lang w:eastAsia="en-US" w:bidi="ar-SA"/>
      </w:rPr>
    </w:lvl>
    <w:lvl w:ilvl="2">
      <w:numFmt w:val="bullet"/>
      <w:lvlText w:val="•"/>
      <w:lvlJc w:val="left"/>
      <w:pPr>
        <w:ind w:left="1528" w:hanging="164"/>
      </w:pPr>
      <w:rPr>
        <w:rFonts w:hint="default"/>
        <w:lang w:eastAsia="en-US" w:bidi="ar-SA"/>
      </w:rPr>
    </w:lvl>
    <w:lvl w:ilvl="3">
      <w:numFmt w:val="bullet"/>
      <w:lvlText w:val="•"/>
      <w:lvlJc w:val="left"/>
      <w:pPr>
        <w:ind w:left="2243" w:hanging="164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2957" w:hanging="164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3672" w:hanging="164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4386" w:hanging="164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5100" w:hanging="164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5815" w:hanging="164"/>
      </w:pPr>
      <w:rPr>
        <w:rFonts w:hint="default"/>
        <w:lang w:eastAsia="en-US" w:bidi="ar-SA"/>
      </w:rPr>
    </w:lvl>
  </w:abstractNum>
  <w:abstractNum w:abstractNumId="66">
    <w:nsid w:val="5E29AB5A"/>
    <w:multiLevelType w:val="multilevel"/>
    <w:tmpl w:val="5E29AB5A"/>
    <w:lvl w:ilvl="0">
      <w:numFmt w:val="bullet"/>
      <w:lvlText w:val="-"/>
      <w:lvlJc w:val="left"/>
      <w:pPr>
        <w:ind w:left="10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>
      <w:numFmt w:val="bullet"/>
      <w:lvlText w:val="•"/>
      <w:lvlJc w:val="left"/>
      <w:pPr>
        <w:ind w:left="814" w:hanging="164"/>
      </w:pPr>
      <w:rPr>
        <w:rFonts w:hint="default"/>
        <w:lang w:eastAsia="en-US" w:bidi="ar-SA"/>
      </w:rPr>
    </w:lvl>
    <w:lvl w:ilvl="2">
      <w:numFmt w:val="bullet"/>
      <w:lvlText w:val="•"/>
      <w:lvlJc w:val="left"/>
      <w:pPr>
        <w:ind w:left="1528" w:hanging="164"/>
      </w:pPr>
      <w:rPr>
        <w:rFonts w:hint="default"/>
        <w:lang w:eastAsia="en-US" w:bidi="ar-SA"/>
      </w:rPr>
    </w:lvl>
    <w:lvl w:ilvl="3">
      <w:numFmt w:val="bullet"/>
      <w:lvlText w:val="•"/>
      <w:lvlJc w:val="left"/>
      <w:pPr>
        <w:ind w:left="2243" w:hanging="164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2957" w:hanging="164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3672" w:hanging="164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4386" w:hanging="164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5100" w:hanging="164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5815" w:hanging="164"/>
      </w:pPr>
      <w:rPr>
        <w:rFonts w:hint="default"/>
        <w:lang w:eastAsia="en-US" w:bidi="ar-SA"/>
      </w:rPr>
    </w:lvl>
  </w:abstractNum>
  <w:abstractNum w:abstractNumId="67">
    <w:nsid w:val="5FFFB1A7"/>
    <w:multiLevelType w:val="multilevel"/>
    <w:tmpl w:val="5FFFB1A7"/>
    <w:lvl w:ilvl="0">
      <w:numFmt w:val="bullet"/>
      <w:lvlText w:val="-"/>
      <w:lvlJc w:val="left"/>
      <w:pPr>
        <w:ind w:left="10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>
      <w:numFmt w:val="bullet"/>
      <w:lvlText w:val="•"/>
      <w:lvlJc w:val="left"/>
      <w:pPr>
        <w:ind w:left="814" w:hanging="164"/>
      </w:pPr>
      <w:rPr>
        <w:rFonts w:hint="default"/>
        <w:lang w:eastAsia="en-US" w:bidi="ar-SA"/>
      </w:rPr>
    </w:lvl>
    <w:lvl w:ilvl="2">
      <w:numFmt w:val="bullet"/>
      <w:lvlText w:val="•"/>
      <w:lvlJc w:val="left"/>
      <w:pPr>
        <w:ind w:left="1528" w:hanging="164"/>
      </w:pPr>
      <w:rPr>
        <w:rFonts w:hint="default"/>
        <w:lang w:eastAsia="en-US" w:bidi="ar-SA"/>
      </w:rPr>
    </w:lvl>
    <w:lvl w:ilvl="3">
      <w:numFmt w:val="bullet"/>
      <w:lvlText w:val="•"/>
      <w:lvlJc w:val="left"/>
      <w:pPr>
        <w:ind w:left="2243" w:hanging="164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2957" w:hanging="164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3672" w:hanging="164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4386" w:hanging="164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5100" w:hanging="164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5815" w:hanging="164"/>
      </w:pPr>
      <w:rPr>
        <w:rFonts w:hint="default"/>
        <w:lang w:eastAsia="en-US" w:bidi="ar-SA"/>
      </w:rPr>
    </w:lvl>
  </w:abstractNum>
  <w:abstractNum w:abstractNumId="68">
    <w:nsid w:val="60382F6E"/>
    <w:multiLevelType w:val="multilevel"/>
    <w:tmpl w:val="60382F6E"/>
    <w:lvl w:ilvl="0">
      <w:numFmt w:val="bullet"/>
      <w:lvlText w:val="-"/>
      <w:lvlJc w:val="left"/>
      <w:pPr>
        <w:ind w:left="107" w:hanging="178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>
      <w:numFmt w:val="bullet"/>
      <w:lvlText w:val="•"/>
      <w:lvlJc w:val="left"/>
      <w:pPr>
        <w:ind w:left="814" w:hanging="178"/>
      </w:pPr>
      <w:rPr>
        <w:rFonts w:hint="default"/>
        <w:lang w:eastAsia="en-US" w:bidi="ar-SA"/>
      </w:rPr>
    </w:lvl>
    <w:lvl w:ilvl="2">
      <w:numFmt w:val="bullet"/>
      <w:lvlText w:val="•"/>
      <w:lvlJc w:val="left"/>
      <w:pPr>
        <w:ind w:left="1528" w:hanging="178"/>
      </w:pPr>
      <w:rPr>
        <w:rFonts w:hint="default"/>
        <w:lang w:eastAsia="en-US" w:bidi="ar-SA"/>
      </w:rPr>
    </w:lvl>
    <w:lvl w:ilvl="3">
      <w:numFmt w:val="bullet"/>
      <w:lvlText w:val="•"/>
      <w:lvlJc w:val="left"/>
      <w:pPr>
        <w:ind w:left="2243" w:hanging="178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2957" w:hanging="178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3672" w:hanging="178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4386" w:hanging="178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5100" w:hanging="178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5815" w:hanging="178"/>
      </w:pPr>
      <w:rPr>
        <w:rFonts w:hint="default"/>
        <w:lang w:eastAsia="en-US" w:bidi="ar-SA"/>
      </w:rPr>
    </w:lvl>
  </w:abstractNum>
  <w:abstractNum w:abstractNumId="69">
    <w:nsid w:val="629F7852"/>
    <w:multiLevelType w:val="multilevel"/>
    <w:tmpl w:val="629F7852"/>
    <w:lvl w:ilvl="0">
      <w:numFmt w:val="bullet"/>
      <w:lvlText w:val="-"/>
      <w:lvlJc w:val="left"/>
      <w:pPr>
        <w:ind w:left="10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>
      <w:numFmt w:val="bullet"/>
      <w:lvlText w:val="•"/>
      <w:lvlJc w:val="left"/>
      <w:pPr>
        <w:ind w:left="814" w:hanging="164"/>
      </w:pPr>
      <w:rPr>
        <w:rFonts w:hint="default"/>
        <w:lang w:eastAsia="en-US" w:bidi="ar-SA"/>
      </w:rPr>
    </w:lvl>
    <w:lvl w:ilvl="2">
      <w:numFmt w:val="bullet"/>
      <w:lvlText w:val="•"/>
      <w:lvlJc w:val="left"/>
      <w:pPr>
        <w:ind w:left="1528" w:hanging="164"/>
      </w:pPr>
      <w:rPr>
        <w:rFonts w:hint="default"/>
        <w:lang w:eastAsia="en-US" w:bidi="ar-SA"/>
      </w:rPr>
    </w:lvl>
    <w:lvl w:ilvl="3">
      <w:numFmt w:val="bullet"/>
      <w:lvlText w:val="•"/>
      <w:lvlJc w:val="left"/>
      <w:pPr>
        <w:ind w:left="2243" w:hanging="164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2957" w:hanging="164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3672" w:hanging="164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4386" w:hanging="164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5100" w:hanging="164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5815" w:hanging="164"/>
      </w:pPr>
      <w:rPr>
        <w:rFonts w:hint="default"/>
        <w:lang w:eastAsia="en-US" w:bidi="ar-SA"/>
      </w:rPr>
    </w:lvl>
  </w:abstractNum>
  <w:abstractNum w:abstractNumId="70">
    <w:nsid w:val="65CD0074"/>
    <w:multiLevelType w:val="multilevel"/>
    <w:tmpl w:val="65CD0074"/>
    <w:lvl w:ilvl="0">
      <w:numFmt w:val="bullet"/>
      <w:lvlText w:val="-"/>
      <w:lvlJc w:val="left"/>
      <w:pPr>
        <w:ind w:left="119" w:hanging="178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>
      <w:numFmt w:val="bullet"/>
      <w:lvlText w:val="•"/>
      <w:lvlJc w:val="left"/>
      <w:pPr>
        <w:ind w:left="831" w:hanging="178"/>
      </w:pPr>
      <w:rPr>
        <w:rFonts w:hint="default"/>
        <w:lang w:eastAsia="en-US" w:bidi="ar-SA"/>
      </w:rPr>
    </w:lvl>
    <w:lvl w:ilvl="2">
      <w:numFmt w:val="bullet"/>
      <w:lvlText w:val="•"/>
      <w:lvlJc w:val="left"/>
      <w:pPr>
        <w:ind w:left="1542" w:hanging="178"/>
      </w:pPr>
      <w:rPr>
        <w:rFonts w:hint="default"/>
        <w:lang w:eastAsia="en-US" w:bidi="ar-SA"/>
      </w:rPr>
    </w:lvl>
    <w:lvl w:ilvl="3">
      <w:numFmt w:val="bullet"/>
      <w:lvlText w:val="•"/>
      <w:lvlJc w:val="left"/>
      <w:pPr>
        <w:ind w:left="2253" w:hanging="178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2964" w:hanging="178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3676" w:hanging="178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4387" w:hanging="178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5098" w:hanging="178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5809" w:hanging="178"/>
      </w:pPr>
      <w:rPr>
        <w:rFonts w:hint="default"/>
        <w:lang w:eastAsia="en-US" w:bidi="ar-SA"/>
      </w:rPr>
    </w:lvl>
  </w:abstractNum>
  <w:abstractNum w:abstractNumId="71">
    <w:nsid w:val="700FDCEF"/>
    <w:multiLevelType w:val="multilevel"/>
    <w:tmpl w:val="700FDCEF"/>
    <w:lvl w:ilvl="0">
      <w:numFmt w:val="bullet"/>
      <w:lvlText w:val="-"/>
      <w:lvlJc w:val="left"/>
      <w:pPr>
        <w:ind w:left="10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>
      <w:numFmt w:val="bullet"/>
      <w:lvlText w:val="•"/>
      <w:lvlJc w:val="left"/>
      <w:pPr>
        <w:ind w:left="812" w:hanging="164"/>
      </w:pPr>
      <w:rPr>
        <w:rFonts w:hint="default"/>
        <w:lang w:eastAsia="en-US" w:bidi="ar-SA"/>
      </w:rPr>
    </w:lvl>
    <w:lvl w:ilvl="2">
      <w:numFmt w:val="bullet"/>
      <w:lvlText w:val="•"/>
      <w:lvlJc w:val="left"/>
      <w:pPr>
        <w:ind w:left="1524" w:hanging="164"/>
      </w:pPr>
      <w:rPr>
        <w:rFonts w:hint="default"/>
        <w:lang w:eastAsia="en-US" w:bidi="ar-SA"/>
      </w:rPr>
    </w:lvl>
    <w:lvl w:ilvl="3">
      <w:numFmt w:val="bullet"/>
      <w:lvlText w:val="•"/>
      <w:lvlJc w:val="left"/>
      <w:pPr>
        <w:ind w:left="2236" w:hanging="164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2948" w:hanging="164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3660" w:hanging="164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4372" w:hanging="164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5084" w:hanging="164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5796" w:hanging="164"/>
      </w:pPr>
      <w:rPr>
        <w:rFonts w:hint="default"/>
        <w:lang w:eastAsia="en-US" w:bidi="ar-SA"/>
      </w:rPr>
    </w:lvl>
  </w:abstractNum>
  <w:abstractNum w:abstractNumId="72">
    <w:nsid w:val="72183CF9"/>
    <w:multiLevelType w:val="multilevel"/>
    <w:tmpl w:val="72183CF9"/>
    <w:lvl w:ilvl="0">
      <w:numFmt w:val="bullet"/>
      <w:lvlText w:val="-"/>
      <w:lvlJc w:val="left"/>
      <w:pPr>
        <w:ind w:left="107" w:hanging="329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>
      <w:numFmt w:val="bullet"/>
      <w:lvlText w:val="•"/>
      <w:lvlJc w:val="left"/>
      <w:pPr>
        <w:ind w:left="440" w:hanging="329"/>
      </w:pPr>
      <w:rPr>
        <w:rFonts w:hint="default"/>
        <w:lang w:eastAsia="en-US" w:bidi="ar-SA"/>
      </w:rPr>
    </w:lvl>
    <w:lvl w:ilvl="2">
      <w:numFmt w:val="bullet"/>
      <w:lvlText w:val="•"/>
      <w:lvlJc w:val="left"/>
      <w:pPr>
        <w:ind w:left="780" w:hanging="329"/>
      </w:pPr>
      <w:rPr>
        <w:rFonts w:hint="default"/>
        <w:lang w:eastAsia="en-US" w:bidi="ar-SA"/>
      </w:rPr>
    </w:lvl>
    <w:lvl w:ilvl="3">
      <w:numFmt w:val="bullet"/>
      <w:lvlText w:val="•"/>
      <w:lvlJc w:val="left"/>
      <w:pPr>
        <w:ind w:left="1121" w:hanging="329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1461" w:hanging="329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1802" w:hanging="329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2142" w:hanging="329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2482" w:hanging="329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2823" w:hanging="329"/>
      </w:pPr>
      <w:rPr>
        <w:rFonts w:hint="default"/>
        <w:lang w:eastAsia="en-US" w:bidi="ar-SA"/>
      </w:rPr>
    </w:lvl>
  </w:abstractNum>
  <w:abstractNum w:abstractNumId="73">
    <w:nsid w:val="74C28B35"/>
    <w:multiLevelType w:val="multilevel"/>
    <w:tmpl w:val="74C28B35"/>
    <w:lvl w:ilvl="0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>
      <w:numFmt w:val="bullet"/>
      <w:lvlText w:val="•"/>
      <w:lvlJc w:val="left"/>
      <w:pPr>
        <w:ind w:left="976" w:hanging="164"/>
      </w:pPr>
      <w:rPr>
        <w:rFonts w:hint="default"/>
        <w:lang w:eastAsia="en-US" w:bidi="ar-SA"/>
      </w:rPr>
    </w:lvl>
    <w:lvl w:ilvl="2">
      <w:numFmt w:val="bullet"/>
      <w:lvlText w:val="•"/>
      <w:lvlJc w:val="left"/>
      <w:pPr>
        <w:ind w:left="1672" w:hanging="164"/>
      </w:pPr>
      <w:rPr>
        <w:rFonts w:hint="default"/>
        <w:lang w:eastAsia="en-US" w:bidi="ar-SA"/>
      </w:rPr>
    </w:lvl>
    <w:lvl w:ilvl="3">
      <w:numFmt w:val="bullet"/>
      <w:lvlText w:val="•"/>
      <w:lvlJc w:val="left"/>
      <w:pPr>
        <w:ind w:left="2369" w:hanging="164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3065" w:hanging="164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3762" w:hanging="164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4458" w:hanging="164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5154" w:hanging="164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5851" w:hanging="164"/>
      </w:pPr>
      <w:rPr>
        <w:rFonts w:hint="default"/>
        <w:lang w:eastAsia="en-US" w:bidi="ar-SA"/>
      </w:rPr>
    </w:lvl>
  </w:abstractNum>
  <w:abstractNum w:abstractNumId="74">
    <w:nsid w:val="77633216"/>
    <w:multiLevelType w:val="multilevel"/>
    <w:tmpl w:val="77633216"/>
    <w:lvl w:ilvl="0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>
      <w:numFmt w:val="bullet"/>
      <w:lvlText w:val="•"/>
      <w:lvlJc w:val="left"/>
      <w:pPr>
        <w:ind w:left="974" w:hanging="164"/>
      </w:pPr>
      <w:rPr>
        <w:rFonts w:hint="default"/>
        <w:lang w:eastAsia="en-US" w:bidi="ar-SA"/>
      </w:rPr>
    </w:lvl>
    <w:lvl w:ilvl="2">
      <w:numFmt w:val="bullet"/>
      <w:lvlText w:val="•"/>
      <w:lvlJc w:val="left"/>
      <w:pPr>
        <w:ind w:left="1668" w:hanging="164"/>
      </w:pPr>
      <w:rPr>
        <w:rFonts w:hint="default"/>
        <w:lang w:eastAsia="en-US" w:bidi="ar-SA"/>
      </w:rPr>
    </w:lvl>
    <w:lvl w:ilvl="3">
      <w:numFmt w:val="bullet"/>
      <w:lvlText w:val="•"/>
      <w:lvlJc w:val="left"/>
      <w:pPr>
        <w:ind w:left="2362" w:hanging="164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3056" w:hanging="164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3750" w:hanging="164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4444" w:hanging="164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5138" w:hanging="164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5832" w:hanging="164"/>
      </w:pPr>
      <w:rPr>
        <w:rFonts w:hint="default"/>
        <w:lang w:eastAsia="en-US" w:bidi="ar-SA"/>
      </w:rPr>
    </w:lvl>
  </w:abstractNum>
  <w:abstractNum w:abstractNumId="75">
    <w:nsid w:val="77ECEA79"/>
    <w:multiLevelType w:val="multilevel"/>
    <w:tmpl w:val="77ECEA79"/>
    <w:lvl w:ilvl="0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>
      <w:numFmt w:val="bullet"/>
      <w:lvlText w:val="•"/>
      <w:lvlJc w:val="left"/>
      <w:pPr>
        <w:ind w:left="976" w:hanging="164"/>
      </w:pPr>
      <w:rPr>
        <w:rFonts w:hint="default"/>
        <w:lang w:eastAsia="en-US" w:bidi="ar-SA"/>
      </w:rPr>
    </w:lvl>
    <w:lvl w:ilvl="2">
      <w:numFmt w:val="bullet"/>
      <w:lvlText w:val="•"/>
      <w:lvlJc w:val="left"/>
      <w:pPr>
        <w:ind w:left="1672" w:hanging="164"/>
      </w:pPr>
      <w:rPr>
        <w:rFonts w:hint="default"/>
        <w:lang w:eastAsia="en-US" w:bidi="ar-SA"/>
      </w:rPr>
    </w:lvl>
    <w:lvl w:ilvl="3">
      <w:numFmt w:val="bullet"/>
      <w:lvlText w:val="•"/>
      <w:lvlJc w:val="left"/>
      <w:pPr>
        <w:ind w:left="2369" w:hanging="164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3065" w:hanging="164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3762" w:hanging="164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4458" w:hanging="164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5154" w:hanging="164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5851" w:hanging="164"/>
      </w:pPr>
      <w:rPr>
        <w:rFonts w:hint="default"/>
        <w:lang w:eastAsia="en-US" w:bidi="ar-SA"/>
      </w:rPr>
    </w:lvl>
  </w:abstractNum>
  <w:abstractNum w:abstractNumId="76">
    <w:nsid w:val="79AA4FA4"/>
    <w:multiLevelType w:val="multilevel"/>
    <w:tmpl w:val="79AA4FA4"/>
    <w:lvl w:ilvl="0">
      <w:numFmt w:val="bullet"/>
      <w:lvlText w:val="-"/>
      <w:lvlJc w:val="left"/>
      <w:pPr>
        <w:ind w:left="10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>
      <w:numFmt w:val="bullet"/>
      <w:lvlText w:val="•"/>
      <w:lvlJc w:val="left"/>
      <w:pPr>
        <w:ind w:left="814" w:hanging="164"/>
      </w:pPr>
      <w:rPr>
        <w:rFonts w:hint="default"/>
        <w:lang w:eastAsia="en-US" w:bidi="ar-SA"/>
      </w:rPr>
    </w:lvl>
    <w:lvl w:ilvl="2">
      <w:numFmt w:val="bullet"/>
      <w:lvlText w:val="•"/>
      <w:lvlJc w:val="left"/>
      <w:pPr>
        <w:ind w:left="1528" w:hanging="164"/>
      </w:pPr>
      <w:rPr>
        <w:rFonts w:hint="default"/>
        <w:lang w:eastAsia="en-US" w:bidi="ar-SA"/>
      </w:rPr>
    </w:lvl>
    <w:lvl w:ilvl="3">
      <w:numFmt w:val="bullet"/>
      <w:lvlText w:val="•"/>
      <w:lvlJc w:val="left"/>
      <w:pPr>
        <w:ind w:left="2243" w:hanging="164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2957" w:hanging="164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3672" w:hanging="164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4386" w:hanging="164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5100" w:hanging="164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5815" w:hanging="164"/>
      </w:pPr>
      <w:rPr>
        <w:rFonts w:hint="default"/>
        <w:lang w:eastAsia="en-US" w:bidi="ar-SA"/>
      </w:rPr>
    </w:lvl>
  </w:abstractNum>
  <w:abstractNum w:abstractNumId="77">
    <w:nsid w:val="7C246926"/>
    <w:multiLevelType w:val="multilevel"/>
    <w:tmpl w:val="7C246926"/>
    <w:lvl w:ilvl="0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>
      <w:numFmt w:val="bullet"/>
      <w:lvlText w:val="•"/>
      <w:lvlJc w:val="left"/>
      <w:pPr>
        <w:ind w:left="976" w:hanging="164"/>
      </w:pPr>
      <w:rPr>
        <w:rFonts w:hint="default"/>
        <w:lang w:eastAsia="en-US" w:bidi="ar-SA"/>
      </w:rPr>
    </w:lvl>
    <w:lvl w:ilvl="2">
      <w:numFmt w:val="bullet"/>
      <w:lvlText w:val="•"/>
      <w:lvlJc w:val="left"/>
      <w:pPr>
        <w:ind w:left="1672" w:hanging="164"/>
      </w:pPr>
      <w:rPr>
        <w:rFonts w:hint="default"/>
        <w:lang w:eastAsia="en-US" w:bidi="ar-SA"/>
      </w:rPr>
    </w:lvl>
    <w:lvl w:ilvl="3">
      <w:numFmt w:val="bullet"/>
      <w:lvlText w:val="•"/>
      <w:lvlJc w:val="left"/>
      <w:pPr>
        <w:ind w:left="2369" w:hanging="164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3065" w:hanging="164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3762" w:hanging="164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4458" w:hanging="164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5154" w:hanging="164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5851" w:hanging="164"/>
      </w:pPr>
      <w:rPr>
        <w:rFonts w:hint="default"/>
        <w:lang w:eastAsia="en-US" w:bidi="ar-SA"/>
      </w:rPr>
    </w:lvl>
  </w:abstractNum>
  <w:abstractNum w:abstractNumId="78">
    <w:nsid w:val="7DEC2089"/>
    <w:multiLevelType w:val="multilevel"/>
    <w:tmpl w:val="7DEC2089"/>
    <w:lvl w:ilvl="0">
      <w:numFmt w:val="bullet"/>
      <w:lvlText w:val="-"/>
      <w:lvlJc w:val="left"/>
      <w:pPr>
        <w:ind w:left="107" w:hanging="190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>
      <w:numFmt w:val="bullet"/>
      <w:lvlText w:val="•"/>
      <w:lvlJc w:val="left"/>
      <w:pPr>
        <w:ind w:left="814" w:hanging="190"/>
      </w:pPr>
      <w:rPr>
        <w:rFonts w:hint="default"/>
        <w:lang w:eastAsia="en-US" w:bidi="ar-SA"/>
      </w:rPr>
    </w:lvl>
    <w:lvl w:ilvl="2">
      <w:numFmt w:val="bullet"/>
      <w:lvlText w:val="•"/>
      <w:lvlJc w:val="left"/>
      <w:pPr>
        <w:ind w:left="1528" w:hanging="190"/>
      </w:pPr>
      <w:rPr>
        <w:rFonts w:hint="default"/>
        <w:lang w:eastAsia="en-US" w:bidi="ar-SA"/>
      </w:rPr>
    </w:lvl>
    <w:lvl w:ilvl="3">
      <w:numFmt w:val="bullet"/>
      <w:lvlText w:val="•"/>
      <w:lvlJc w:val="left"/>
      <w:pPr>
        <w:ind w:left="2243" w:hanging="190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2957" w:hanging="190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3672" w:hanging="190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4386" w:hanging="190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5100" w:hanging="190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5815" w:hanging="190"/>
      </w:pPr>
      <w:rPr>
        <w:rFonts w:hint="default"/>
        <w:lang w:eastAsia="en-US" w:bidi="ar-SA"/>
      </w:rPr>
    </w:lvl>
  </w:abstractNum>
  <w:num w:numId="1">
    <w:abstractNumId w:val="33"/>
  </w:num>
  <w:num w:numId="2">
    <w:abstractNumId w:val="21"/>
  </w:num>
  <w:num w:numId="3">
    <w:abstractNumId w:val="64"/>
  </w:num>
  <w:num w:numId="4">
    <w:abstractNumId w:val="17"/>
  </w:num>
  <w:num w:numId="5">
    <w:abstractNumId w:val="13"/>
  </w:num>
  <w:num w:numId="6">
    <w:abstractNumId w:val="36"/>
  </w:num>
  <w:num w:numId="7">
    <w:abstractNumId w:val="48"/>
  </w:num>
  <w:num w:numId="8">
    <w:abstractNumId w:val="72"/>
  </w:num>
  <w:num w:numId="9">
    <w:abstractNumId w:val="34"/>
  </w:num>
  <w:num w:numId="10">
    <w:abstractNumId w:val="5"/>
  </w:num>
  <w:num w:numId="11">
    <w:abstractNumId w:val="49"/>
  </w:num>
  <w:num w:numId="12">
    <w:abstractNumId w:val="65"/>
  </w:num>
  <w:num w:numId="13">
    <w:abstractNumId w:val="20"/>
  </w:num>
  <w:num w:numId="14">
    <w:abstractNumId w:val="61"/>
  </w:num>
  <w:num w:numId="15">
    <w:abstractNumId w:val="29"/>
  </w:num>
  <w:num w:numId="16">
    <w:abstractNumId w:val="47"/>
  </w:num>
  <w:num w:numId="17">
    <w:abstractNumId w:val="25"/>
  </w:num>
  <w:num w:numId="18">
    <w:abstractNumId w:val="23"/>
  </w:num>
  <w:num w:numId="19">
    <w:abstractNumId w:val="7"/>
  </w:num>
  <w:num w:numId="20">
    <w:abstractNumId w:val="59"/>
  </w:num>
  <w:num w:numId="21">
    <w:abstractNumId w:val="68"/>
  </w:num>
  <w:num w:numId="22">
    <w:abstractNumId w:val="39"/>
  </w:num>
  <w:num w:numId="23">
    <w:abstractNumId w:val="58"/>
  </w:num>
  <w:num w:numId="24">
    <w:abstractNumId w:val="10"/>
  </w:num>
  <w:num w:numId="25">
    <w:abstractNumId w:val="77"/>
  </w:num>
  <w:num w:numId="26">
    <w:abstractNumId w:val="75"/>
  </w:num>
  <w:num w:numId="27">
    <w:abstractNumId w:val="16"/>
  </w:num>
  <w:num w:numId="28">
    <w:abstractNumId w:val="69"/>
  </w:num>
  <w:num w:numId="29">
    <w:abstractNumId w:val="6"/>
  </w:num>
  <w:num w:numId="30">
    <w:abstractNumId w:val="55"/>
  </w:num>
  <w:num w:numId="31">
    <w:abstractNumId w:val="2"/>
  </w:num>
  <w:num w:numId="32">
    <w:abstractNumId w:val="63"/>
  </w:num>
  <w:num w:numId="33">
    <w:abstractNumId w:val="78"/>
  </w:num>
  <w:num w:numId="34">
    <w:abstractNumId w:val="0"/>
  </w:num>
  <w:num w:numId="35">
    <w:abstractNumId w:val="46"/>
  </w:num>
  <w:num w:numId="36">
    <w:abstractNumId w:val="62"/>
  </w:num>
  <w:num w:numId="37">
    <w:abstractNumId w:val="31"/>
  </w:num>
  <w:num w:numId="38">
    <w:abstractNumId w:val="26"/>
  </w:num>
  <w:num w:numId="39">
    <w:abstractNumId w:val="51"/>
  </w:num>
  <w:num w:numId="40">
    <w:abstractNumId w:val="76"/>
  </w:num>
  <w:num w:numId="41">
    <w:abstractNumId w:val="15"/>
  </w:num>
  <w:num w:numId="42">
    <w:abstractNumId w:val="4"/>
  </w:num>
  <w:num w:numId="43">
    <w:abstractNumId w:val="14"/>
  </w:num>
  <w:num w:numId="44">
    <w:abstractNumId w:val="66"/>
  </w:num>
  <w:num w:numId="45">
    <w:abstractNumId w:val="1"/>
  </w:num>
  <w:num w:numId="46">
    <w:abstractNumId w:val="43"/>
  </w:num>
  <w:num w:numId="47">
    <w:abstractNumId w:val="3"/>
  </w:num>
  <w:num w:numId="48">
    <w:abstractNumId w:val="67"/>
  </w:num>
  <w:num w:numId="49">
    <w:abstractNumId w:val="73"/>
  </w:num>
  <w:num w:numId="50">
    <w:abstractNumId w:val="60"/>
  </w:num>
  <w:num w:numId="51">
    <w:abstractNumId w:val="52"/>
  </w:num>
  <w:num w:numId="52">
    <w:abstractNumId w:val="70"/>
  </w:num>
  <w:num w:numId="53">
    <w:abstractNumId w:val="37"/>
  </w:num>
  <w:num w:numId="54">
    <w:abstractNumId w:val="38"/>
  </w:num>
  <w:num w:numId="55">
    <w:abstractNumId w:val="22"/>
  </w:num>
  <w:num w:numId="56">
    <w:abstractNumId w:val="53"/>
  </w:num>
  <w:num w:numId="57">
    <w:abstractNumId w:val="44"/>
  </w:num>
  <w:num w:numId="58">
    <w:abstractNumId w:val="28"/>
  </w:num>
  <w:num w:numId="59">
    <w:abstractNumId w:val="45"/>
  </w:num>
  <w:num w:numId="60">
    <w:abstractNumId w:val="12"/>
  </w:num>
  <w:num w:numId="61">
    <w:abstractNumId w:val="57"/>
  </w:num>
  <w:num w:numId="62">
    <w:abstractNumId w:val="40"/>
  </w:num>
  <w:num w:numId="63">
    <w:abstractNumId w:val="54"/>
  </w:num>
  <w:num w:numId="64">
    <w:abstractNumId w:val="35"/>
  </w:num>
  <w:num w:numId="65">
    <w:abstractNumId w:val="18"/>
  </w:num>
  <w:num w:numId="66">
    <w:abstractNumId w:val="41"/>
  </w:num>
  <w:num w:numId="67">
    <w:abstractNumId w:val="11"/>
  </w:num>
  <w:num w:numId="68">
    <w:abstractNumId w:val="56"/>
  </w:num>
  <w:num w:numId="69">
    <w:abstractNumId w:val="9"/>
  </w:num>
  <w:num w:numId="70">
    <w:abstractNumId w:val="30"/>
  </w:num>
  <w:num w:numId="71">
    <w:abstractNumId w:val="50"/>
  </w:num>
  <w:num w:numId="72">
    <w:abstractNumId w:val="32"/>
  </w:num>
  <w:num w:numId="73">
    <w:abstractNumId w:val="42"/>
  </w:num>
  <w:num w:numId="74">
    <w:abstractNumId w:val="71"/>
  </w:num>
  <w:num w:numId="75">
    <w:abstractNumId w:val="27"/>
  </w:num>
  <w:num w:numId="76">
    <w:abstractNumId w:val="19"/>
  </w:num>
  <w:num w:numId="77">
    <w:abstractNumId w:val="8"/>
  </w:num>
  <w:num w:numId="78">
    <w:abstractNumId w:val="74"/>
  </w:num>
  <w:num w:numId="79">
    <w:abstractNumId w:val="24"/>
  </w:num>
  <w:numIdMacAtCleanup w:val="7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875EFA"/>
    <w:rsid w:val="001E2636"/>
    <w:rsid w:val="003B683B"/>
    <w:rsid w:val="00875EFA"/>
    <w:rsid w:val="009E6A76"/>
    <w:rsid w:val="00B9708C"/>
    <w:rsid w:val="00DD0363"/>
    <w:rsid w:val="00F06CC7"/>
    <w:rsid w:val="151630A7"/>
    <w:rsid w:val="23AF3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vi-VN" w:eastAsia="vi-VN" w:bidi="ar-SA"/>
      </w:rPr>
    </w:rPrDefault>
    <w:pPrDefault/>
  </w:docDefaults>
  <w:latentStyles w:defLockedState="0" w:defUIPriority="0" w:defSemiHidden="0" w:defUnhideWhenUsed="0" w:defQFormat="0" w:count="267">
    <w:lsdException w:name="Normal" w:uiPriority="1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uiPriority w:val="1"/>
    <w:qFormat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8"/>
    </w:pPr>
    <w:rPr>
      <w:sz w:val="28"/>
      <w:szCs w:val="28"/>
    </w:rPr>
  </w:style>
  <w:style w:type="table" w:customStyle="1" w:styleId="TableNormal1">
    <w:name w:val="Table Normal1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1"/>
    <w:qFormat/>
    <w:pPr>
      <w:ind w:left="1160" w:hanging="282"/>
    </w:pPr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vi-VN" w:eastAsia="vi-VN" w:bidi="ar-SA"/>
      </w:rPr>
    </w:rPrDefault>
    <w:pPrDefault/>
  </w:docDefaults>
  <w:latentStyles w:defLockedState="0" w:defUIPriority="0" w:defSemiHidden="0" w:defUnhideWhenUsed="0" w:defQFormat="0" w:count="267">
    <w:lsdException w:name="Normal" w:uiPriority="1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uiPriority w:val="1"/>
    <w:qFormat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8"/>
    </w:pPr>
    <w:rPr>
      <w:sz w:val="28"/>
      <w:szCs w:val="28"/>
    </w:rPr>
  </w:style>
  <w:style w:type="table" w:customStyle="1" w:styleId="TableNormal1">
    <w:name w:val="Table Normal1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1"/>
    <w:qFormat/>
    <w:pPr>
      <w:ind w:left="1160" w:hanging="282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6"/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18</Pages>
  <Words>4328</Words>
  <Characters>24673</Characters>
  <Application>Microsoft Office Word</Application>
  <DocSecurity>0</DocSecurity>
  <Lines>205</Lines>
  <Paragraphs>57</Paragraphs>
  <ScaleCrop>false</ScaleCrop>
  <Company/>
  <LinksUpToDate>false</LinksUpToDate>
  <CharactersWithSpaces>28944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Admin_TCPT</dc:creator>
  <cp:lastModifiedBy>Welcome</cp:lastModifiedBy>
  <cp:revision>6</cp:revision>
  <dcterms:created xsi:type="dcterms:W3CDTF">2022-09-04T16:40:00Z</dcterms:created>
  <dcterms:modified xsi:type="dcterms:W3CDTF">2022-09-04T16:59:00Z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2021-08-30T00:00:00Z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2022-09-04T00:00:00Z</vt:filetime>
  </property>
  <property fmtid="{D5CDD505-2E9C-101B-9397-08002B2CF9AE}" pid="5" name="KSOProductBuildVer">
    <vt:lpwstr>1033-11.2.0.11306</vt:lpwstr>
  </property>
  <property fmtid="{D5CDD505-2E9C-101B-9397-08002B2CF9AE}" pid="6" name="ICV">
    <vt:lpwstr>A7DFC5624CE04D9A9F3F3DEDF8C74F39</vt:lpwstr>
  </property>
</Properties>
</file>